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B91F7D" w14:textId="68FDA8E1" w:rsidR="00D0170F" w:rsidRPr="00D0170F" w:rsidRDefault="00D0170F" w:rsidP="00D0170F">
      <w:pPr>
        <w:spacing w:after="0" w:line="240" w:lineRule="atLeast"/>
        <w:jc w:val="center"/>
        <w:rPr>
          <w:rFonts w:ascii="Times New Roman" w:eastAsia="Times New Roman" w:hAnsi="Times New Roman" w:cs="Times New Roman"/>
          <w:b/>
          <w:sz w:val="24"/>
          <w:szCs w:val="24"/>
          <w:lang w:eastAsia="ru-RU"/>
        </w:rPr>
      </w:pPr>
      <w:r w:rsidRPr="00D0170F">
        <w:rPr>
          <w:rFonts w:ascii="Times New Roman" w:eastAsia="Times New Roman" w:hAnsi="Times New Roman" w:cs="Times New Roman"/>
          <w:b/>
          <w:sz w:val="24"/>
          <w:szCs w:val="24"/>
          <w:lang w:eastAsia="ru-RU"/>
        </w:rPr>
        <w:t>МУНИЦИПАЛЬНОЕ БЮДЖЕТНОЕ ОБЩЕОБРАЗОВАТЕЛЬНОЕ УЧРЕЖДЕНИЕ</w:t>
      </w:r>
      <w:r w:rsidRPr="00D0170F">
        <w:rPr>
          <w:rFonts w:ascii="Times New Roman" w:eastAsia="Times New Roman" w:hAnsi="Times New Roman" w:cs="Times New Roman"/>
          <w:b/>
          <w:sz w:val="24"/>
          <w:szCs w:val="24"/>
          <w:lang w:eastAsia="ru-RU"/>
        </w:rPr>
        <w:br/>
        <w:t>«СРЕДНЯЯ ОБЩЕОБРАЗОВАТЕЛЬНАЯ ШКОЛА № 4</w:t>
      </w:r>
    </w:p>
    <w:p w14:paraId="5BF9DC4B" w14:textId="37F6ABE7" w:rsidR="00D0170F" w:rsidRDefault="00D0170F" w:rsidP="00D0170F">
      <w:pPr>
        <w:spacing w:after="0" w:line="240" w:lineRule="atLeast"/>
        <w:jc w:val="center"/>
        <w:rPr>
          <w:rFonts w:ascii="Times New Roman" w:eastAsia="Times New Roman" w:hAnsi="Times New Roman" w:cs="Times New Roman"/>
          <w:b/>
          <w:sz w:val="24"/>
          <w:szCs w:val="24"/>
          <w:lang w:eastAsia="ru-RU"/>
        </w:rPr>
      </w:pPr>
      <w:r w:rsidRPr="00D0170F">
        <w:rPr>
          <w:rFonts w:ascii="Times New Roman" w:eastAsia="Times New Roman" w:hAnsi="Times New Roman" w:cs="Times New Roman"/>
          <w:b/>
          <w:sz w:val="24"/>
          <w:szCs w:val="24"/>
          <w:lang w:eastAsia="ru-RU"/>
        </w:rPr>
        <w:t>ИМЕНИ МАРШАЛА Ф.И.ТОЛБУХИНА»</w:t>
      </w:r>
      <w:r w:rsidRPr="00D0170F">
        <w:rPr>
          <w:rFonts w:ascii="Times New Roman" w:eastAsia="Times New Roman" w:hAnsi="Times New Roman" w:cs="Times New Roman"/>
          <w:b/>
          <w:sz w:val="24"/>
          <w:szCs w:val="24"/>
          <w:lang w:eastAsia="ru-RU"/>
        </w:rPr>
        <w:br/>
        <w:t>МУНИЦИПАЛЬНОГО ОБРАЗОВАНИЯ ГОРОДСКОЙ ОКРУГ СИМФЕРОПОЛЬ</w:t>
      </w:r>
      <w:r w:rsidRPr="00D0170F">
        <w:rPr>
          <w:rFonts w:ascii="Times New Roman" w:eastAsia="Times New Roman" w:hAnsi="Times New Roman" w:cs="Times New Roman"/>
          <w:b/>
          <w:sz w:val="24"/>
          <w:szCs w:val="24"/>
          <w:lang w:eastAsia="ru-RU"/>
        </w:rPr>
        <w:br/>
        <w:t>РЕСПУБЛИКИ КРЫМ</w:t>
      </w:r>
    </w:p>
    <w:p w14:paraId="0D2D8BAC" w14:textId="77777777" w:rsidR="00D0170F" w:rsidRPr="00D0170F" w:rsidRDefault="00D0170F" w:rsidP="00D0170F">
      <w:pPr>
        <w:spacing w:after="0" w:line="240" w:lineRule="atLeast"/>
        <w:jc w:val="center"/>
        <w:rPr>
          <w:rFonts w:ascii="Times New Roman" w:eastAsia="Times New Roman" w:hAnsi="Times New Roman" w:cs="Times New Roman"/>
          <w:b/>
          <w:sz w:val="24"/>
          <w:szCs w:val="24"/>
          <w:lang w:eastAsia="ru-RU"/>
        </w:rPr>
      </w:pPr>
    </w:p>
    <w:p w14:paraId="5DBDE1E4" w14:textId="588FE2DC" w:rsidR="005B112D" w:rsidRDefault="005B112D"/>
    <w:tbl>
      <w:tblPr>
        <w:tblStyle w:val="af0"/>
        <w:tblpPr w:leftFromText="180" w:rightFromText="180" w:vertAnchor="page" w:horzAnchor="margin" w:tblpY="3826"/>
        <w:tblW w:w="102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27"/>
        <w:gridCol w:w="3201"/>
        <w:gridCol w:w="3793"/>
      </w:tblGrid>
      <w:tr w:rsidR="00D0170F" w14:paraId="7212BB4F" w14:textId="77777777" w:rsidTr="00D0170F">
        <w:tc>
          <w:tcPr>
            <w:tcW w:w="3227" w:type="dxa"/>
          </w:tcPr>
          <w:p w14:paraId="57503FF3" w14:textId="77777777" w:rsidR="00D0170F" w:rsidRDefault="00D0170F" w:rsidP="00D0170F">
            <w:pPr>
              <w:rPr>
                <w:rFonts w:ascii="yandex-sans" w:eastAsia="Times New Roman" w:hAnsi="yandex-sans"/>
                <w:b/>
                <w:color w:val="000000"/>
                <w:sz w:val="24"/>
                <w:szCs w:val="24"/>
                <w:lang w:eastAsia="ru-RU"/>
              </w:rPr>
            </w:pPr>
            <w:r>
              <w:rPr>
                <w:rFonts w:ascii="yandex-sans" w:eastAsia="Times New Roman" w:hAnsi="yandex-sans"/>
                <w:b/>
                <w:color w:val="000000"/>
                <w:sz w:val="24"/>
                <w:szCs w:val="24"/>
                <w:lang w:eastAsia="ru-RU"/>
              </w:rPr>
              <w:t xml:space="preserve">ПРИНЯТО  </w:t>
            </w:r>
          </w:p>
          <w:p w14:paraId="3CB233B4" w14:textId="77777777" w:rsidR="00D0170F" w:rsidRDefault="00D0170F" w:rsidP="00D0170F">
            <w:pPr>
              <w:rPr>
                <w:rFonts w:ascii="yandex-sans" w:eastAsia="Times New Roman" w:hAnsi="yandex-sans"/>
                <w:color w:val="000000"/>
                <w:sz w:val="24"/>
                <w:szCs w:val="24"/>
                <w:lang w:eastAsia="ru-RU"/>
              </w:rPr>
            </w:pPr>
            <w:r>
              <w:rPr>
                <w:rFonts w:ascii="yandex-sans" w:eastAsia="Times New Roman" w:hAnsi="yandex-sans"/>
                <w:color w:val="000000"/>
                <w:sz w:val="24"/>
                <w:szCs w:val="24"/>
                <w:lang w:eastAsia="ru-RU"/>
              </w:rPr>
              <w:t>На заседании педагогического</w:t>
            </w:r>
          </w:p>
          <w:p w14:paraId="1B7665D9" w14:textId="77777777" w:rsidR="00D0170F" w:rsidRDefault="00D0170F" w:rsidP="00D0170F">
            <w:pPr>
              <w:rPr>
                <w:rFonts w:ascii="yandex-sans" w:eastAsia="Times New Roman" w:hAnsi="yandex-sans"/>
                <w:color w:val="000000"/>
                <w:sz w:val="24"/>
                <w:szCs w:val="24"/>
                <w:lang w:eastAsia="ru-RU"/>
              </w:rPr>
            </w:pPr>
            <w:r>
              <w:rPr>
                <w:rFonts w:ascii="yandex-sans" w:eastAsia="Times New Roman" w:hAnsi="yandex-sans"/>
                <w:color w:val="000000"/>
                <w:sz w:val="24"/>
                <w:szCs w:val="24"/>
                <w:lang w:eastAsia="ru-RU"/>
              </w:rPr>
              <w:t>совета МБОУ «СОШ № 4</w:t>
            </w:r>
          </w:p>
          <w:p w14:paraId="282DE710" w14:textId="77777777" w:rsidR="00D0170F" w:rsidRDefault="00D0170F" w:rsidP="00D0170F">
            <w:pPr>
              <w:rPr>
                <w:rFonts w:ascii="yandex-sans" w:eastAsia="Times New Roman" w:hAnsi="yandex-sans"/>
                <w:color w:val="000000"/>
                <w:sz w:val="24"/>
                <w:szCs w:val="24"/>
                <w:lang w:eastAsia="ru-RU"/>
              </w:rPr>
            </w:pPr>
            <w:r>
              <w:rPr>
                <w:rFonts w:ascii="yandex-sans" w:eastAsia="Times New Roman" w:hAnsi="yandex-sans"/>
                <w:color w:val="000000"/>
                <w:sz w:val="24"/>
                <w:szCs w:val="24"/>
                <w:lang w:eastAsia="ru-RU"/>
              </w:rPr>
              <w:t>им. Ф. И. Толбухина»</w:t>
            </w:r>
          </w:p>
          <w:p w14:paraId="04061141" w14:textId="77777777" w:rsidR="00D0170F" w:rsidRDefault="00D0170F" w:rsidP="00D0170F">
            <w:pPr>
              <w:rPr>
                <w:rFonts w:ascii="yandex-sans" w:eastAsia="Times New Roman" w:hAnsi="yandex-sans"/>
                <w:color w:val="000000"/>
                <w:sz w:val="24"/>
                <w:szCs w:val="24"/>
                <w:lang w:eastAsia="ru-RU"/>
              </w:rPr>
            </w:pPr>
            <w:r>
              <w:rPr>
                <w:rFonts w:ascii="yandex-sans" w:eastAsia="Times New Roman" w:hAnsi="yandex-sans"/>
                <w:color w:val="000000"/>
                <w:sz w:val="24"/>
                <w:szCs w:val="24"/>
                <w:lang w:eastAsia="ru-RU"/>
              </w:rPr>
              <w:t xml:space="preserve"> г. Симферополя                        </w:t>
            </w:r>
          </w:p>
          <w:p w14:paraId="77D0A62E" w14:textId="77777777" w:rsidR="00D0170F" w:rsidRDefault="00D0170F" w:rsidP="00D0170F">
            <w:pPr>
              <w:rPr>
                <w:rFonts w:ascii="yandex-sans" w:eastAsia="Times New Roman" w:hAnsi="yandex-sans"/>
                <w:color w:val="000000"/>
                <w:sz w:val="24"/>
                <w:szCs w:val="24"/>
                <w:lang w:eastAsia="ru-RU"/>
              </w:rPr>
            </w:pPr>
            <w:proofErr w:type="gramStart"/>
            <w:r>
              <w:rPr>
                <w:rFonts w:ascii="yandex-sans" w:eastAsia="Times New Roman" w:hAnsi="yandex-sans"/>
                <w:color w:val="000000"/>
                <w:sz w:val="24"/>
                <w:szCs w:val="24"/>
                <w:lang w:eastAsia="ru-RU"/>
              </w:rPr>
              <w:t>Протокол  №</w:t>
            </w:r>
            <w:proofErr w:type="gramEnd"/>
            <w:r>
              <w:rPr>
                <w:rFonts w:ascii="yandex-sans" w:eastAsia="Times New Roman" w:hAnsi="yandex-sans"/>
                <w:color w:val="000000"/>
                <w:sz w:val="24"/>
                <w:szCs w:val="24"/>
                <w:lang w:eastAsia="ru-RU"/>
              </w:rPr>
              <w:t xml:space="preserve"> _____</w:t>
            </w:r>
          </w:p>
          <w:p w14:paraId="1A841C10" w14:textId="77777777" w:rsidR="00D0170F" w:rsidRDefault="00D0170F" w:rsidP="00D0170F">
            <w:pPr>
              <w:rPr>
                <w:rFonts w:ascii="yandex-sans" w:eastAsia="Times New Roman" w:hAnsi="yandex-sans"/>
                <w:color w:val="000000"/>
                <w:sz w:val="24"/>
                <w:szCs w:val="24"/>
                <w:lang w:eastAsia="ru-RU"/>
              </w:rPr>
            </w:pPr>
            <w:r>
              <w:rPr>
                <w:rFonts w:ascii="yandex-sans" w:eastAsia="Times New Roman" w:hAnsi="yandex-sans"/>
                <w:color w:val="000000"/>
                <w:sz w:val="24"/>
                <w:szCs w:val="24"/>
                <w:lang w:eastAsia="ru-RU"/>
              </w:rPr>
              <w:t xml:space="preserve">от </w:t>
            </w:r>
            <w:proofErr w:type="gramStart"/>
            <w:r>
              <w:rPr>
                <w:rFonts w:ascii="yandex-sans" w:eastAsia="Times New Roman" w:hAnsi="yandex-sans"/>
                <w:color w:val="000000"/>
                <w:sz w:val="24"/>
                <w:szCs w:val="24"/>
                <w:lang w:eastAsia="ru-RU"/>
              </w:rPr>
              <w:t xml:space="preserve">«  </w:t>
            </w:r>
            <w:proofErr w:type="gramEnd"/>
            <w:r>
              <w:rPr>
                <w:rFonts w:ascii="yandex-sans" w:eastAsia="Times New Roman" w:hAnsi="yandex-sans"/>
                <w:color w:val="000000"/>
                <w:sz w:val="24"/>
                <w:szCs w:val="24"/>
                <w:lang w:eastAsia="ru-RU"/>
              </w:rPr>
              <w:t xml:space="preserve">  »</w:t>
            </w:r>
            <w:r>
              <w:rPr>
                <w:rFonts w:ascii="yandex-sans" w:eastAsia="Times New Roman" w:hAnsi="yandex-sans"/>
                <w:color w:val="000000"/>
                <w:sz w:val="24"/>
                <w:szCs w:val="24"/>
                <w:lang w:eastAsia="ru-RU"/>
              </w:rPr>
              <w:softHyphen/>
            </w:r>
            <w:r>
              <w:rPr>
                <w:rFonts w:ascii="yandex-sans" w:eastAsia="Times New Roman" w:hAnsi="yandex-sans"/>
                <w:color w:val="000000"/>
                <w:sz w:val="24"/>
                <w:szCs w:val="24"/>
                <w:lang w:eastAsia="ru-RU"/>
              </w:rPr>
              <w:softHyphen/>
            </w:r>
            <w:r>
              <w:rPr>
                <w:rFonts w:ascii="yandex-sans" w:eastAsia="Times New Roman" w:hAnsi="yandex-sans"/>
                <w:color w:val="000000"/>
                <w:sz w:val="24"/>
                <w:szCs w:val="24"/>
                <w:lang w:eastAsia="ru-RU"/>
              </w:rPr>
              <w:softHyphen/>
              <w:t>_______  2021 г.</w:t>
            </w:r>
          </w:p>
        </w:tc>
        <w:tc>
          <w:tcPr>
            <w:tcW w:w="3201" w:type="dxa"/>
          </w:tcPr>
          <w:p w14:paraId="59355446" w14:textId="77777777" w:rsidR="00D0170F" w:rsidRDefault="00D0170F" w:rsidP="00D0170F">
            <w:pPr>
              <w:spacing w:before="100" w:beforeAutospacing="1" w:after="240"/>
              <w:jc w:val="center"/>
              <w:rPr>
                <w:rFonts w:ascii="yandex-sans" w:eastAsia="Times New Roman" w:hAnsi="yandex-sans"/>
                <w:color w:val="000000"/>
                <w:sz w:val="24"/>
                <w:szCs w:val="24"/>
                <w:lang w:eastAsia="ru-RU"/>
              </w:rPr>
            </w:pPr>
          </w:p>
        </w:tc>
        <w:tc>
          <w:tcPr>
            <w:tcW w:w="3793" w:type="dxa"/>
          </w:tcPr>
          <w:p w14:paraId="6DEEDFB0" w14:textId="77777777" w:rsidR="00D0170F" w:rsidRDefault="00D0170F" w:rsidP="00D0170F">
            <w:pPr>
              <w:shd w:val="clear" w:color="auto" w:fill="FFFFFF"/>
              <w:autoSpaceDE w:val="0"/>
              <w:autoSpaceDN w:val="0"/>
              <w:adjustRightInd w:val="0"/>
              <w:spacing w:line="276" w:lineRule="auto"/>
              <w:ind w:right="245"/>
              <w:rPr>
                <w:rFonts w:eastAsia="Calibri"/>
                <w:b/>
                <w:bCs/>
                <w:sz w:val="24"/>
                <w:szCs w:val="24"/>
              </w:rPr>
            </w:pPr>
            <w:r>
              <w:rPr>
                <w:rFonts w:eastAsia="Calibri"/>
                <w:b/>
                <w:bCs/>
                <w:sz w:val="24"/>
                <w:szCs w:val="24"/>
              </w:rPr>
              <w:t xml:space="preserve">УТВЕРЖДЕН </w:t>
            </w:r>
          </w:p>
          <w:p w14:paraId="0008501D" w14:textId="77777777" w:rsidR="00D0170F" w:rsidRDefault="00D0170F" w:rsidP="00D0170F">
            <w:pPr>
              <w:shd w:val="clear" w:color="auto" w:fill="FFFFFF"/>
              <w:autoSpaceDE w:val="0"/>
              <w:autoSpaceDN w:val="0"/>
              <w:adjustRightInd w:val="0"/>
              <w:spacing w:line="276" w:lineRule="auto"/>
              <w:ind w:right="245"/>
              <w:rPr>
                <w:rFonts w:eastAsia="Calibri"/>
                <w:bCs/>
                <w:sz w:val="24"/>
                <w:szCs w:val="24"/>
              </w:rPr>
            </w:pPr>
            <w:r>
              <w:rPr>
                <w:rFonts w:eastAsia="Calibri"/>
                <w:bCs/>
                <w:sz w:val="24"/>
                <w:szCs w:val="24"/>
              </w:rPr>
              <w:t>Директор МБОУ «СОШ № 4</w:t>
            </w:r>
          </w:p>
          <w:p w14:paraId="59F60EAC" w14:textId="77777777" w:rsidR="00D0170F" w:rsidRDefault="00D0170F" w:rsidP="00D0170F">
            <w:pPr>
              <w:shd w:val="clear" w:color="auto" w:fill="FFFFFF"/>
              <w:autoSpaceDE w:val="0"/>
              <w:autoSpaceDN w:val="0"/>
              <w:adjustRightInd w:val="0"/>
              <w:spacing w:line="276" w:lineRule="auto"/>
              <w:ind w:right="245"/>
              <w:rPr>
                <w:rFonts w:eastAsia="Calibri"/>
                <w:bCs/>
                <w:sz w:val="24"/>
                <w:szCs w:val="24"/>
              </w:rPr>
            </w:pPr>
            <w:r>
              <w:rPr>
                <w:rFonts w:eastAsia="Calibri"/>
                <w:bCs/>
                <w:sz w:val="24"/>
                <w:szCs w:val="24"/>
              </w:rPr>
              <w:t>им. Ф. И. Толбухина»</w:t>
            </w:r>
          </w:p>
          <w:p w14:paraId="4F9DC7C8" w14:textId="77777777" w:rsidR="00D0170F" w:rsidRDefault="00D0170F" w:rsidP="00D0170F">
            <w:pPr>
              <w:shd w:val="clear" w:color="auto" w:fill="FFFFFF"/>
              <w:autoSpaceDE w:val="0"/>
              <w:autoSpaceDN w:val="0"/>
              <w:adjustRightInd w:val="0"/>
              <w:spacing w:line="276" w:lineRule="auto"/>
              <w:ind w:right="245"/>
              <w:rPr>
                <w:rFonts w:eastAsia="Calibri"/>
                <w:bCs/>
                <w:sz w:val="24"/>
                <w:szCs w:val="24"/>
              </w:rPr>
            </w:pPr>
            <w:r>
              <w:rPr>
                <w:rFonts w:eastAsia="Calibri"/>
                <w:bCs/>
                <w:sz w:val="24"/>
                <w:szCs w:val="24"/>
              </w:rPr>
              <w:t>г. Симферополя</w:t>
            </w:r>
          </w:p>
          <w:p w14:paraId="73062F53" w14:textId="77777777" w:rsidR="00D0170F" w:rsidRDefault="00D0170F" w:rsidP="00D0170F">
            <w:pPr>
              <w:spacing w:line="276" w:lineRule="auto"/>
              <w:rPr>
                <w:rFonts w:eastAsia="Calibri"/>
                <w:bCs/>
                <w:sz w:val="24"/>
                <w:szCs w:val="24"/>
              </w:rPr>
            </w:pPr>
            <w:r>
              <w:rPr>
                <w:rFonts w:eastAsia="Calibri"/>
                <w:bCs/>
                <w:sz w:val="24"/>
                <w:szCs w:val="24"/>
              </w:rPr>
              <w:t xml:space="preserve">_________ </w:t>
            </w:r>
            <w:proofErr w:type="spellStart"/>
            <w:r>
              <w:rPr>
                <w:rFonts w:eastAsia="Calibri"/>
                <w:bCs/>
                <w:sz w:val="24"/>
                <w:szCs w:val="24"/>
              </w:rPr>
              <w:t>Кубанова</w:t>
            </w:r>
            <w:proofErr w:type="spellEnd"/>
            <w:r>
              <w:rPr>
                <w:rFonts w:eastAsia="Calibri"/>
                <w:bCs/>
                <w:sz w:val="24"/>
                <w:szCs w:val="24"/>
              </w:rPr>
              <w:t xml:space="preserve"> В. Е.</w:t>
            </w:r>
          </w:p>
          <w:p w14:paraId="4F528407" w14:textId="77777777" w:rsidR="00D0170F" w:rsidRDefault="00D0170F" w:rsidP="00D0170F">
            <w:pPr>
              <w:spacing w:line="276" w:lineRule="auto"/>
              <w:rPr>
                <w:rFonts w:eastAsia="Calibri"/>
                <w:bCs/>
                <w:sz w:val="24"/>
                <w:szCs w:val="24"/>
              </w:rPr>
            </w:pPr>
            <w:proofErr w:type="gramStart"/>
            <w:r>
              <w:rPr>
                <w:rFonts w:eastAsia="Calibri"/>
                <w:bCs/>
                <w:sz w:val="24"/>
                <w:szCs w:val="24"/>
              </w:rPr>
              <w:t>Приказ  №</w:t>
            </w:r>
            <w:proofErr w:type="gramEnd"/>
            <w:r>
              <w:rPr>
                <w:rFonts w:eastAsia="Calibri"/>
                <w:bCs/>
                <w:sz w:val="24"/>
                <w:szCs w:val="24"/>
              </w:rPr>
              <w:t xml:space="preserve"> </w:t>
            </w:r>
          </w:p>
          <w:p w14:paraId="2B9FEA91" w14:textId="77777777" w:rsidR="00D0170F" w:rsidRDefault="00D0170F" w:rsidP="00D0170F">
            <w:pPr>
              <w:spacing w:line="276" w:lineRule="auto"/>
              <w:rPr>
                <w:rFonts w:eastAsia="Calibri"/>
                <w:sz w:val="24"/>
                <w:szCs w:val="24"/>
              </w:rPr>
            </w:pPr>
            <w:r>
              <w:rPr>
                <w:rFonts w:eastAsia="Calibri"/>
                <w:bCs/>
                <w:sz w:val="24"/>
                <w:szCs w:val="24"/>
              </w:rPr>
              <w:t xml:space="preserve">от </w:t>
            </w:r>
            <w:proofErr w:type="gramStart"/>
            <w:r>
              <w:rPr>
                <w:rFonts w:eastAsia="Calibri"/>
                <w:bCs/>
                <w:sz w:val="24"/>
                <w:szCs w:val="24"/>
              </w:rPr>
              <w:t xml:space="preserve">«  </w:t>
            </w:r>
            <w:proofErr w:type="gramEnd"/>
            <w:r>
              <w:rPr>
                <w:rFonts w:eastAsia="Calibri"/>
                <w:bCs/>
                <w:sz w:val="24"/>
                <w:szCs w:val="24"/>
              </w:rPr>
              <w:t xml:space="preserve">   »______  2021 г.</w:t>
            </w:r>
          </w:p>
          <w:p w14:paraId="30F69757" w14:textId="47E58A31" w:rsidR="00D0170F" w:rsidRDefault="00D0170F" w:rsidP="00D0170F">
            <w:pPr>
              <w:rPr>
                <w:rFonts w:ascii="Calibri" w:eastAsia="Calibri" w:hAnsi="Calibri"/>
                <w:sz w:val="24"/>
                <w:szCs w:val="24"/>
              </w:rPr>
            </w:pPr>
          </w:p>
          <w:p w14:paraId="4BF3513E" w14:textId="50809063" w:rsidR="00D0170F" w:rsidRDefault="00D0170F" w:rsidP="00D0170F">
            <w:pPr>
              <w:rPr>
                <w:rFonts w:ascii="Calibri" w:eastAsia="Calibri" w:hAnsi="Calibri"/>
                <w:sz w:val="24"/>
                <w:szCs w:val="24"/>
              </w:rPr>
            </w:pPr>
          </w:p>
          <w:p w14:paraId="6F301023" w14:textId="21E7F751" w:rsidR="00D0170F" w:rsidRDefault="00D0170F" w:rsidP="00D0170F">
            <w:pPr>
              <w:rPr>
                <w:rFonts w:ascii="Calibri" w:eastAsia="Calibri" w:hAnsi="Calibri"/>
                <w:sz w:val="24"/>
                <w:szCs w:val="24"/>
              </w:rPr>
            </w:pPr>
          </w:p>
          <w:p w14:paraId="5B07A7C7" w14:textId="77777777" w:rsidR="00D0170F" w:rsidRDefault="00D0170F" w:rsidP="00D0170F">
            <w:pPr>
              <w:rPr>
                <w:rFonts w:ascii="Calibri" w:eastAsia="Calibri" w:hAnsi="Calibri"/>
                <w:sz w:val="24"/>
                <w:szCs w:val="24"/>
              </w:rPr>
            </w:pPr>
          </w:p>
          <w:p w14:paraId="7F18B633" w14:textId="77777777" w:rsidR="00D0170F" w:rsidRDefault="00D0170F" w:rsidP="00D0170F">
            <w:pPr>
              <w:spacing w:before="100" w:beforeAutospacing="1" w:after="240"/>
              <w:jc w:val="center"/>
              <w:rPr>
                <w:rFonts w:ascii="yandex-sans" w:eastAsia="Times New Roman" w:hAnsi="yandex-sans"/>
                <w:color w:val="000000"/>
                <w:sz w:val="24"/>
                <w:szCs w:val="24"/>
                <w:lang w:eastAsia="ru-RU"/>
              </w:rPr>
            </w:pPr>
          </w:p>
        </w:tc>
      </w:tr>
    </w:tbl>
    <w:p w14:paraId="5AF5ED60" w14:textId="77777777" w:rsidR="00D0170F" w:rsidRDefault="00D0170F" w:rsidP="005B112D">
      <w:pPr>
        <w:widowControl w:val="0"/>
        <w:wordWrap w:val="0"/>
        <w:spacing w:after="0" w:line="360" w:lineRule="auto"/>
        <w:ind w:right="-1"/>
        <w:jc w:val="center"/>
        <w:rPr>
          <w:rFonts w:ascii="Times New Roman" w:eastAsia="Batang" w:hAnsi="Times New Roman" w:cs="Times New Roman"/>
          <w:b/>
          <w:bCs/>
          <w:caps/>
          <w:color w:val="000000" w:themeColor="text1"/>
          <w:sz w:val="28"/>
          <w:szCs w:val="28"/>
          <w:lang w:eastAsia="ru-RU"/>
        </w:rPr>
      </w:pPr>
    </w:p>
    <w:p w14:paraId="4FD1E8C5" w14:textId="2753F54A" w:rsidR="005B112D" w:rsidRDefault="005B112D" w:rsidP="005B112D">
      <w:pPr>
        <w:widowControl w:val="0"/>
        <w:wordWrap w:val="0"/>
        <w:spacing w:after="0" w:line="360" w:lineRule="auto"/>
        <w:ind w:right="-1"/>
        <w:jc w:val="center"/>
        <w:rPr>
          <w:rFonts w:ascii="Times New Roman" w:eastAsia="Batang" w:hAnsi="Times New Roman" w:cs="Times New Roman"/>
          <w:b/>
          <w:bCs/>
          <w:caps/>
          <w:color w:val="000000" w:themeColor="text1"/>
          <w:sz w:val="28"/>
          <w:szCs w:val="28"/>
          <w:lang w:eastAsia="ru-RU"/>
        </w:rPr>
      </w:pPr>
      <w:r>
        <w:rPr>
          <w:rFonts w:ascii="Times New Roman" w:eastAsia="Batang" w:hAnsi="Times New Roman" w:cs="Times New Roman"/>
          <w:b/>
          <w:bCs/>
          <w:caps/>
          <w:color w:val="000000" w:themeColor="text1"/>
          <w:sz w:val="28"/>
          <w:szCs w:val="28"/>
          <w:lang w:eastAsia="ru-RU"/>
        </w:rPr>
        <w:t xml:space="preserve">Календарный </w:t>
      </w:r>
      <w:r w:rsidRPr="00B94F8B">
        <w:rPr>
          <w:rFonts w:ascii="Times New Roman" w:eastAsia="Batang" w:hAnsi="Times New Roman" w:cs="Times New Roman"/>
          <w:b/>
          <w:bCs/>
          <w:caps/>
          <w:color w:val="000000" w:themeColor="text1"/>
          <w:sz w:val="28"/>
          <w:szCs w:val="28"/>
          <w:lang w:eastAsia="ru-RU"/>
        </w:rPr>
        <w:t xml:space="preserve">План воспитательной работы </w:t>
      </w:r>
    </w:p>
    <w:p w14:paraId="68F1A6B9" w14:textId="2B67BFC0" w:rsidR="00D0170F" w:rsidRPr="00D0170F" w:rsidRDefault="00D0170F" w:rsidP="005B112D">
      <w:pPr>
        <w:widowControl w:val="0"/>
        <w:wordWrap w:val="0"/>
        <w:spacing w:after="0" w:line="360" w:lineRule="auto"/>
        <w:ind w:right="-1"/>
        <w:jc w:val="center"/>
        <w:rPr>
          <w:rFonts w:ascii="Times New Roman" w:eastAsia="Batang" w:hAnsi="Times New Roman" w:cs="Times New Roman"/>
          <w:b/>
          <w:bCs/>
          <w:caps/>
          <w:color w:val="000000" w:themeColor="text1"/>
          <w:sz w:val="28"/>
          <w:szCs w:val="28"/>
          <w:lang w:eastAsia="ru-RU"/>
        </w:rPr>
      </w:pPr>
      <w:r w:rsidRPr="00D0170F">
        <w:rPr>
          <w:rFonts w:ascii="Times New Roman" w:eastAsia="Batang" w:hAnsi="Times New Roman" w:cs="Times New Roman"/>
          <w:b/>
          <w:bCs/>
          <w:caps/>
          <w:color w:val="000000" w:themeColor="text1"/>
          <w:sz w:val="28"/>
          <w:szCs w:val="28"/>
          <w:lang w:eastAsia="ru-RU"/>
        </w:rPr>
        <w:t>ОсновноГО общеГО образованиЯ</w:t>
      </w:r>
    </w:p>
    <w:p w14:paraId="1E10817C" w14:textId="77777777" w:rsidR="005B112D" w:rsidRPr="00B94F8B" w:rsidRDefault="005B112D" w:rsidP="005B112D">
      <w:pPr>
        <w:widowControl w:val="0"/>
        <w:wordWrap w:val="0"/>
        <w:spacing w:after="0" w:line="360" w:lineRule="auto"/>
        <w:ind w:right="-1"/>
        <w:jc w:val="center"/>
        <w:rPr>
          <w:rFonts w:ascii="Times New Roman" w:eastAsia="Batang" w:hAnsi="Times New Roman" w:cs="Times New Roman"/>
          <w:b/>
          <w:bCs/>
          <w:caps/>
          <w:color w:val="000000" w:themeColor="text1"/>
          <w:sz w:val="28"/>
          <w:szCs w:val="28"/>
          <w:lang w:eastAsia="ru-RU"/>
        </w:rPr>
      </w:pPr>
      <w:r w:rsidRPr="00B94F8B">
        <w:rPr>
          <w:rFonts w:ascii="Times New Roman" w:eastAsia="Batang" w:hAnsi="Times New Roman" w:cs="Times New Roman"/>
          <w:b/>
          <w:bCs/>
          <w:caps/>
          <w:color w:val="000000" w:themeColor="text1"/>
          <w:sz w:val="28"/>
          <w:szCs w:val="28"/>
          <w:lang w:eastAsia="ru-RU"/>
        </w:rPr>
        <w:t xml:space="preserve">на </w:t>
      </w:r>
      <w:r w:rsidRPr="00B94F8B">
        <w:rPr>
          <w:rFonts w:ascii="Times New Roman" w:eastAsia="Batang" w:hAnsi="Times New Roman" w:cs="Times New Roman"/>
          <w:b/>
          <w:caps/>
          <w:color w:val="000000" w:themeColor="text1"/>
          <w:sz w:val="28"/>
          <w:szCs w:val="28"/>
          <w:lang w:eastAsia="ru-RU"/>
        </w:rPr>
        <w:t>2021-2022</w:t>
      </w:r>
      <w:r w:rsidRPr="00B94F8B">
        <w:rPr>
          <w:rFonts w:ascii="Times New Roman" w:eastAsia="Batang" w:hAnsi="Times New Roman" w:cs="Times New Roman"/>
          <w:b/>
          <w:bCs/>
          <w:caps/>
          <w:color w:val="000000" w:themeColor="text1"/>
          <w:sz w:val="28"/>
          <w:szCs w:val="28"/>
          <w:lang w:eastAsia="ru-RU"/>
        </w:rPr>
        <w:t xml:space="preserve"> учебный год</w:t>
      </w:r>
    </w:p>
    <w:p w14:paraId="7A4423A5" w14:textId="0B9D8D9A" w:rsidR="005B112D" w:rsidRPr="00B94F8B" w:rsidRDefault="005B112D" w:rsidP="005B112D">
      <w:pPr>
        <w:widowControl w:val="0"/>
        <w:wordWrap w:val="0"/>
        <w:spacing w:after="0" w:line="360" w:lineRule="auto"/>
        <w:ind w:right="-1"/>
        <w:jc w:val="center"/>
        <w:rPr>
          <w:rFonts w:ascii="Times New Roman" w:eastAsia="Batang" w:hAnsi="Times New Roman" w:cs="Times New Roman"/>
          <w:b/>
          <w:bCs/>
          <w:caps/>
          <w:color w:val="000000" w:themeColor="text1"/>
          <w:sz w:val="24"/>
          <w:szCs w:val="24"/>
          <w:lang w:eastAsia="ru-RU"/>
        </w:rPr>
      </w:pPr>
    </w:p>
    <w:p w14:paraId="22FEF581" w14:textId="77777777" w:rsidR="005B112D" w:rsidRDefault="005B112D"/>
    <w:p w14:paraId="3E5B6DD7" w14:textId="5491B3A3" w:rsidR="005B112D" w:rsidRDefault="005B112D"/>
    <w:p w14:paraId="74A54895" w14:textId="03DE6A34" w:rsidR="005B112D" w:rsidRDefault="005B112D"/>
    <w:p w14:paraId="069CF9ED" w14:textId="4F2CB2F1" w:rsidR="005B112D" w:rsidRDefault="005B112D"/>
    <w:p w14:paraId="00D9AA16" w14:textId="3227BCE8" w:rsidR="005B112D" w:rsidRDefault="005B112D"/>
    <w:p w14:paraId="3986EC25" w14:textId="081E1572" w:rsidR="005B112D" w:rsidRDefault="005B112D"/>
    <w:p w14:paraId="05296D44" w14:textId="4FBC76D3" w:rsidR="005B112D" w:rsidRDefault="005B112D"/>
    <w:p w14:paraId="0C276E52" w14:textId="5FC00851" w:rsidR="00D0170F" w:rsidRDefault="00D0170F"/>
    <w:p w14:paraId="650C0508" w14:textId="1929FC8B" w:rsidR="00D0170F" w:rsidRDefault="00D0170F"/>
    <w:p w14:paraId="7ACA24E7" w14:textId="77777777" w:rsidR="00D0170F" w:rsidRDefault="00D0170F"/>
    <w:p w14:paraId="3BBE59FF" w14:textId="108F62DB" w:rsidR="005B112D" w:rsidRDefault="005B112D"/>
    <w:p w14:paraId="67D02F84" w14:textId="38BBD17E" w:rsidR="005B112D" w:rsidRDefault="005B112D"/>
    <w:p w14:paraId="6C5CBE34" w14:textId="77777777" w:rsidR="005B112D" w:rsidRDefault="005B112D">
      <w:pPr>
        <w:sectPr w:rsidR="005B112D" w:rsidSect="00D0170F">
          <w:pgSz w:w="11906" w:h="16838"/>
          <w:pgMar w:top="1134" w:right="851" w:bottom="1134" w:left="1134" w:header="709" w:footer="709" w:gutter="0"/>
          <w:cols w:space="708"/>
          <w:docGrid w:linePitch="360"/>
        </w:sectPr>
      </w:pPr>
    </w:p>
    <w:tbl>
      <w:tblPr>
        <w:tblpPr w:leftFromText="180" w:rightFromText="180" w:vertAnchor="page" w:horzAnchor="margin" w:tblpY="1006"/>
        <w:tblW w:w="146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Grid>
        <w:gridCol w:w="6658"/>
        <w:gridCol w:w="2126"/>
        <w:gridCol w:w="2268"/>
        <w:gridCol w:w="3508"/>
        <w:gridCol w:w="36"/>
        <w:gridCol w:w="83"/>
      </w:tblGrid>
      <w:tr w:rsidR="005B112D" w:rsidRPr="00B94F8B" w14:paraId="5158AF64" w14:textId="77777777" w:rsidTr="005B112D">
        <w:trPr>
          <w:gridAfter w:val="2"/>
          <w:wAfter w:w="119" w:type="dxa"/>
        </w:trPr>
        <w:tc>
          <w:tcPr>
            <w:tcW w:w="14560" w:type="dxa"/>
            <w:gridSpan w:val="4"/>
            <w:shd w:val="clear" w:color="auto" w:fill="C5E0B3" w:themeFill="accent6" w:themeFillTint="66"/>
          </w:tcPr>
          <w:p w14:paraId="3E4CFA02" w14:textId="77777777" w:rsidR="005B112D" w:rsidRPr="00B94F8B" w:rsidRDefault="005B112D" w:rsidP="005B112D">
            <w:pPr>
              <w:spacing w:after="0" w:line="240" w:lineRule="auto"/>
              <w:jc w:val="center"/>
              <w:rPr>
                <w:rFonts w:ascii="Times New Roman" w:eastAsia="Times New Roman" w:hAnsi="Times New Roman" w:cs="Times New Roman"/>
                <w:b/>
                <w:bCs/>
                <w:color w:val="000000"/>
                <w:sz w:val="24"/>
                <w:szCs w:val="24"/>
                <w:lang w:eastAsia="ru-RU"/>
              </w:rPr>
            </w:pPr>
            <w:bookmarkStart w:id="0" w:name="bookmark1"/>
          </w:p>
          <w:p w14:paraId="2A1FE72F" w14:textId="77777777" w:rsidR="005B112D" w:rsidRPr="00B94F8B" w:rsidRDefault="005B112D" w:rsidP="005B112D">
            <w:pPr>
              <w:spacing w:after="0" w:line="240" w:lineRule="auto"/>
              <w:jc w:val="center"/>
              <w:rPr>
                <w:rFonts w:ascii="Times New Roman" w:eastAsia="Times New Roman" w:hAnsi="Times New Roman" w:cs="Times New Roman"/>
                <w:sz w:val="32"/>
                <w:szCs w:val="32"/>
                <w:lang w:eastAsia="ru-RU"/>
              </w:rPr>
            </w:pPr>
            <w:r w:rsidRPr="00B94F8B">
              <w:rPr>
                <w:rFonts w:ascii="Times New Roman" w:eastAsia="Times New Roman" w:hAnsi="Times New Roman" w:cs="Times New Roman"/>
                <w:b/>
                <w:bCs/>
                <w:color w:val="000000"/>
                <w:sz w:val="32"/>
                <w:szCs w:val="32"/>
                <w:lang w:eastAsia="ru-RU"/>
              </w:rPr>
              <w:t>Классное руководство</w:t>
            </w:r>
            <w:bookmarkEnd w:id="0"/>
          </w:p>
          <w:p w14:paraId="24F4C25A" w14:textId="77777777" w:rsidR="005B112D" w:rsidRPr="00B94F8B" w:rsidRDefault="005B112D" w:rsidP="005B112D">
            <w:pPr>
              <w:spacing w:after="0" w:line="240" w:lineRule="auto"/>
              <w:jc w:val="center"/>
              <w:rPr>
                <w:rFonts w:ascii="Times New Roman" w:eastAsia="Times New Roman" w:hAnsi="Times New Roman" w:cs="Times New Roman"/>
                <w:color w:val="000000"/>
                <w:lang w:eastAsia="ru-RU"/>
              </w:rPr>
            </w:pPr>
            <w:r w:rsidRPr="00B94F8B">
              <w:rPr>
                <w:rFonts w:ascii="Times New Roman" w:eastAsia="Times New Roman" w:hAnsi="Times New Roman" w:cs="Times New Roman"/>
                <w:color w:val="000000"/>
                <w:lang w:eastAsia="ru-RU"/>
              </w:rPr>
              <w:t xml:space="preserve">(согласно </w:t>
            </w:r>
            <w:r>
              <w:rPr>
                <w:rFonts w:ascii="Times New Roman" w:eastAsia="Times New Roman" w:hAnsi="Times New Roman" w:cs="Times New Roman"/>
                <w:color w:val="000000"/>
                <w:lang w:eastAsia="ru-RU"/>
              </w:rPr>
              <w:t xml:space="preserve">календарному </w:t>
            </w:r>
            <w:r w:rsidRPr="00B94F8B">
              <w:rPr>
                <w:rFonts w:ascii="Times New Roman" w:eastAsia="Times New Roman" w:hAnsi="Times New Roman" w:cs="Times New Roman"/>
                <w:color w:val="000000"/>
                <w:lang w:eastAsia="ru-RU"/>
              </w:rPr>
              <w:t xml:space="preserve">плану ВР ОУ и индивидуальным планам </w:t>
            </w:r>
            <w:r>
              <w:rPr>
                <w:rFonts w:ascii="Times New Roman" w:eastAsia="Times New Roman" w:hAnsi="Times New Roman" w:cs="Times New Roman"/>
                <w:color w:val="000000"/>
                <w:lang w:eastAsia="ru-RU"/>
              </w:rPr>
              <w:t xml:space="preserve">воспитательной </w:t>
            </w:r>
            <w:r w:rsidRPr="00B94F8B">
              <w:rPr>
                <w:rFonts w:ascii="Times New Roman" w:eastAsia="Times New Roman" w:hAnsi="Times New Roman" w:cs="Times New Roman"/>
                <w:color w:val="000000"/>
                <w:lang w:eastAsia="ru-RU"/>
              </w:rPr>
              <w:t>работы классных руководителей)</w:t>
            </w:r>
          </w:p>
          <w:p w14:paraId="5CD0CD16" w14:textId="77777777" w:rsidR="005B112D" w:rsidRPr="00B94F8B" w:rsidRDefault="005B112D" w:rsidP="005B112D">
            <w:pPr>
              <w:spacing w:after="0" w:line="240" w:lineRule="auto"/>
              <w:jc w:val="center"/>
              <w:rPr>
                <w:rFonts w:eastAsiaTheme="minorEastAsia" w:cs="Times New Roman"/>
                <w:i/>
                <w:color w:val="000000" w:themeColor="text1"/>
                <w:sz w:val="24"/>
                <w:szCs w:val="24"/>
              </w:rPr>
            </w:pPr>
          </w:p>
        </w:tc>
      </w:tr>
      <w:tr w:rsidR="005B112D" w:rsidRPr="00B94F8B" w14:paraId="676EFA92" w14:textId="77777777" w:rsidTr="005B112D">
        <w:trPr>
          <w:gridAfter w:val="2"/>
          <w:wAfter w:w="119" w:type="dxa"/>
        </w:trPr>
        <w:tc>
          <w:tcPr>
            <w:tcW w:w="14560" w:type="dxa"/>
            <w:gridSpan w:val="4"/>
          </w:tcPr>
          <w:p w14:paraId="524D6678" w14:textId="77777777" w:rsidR="005B112D" w:rsidRPr="00B94F8B" w:rsidRDefault="005B112D" w:rsidP="005B112D">
            <w:pPr>
              <w:spacing w:after="0" w:line="240" w:lineRule="auto"/>
              <w:jc w:val="center"/>
              <w:rPr>
                <w:rFonts w:ascii="Times New Roman" w:eastAsia="Times New Roman" w:hAnsi="Times New Roman" w:cs="Times New Roman"/>
                <w:sz w:val="24"/>
                <w:szCs w:val="24"/>
                <w:lang w:eastAsia="ru-RU"/>
              </w:rPr>
            </w:pPr>
            <w:r w:rsidRPr="00B94F8B">
              <w:rPr>
                <w:rFonts w:ascii="Times New Roman" w:eastAsia="Times New Roman" w:hAnsi="Times New Roman" w:cs="Times New Roman"/>
                <w:b/>
                <w:bCs/>
                <w:color w:val="000000"/>
                <w:sz w:val="24"/>
                <w:szCs w:val="24"/>
                <w:lang w:eastAsia="ru-RU"/>
              </w:rPr>
              <w:t>Работа с классным коллективом</w:t>
            </w:r>
          </w:p>
          <w:p w14:paraId="7E60ECF2" w14:textId="77777777" w:rsidR="005B112D" w:rsidRPr="00B94F8B" w:rsidRDefault="005B112D" w:rsidP="005B112D">
            <w:pPr>
              <w:widowControl w:val="0"/>
              <w:wordWrap w:val="0"/>
              <w:spacing w:after="0" w:line="360" w:lineRule="auto"/>
              <w:ind w:right="-1"/>
              <w:jc w:val="center"/>
              <w:rPr>
                <w:rFonts w:ascii="Times New Roman" w:eastAsia="№Е" w:hAnsi="Times New Roman" w:cs="Times New Roman"/>
                <w:i/>
                <w:color w:val="000000" w:themeColor="text1"/>
                <w:sz w:val="24"/>
                <w:szCs w:val="24"/>
                <w:lang w:eastAsia="ru-RU"/>
              </w:rPr>
            </w:pPr>
          </w:p>
        </w:tc>
      </w:tr>
      <w:tr w:rsidR="005B112D" w:rsidRPr="00B94F8B" w14:paraId="76A77B9B" w14:textId="77777777" w:rsidTr="005B112D">
        <w:trPr>
          <w:gridAfter w:val="2"/>
          <w:wAfter w:w="119" w:type="dxa"/>
        </w:trPr>
        <w:tc>
          <w:tcPr>
            <w:tcW w:w="14560" w:type="dxa"/>
            <w:gridSpan w:val="4"/>
          </w:tcPr>
          <w:tbl>
            <w:tblPr>
              <w:tblW w:w="1527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Grid>
              <w:gridCol w:w="7003"/>
              <w:gridCol w:w="15"/>
              <w:gridCol w:w="2126"/>
              <w:gridCol w:w="2268"/>
              <w:gridCol w:w="3864"/>
            </w:tblGrid>
            <w:tr w:rsidR="005B112D" w:rsidRPr="00B94F8B" w14:paraId="791AE329" w14:textId="77777777" w:rsidTr="00221C6E">
              <w:trPr>
                <w:cantSplit/>
                <w:jc w:val="center"/>
              </w:trPr>
              <w:tc>
                <w:tcPr>
                  <w:tcW w:w="7018" w:type="dxa"/>
                  <w:gridSpan w:val="2"/>
                </w:tcPr>
                <w:p w14:paraId="278F9A38" w14:textId="77777777" w:rsidR="005B112D" w:rsidRPr="00B94F8B" w:rsidRDefault="005B112D" w:rsidP="005B112D">
                  <w:pPr>
                    <w:framePr w:hSpace="180" w:wrap="around" w:vAnchor="page" w:hAnchor="margin" w:y="1006"/>
                    <w:widowControl w:val="0"/>
                    <w:wordWrap w:val="0"/>
                    <w:spacing w:after="0" w:line="360" w:lineRule="auto"/>
                    <w:ind w:right="-1"/>
                    <w:jc w:val="both"/>
                    <w:rPr>
                      <w:rFonts w:ascii="Times New Roman" w:eastAsia="№Е" w:hAnsi="Times New Roman" w:cs="Times New Roman"/>
                      <w:color w:val="000000" w:themeColor="text1"/>
                      <w:sz w:val="24"/>
                      <w:szCs w:val="24"/>
                      <w:lang w:eastAsia="ru-RU"/>
                    </w:rPr>
                  </w:pPr>
                </w:p>
                <w:p w14:paraId="4B1C0E64" w14:textId="77777777" w:rsidR="005B112D" w:rsidRPr="00B94F8B" w:rsidRDefault="005B112D" w:rsidP="005B112D">
                  <w:pPr>
                    <w:framePr w:hSpace="180" w:wrap="around" w:vAnchor="page" w:hAnchor="margin" w:y="1006"/>
                    <w:widowControl w:val="0"/>
                    <w:wordWrap w:val="0"/>
                    <w:spacing w:after="0" w:line="360" w:lineRule="auto"/>
                    <w:ind w:right="-1"/>
                    <w:jc w:val="center"/>
                    <w:rPr>
                      <w:rFonts w:ascii="Times New Roman" w:eastAsia="№Е" w:hAnsi="Times New Roman" w:cs="Times New Roman"/>
                      <w:color w:val="000000" w:themeColor="text1"/>
                      <w:sz w:val="24"/>
                      <w:szCs w:val="24"/>
                      <w:lang w:eastAsia="ru-RU"/>
                    </w:rPr>
                  </w:pPr>
                  <w:r w:rsidRPr="00B94F8B">
                    <w:rPr>
                      <w:rFonts w:ascii="Batang" w:eastAsia="№Е" w:hAnsi="Times New Roman" w:cs="Times New Roman"/>
                      <w:sz w:val="24"/>
                      <w:szCs w:val="24"/>
                      <w:lang w:eastAsia="ru-RU"/>
                    </w:rPr>
                    <w:t>Дела</w:t>
                  </w:r>
                  <w:r w:rsidRPr="00B94F8B">
                    <w:rPr>
                      <w:rFonts w:ascii="Batang" w:eastAsia="№Е" w:hAnsi="Times New Roman" w:cs="Times New Roman"/>
                      <w:sz w:val="24"/>
                      <w:szCs w:val="24"/>
                      <w:lang w:eastAsia="ru-RU"/>
                    </w:rPr>
                    <w:t xml:space="preserve">, </w:t>
                  </w:r>
                  <w:r w:rsidRPr="00B94F8B">
                    <w:rPr>
                      <w:rFonts w:ascii="Batang" w:eastAsia="№Е" w:hAnsi="Times New Roman" w:cs="Times New Roman"/>
                      <w:sz w:val="24"/>
                      <w:szCs w:val="24"/>
                      <w:lang w:eastAsia="ru-RU"/>
                    </w:rPr>
                    <w:t>события</w:t>
                  </w:r>
                  <w:r w:rsidRPr="00B94F8B">
                    <w:rPr>
                      <w:rFonts w:ascii="Batang" w:eastAsia="№Е" w:hAnsi="Times New Roman" w:cs="Times New Roman"/>
                      <w:sz w:val="24"/>
                      <w:szCs w:val="24"/>
                      <w:lang w:eastAsia="ru-RU"/>
                    </w:rPr>
                    <w:t xml:space="preserve">, </w:t>
                  </w:r>
                  <w:r w:rsidRPr="00B94F8B">
                    <w:rPr>
                      <w:rFonts w:ascii="Batang" w:eastAsia="№Е" w:hAnsi="Times New Roman" w:cs="Times New Roman"/>
                      <w:sz w:val="24"/>
                      <w:szCs w:val="24"/>
                      <w:lang w:eastAsia="ru-RU"/>
                    </w:rPr>
                    <w:t>мероприятия</w:t>
                  </w:r>
                </w:p>
              </w:tc>
              <w:tc>
                <w:tcPr>
                  <w:tcW w:w="2126" w:type="dxa"/>
                </w:tcPr>
                <w:p w14:paraId="0E60E713" w14:textId="77777777" w:rsidR="005B112D" w:rsidRPr="00B94F8B" w:rsidRDefault="005B112D" w:rsidP="005B112D">
                  <w:pPr>
                    <w:framePr w:hSpace="180" w:wrap="around" w:vAnchor="page" w:hAnchor="margin" w:y="1006"/>
                    <w:widowControl w:val="0"/>
                    <w:wordWrap w:val="0"/>
                    <w:spacing w:after="0" w:line="360" w:lineRule="auto"/>
                    <w:ind w:right="-1"/>
                    <w:jc w:val="center"/>
                    <w:rPr>
                      <w:rFonts w:ascii="Times New Roman" w:eastAsia="№Е" w:hAnsi="Times New Roman" w:cs="Times New Roman"/>
                      <w:color w:val="000000" w:themeColor="text1"/>
                      <w:sz w:val="24"/>
                      <w:szCs w:val="24"/>
                      <w:lang w:eastAsia="ru-RU"/>
                    </w:rPr>
                  </w:pPr>
                </w:p>
                <w:p w14:paraId="368D8817" w14:textId="77777777" w:rsidR="005B112D" w:rsidRPr="00B94F8B" w:rsidRDefault="005B112D" w:rsidP="005B112D">
                  <w:pPr>
                    <w:framePr w:hSpace="180" w:wrap="around" w:vAnchor="page" w:hAnchor="margin" w:y="1006"/>
                    <w:widowControl w:val="0"/>
                    <w:wordWrap w:val="0"/>
                    <w:spacing w:after="0" w:line="360" w:lineRule="auto"/>
                    <w:ind w:right="-1"/>
                    <w:jc w:val="center"/>
                    <w:rPr>
                      <w:rFonts w:ascii="Times New Roman" w:eastAsia="№Е" w:hAnsi="Times New Roman" w:cs="Times New Roman"/>
                      <w:color w:val="000000" w:themeColor="text1"/>
                      <w:sz w:val="24"/>
                      <w:szCs w:val="24"/>
                      <w:lang w:eastAsia="ru-RU"/>
                    </w:rPr>
                  </w:pPr>
                  <w:r w:rsidRPr="00B94F8B">
                    <w:rPr>
                      <w:rFonts w:ascii="Batang" w:eastAsia="№Е" w:hAnsi="Times New Roman" w:cs="Times New Roman"/>
                      <w:color w:val="000000" w:themeColor="text1"/>
                      <w:sz w:val="24"/>
                      <w:szCs w:val="24"/>
                      <w:lang w:eastAsia="ru-RU"/>
                    </w:rPr>
                    <w:t>Классы</w:t>
                  </w:r>
                  <w:r w:rsidRPr="00B94F8B">
                    <w:rPr>
                      <w:rFonts w:ascii="Batang" w:eastAsia="№Е" w:hAnsi="Times New Roman" w:cs="Times New Roman"/>
                      <w:color w:val="000000" w:themeColor="text1"/>
                      <w:sz w:val="24"/>
                      <w:szCs w:val="24"/>
                      <w:lang w:eastAsia="ru-RU"/>
                    </w:rPr>
                    <w:t xml:space="preserve"> </w:t>
                  </w:r>
                </w:p>
              </w:tc>
              <w:tc>
                <w:tcPr>
                  <w:tcW w:w="2268" w:type="dxa"/>
                </w:tcPr>
                <w:p w14:paraId="6EAA9911" w14:textId="77777777" w:rsidR="005B112D" w:rsidRPr="00B94F8B" w:rsidRDefault="005B112D" w:rsidP="005B112D">
                  <w:pPr>
                    <w:framePr w:hSpace="180" w:wrap="around" w:vAnchor="page" w:hAnchor="margin" w:y="1006"/>
                    <w:widowControl w:val="0"/>
                    <w:wordWrap w:val="0"/>
                    <w:spacing w:after="0" w:line="240" w:lineRule="atLeast"/>
                    <w:jc w:val="center"/>
                    <w:rPr>
                      <w:rFonts w:ascii="Times New Roman" w:eastAsia="№Е" w:hAnsi="Times New Roman" w:cs="Times New Roman"/>
                      <w:color w:val="000000" w:themeColor="text1"/>
                      <w:sz w:val="24"/>
                      <w:szCs w:val="24"/>
                      <w:lang w:eastAsia="ru-RU"/>
                    </w:rPr>
                  </w:pPr>
                  <w:r w:rsidRPr="00B94F8B">
                    <w:rPr>
                      <w:rFonts w:ascii="Batang" w:eastAsia="№Е" w:hAnsi="Times New Roman" w:cs="Times New Roman"/>
                      <w:color w:val="000000" w:themeColor="text1"/>
                      <w:sz w:val="24"/>
                      <w:szCs w:val="24"/>
                      <w:lang w:eastAsia="ru-RU"/>
                    </w:rPr>
                    <w:t>Ориентировочное</w:t>
                  </w:r>
                </w:p>
                <w:p w14:paraId="21BF22A7" w14:textId="77777777" w:rsidR="005B112D" w:rsidRPr="00B94F8B" w:rsidRDefault="005B112D" w:rsidP="005B112D">
                  <w:pPr>
                    <w:framePr w:hSpace="180" w:wrap="around" w:vAnchor="page" w:hAnchor="margin" w:y="1006"/>
                    <w:widowControl w:val="0"/>
                    <w:wordWrap w:val="0"/>
                    <w:spacing w:after="0" w:line="240" w:lineRule="atLeast"/>
                    <w:jc w:val="center"/>
                    <w:rPr>
                      <w:rFonts w:ascii="Batang" w:eastAsia="№Е" w:hAnsi="Times New Roman" w:cs="Times New Roman"/>
                      <w:color w:val="000000" w:themeColor="text1"/>
                      <w:sz w:val="24"/>
                      <w:szCs w:val="24"/>
                      <w:lang w:eastAsia="ru-RU"/>
                    </w:rPr>
                  </w:pPr>
                  <w:r w:rsidRPr="00B94F8B">
                    <w:rPr>
                      <w:rFonts w:ascii="Batang" w:eastAsia="№Е" w:hAnsi="Times New Roman" w:cs="Times New Roman"/>
                      <w:color w:val="000000" w:themeColor="text1"/>
                      <w:sz w:val="24"/>
                      <w:szCs w:val="24"/>
                      <w:lang w:eastAsia="ru-RU"/>
                    </w:rPr>
                    <w:t>время</w:t>
                  </w:r>
                  <w:r w:rsidRPr="00B94F8B">
                    <w:rPr>
                      <w:rFonts w:ascii="Batang" w:eastAsia="№Е" w:hAnsi="Times New Roman" w:cs="Times New Roman"/>
                      <w:color w:val="000000" w:themeColor="text1"/>
                      <w:sz w:val="24"/>
                      <w:szCs w:val="24"/>
                      <w:lang w:eastAsia="ru-RU"/>
                    </w:rPr>
                    <w:t xml:space="preserve"> </w:t>
                  </w:r>
                </w:p>
                <w:p w14:paraId="3CA135B6" w14:textId="77777777" w:rsidR="005B112D" w:rsidRPr="00B94F8B" w:rsidRDefault="005B112D" w:rsidP="005B112D">
                  <w:pPr>
                    <w:framePr w:hSpace="180" w:wrap="around" w:vAnchor="page" w:hAnchor="margin" w:y="1006"/>
                    <w:widowControl w:val="0"/>
                    <w:wordWrap w:val="0"/>
                    <w:spacing w:after="0" w:line="240" w:lineRule="atLeast"/>
                    <w:jc w:val="center"/>
                    <w:rPr>
                      <w:rFonts w:ascii="Times New Roman" w:eastAsia="№Е" w:hAnsi="Times New Roman" w:cs="Times New Roman"/>
                      <w:color w:val="000000" w:themeColor="text1"/>
                      <w:sz w:val="24"/>
                      <w:szCs w:val="24"/>
                      <w:lang w:eastAsia="ru-RU"/>
                    </w:rPr>
                  </w:pPr>
                  <w:r w:rsidRPr="00B94F8B">
                    <w:rPr>
                      <w:rFonts w:ascii="Batang" w:eastAsia="№Е" w:hAnsi="Times New Roman" w:cs="Times New Roman"/>
                      <w:color w:val="000000" w:themeColor="text1"/>
                      <w:sz w:val="24"/>
                      <w:szCs w:val="24"/>
                      <w:lang w:eastAsia="ru-RU"/>
                    </w:rPr>
                    <w:t>проведения</w:t>
                  </w:r>
                </w:p>
              </w:tc>
              <w:tc>
                <w:tcPr>
                  <w:tcW w:w="3864" w:type="dxa"/>
                </w:tcPr>
                <w:p w14:paraId="0F96672E" w14:textId="77777777" w:rsidR="005B112D" w:rsidRPr="00B94F8B" w:rsidRDefault="005B112D" w:rsidP="005B112D">
                  <w:pPr>
                    <w:framePr w:hSpace="180" w:wrap="around" w:vAnchor="page" w:hAnchor="margin" w:y="1006"/>
                    <w:widowControl w:val="0"/>
                    <w:wordWrap w:val="0"/>
                    <w:spacing w:after="0" w:line="360" w:lineRule="auto"/>
                    <w:ind w:right="-1"/>
                    <w:jc w:val="center"/>
                    <w:rPr>
                      <w:rFonts w:ascii="Batang" w:eastAsia="№Е" w:hAnsi="Times New Roman" w:cs="Times New Roman"/>
                      <w:color w:val="000000" w:themeColor="text1"/>
                      <w:sz w:val="24"/>
                      <w:szCs w:val="24"/>
                      <w:lang w:eastAsia="ru-RU"/>
                    </w:rPr>
                  </w:pPr>
                </w:p>
                <w:p w14:paraId="1800FDF2" w14:textId="77777777" w:rsidR="005B112D" w:rsidRPr="00B94F8B" w:rsidRDefault="005B112D" w:rsidP="005B112D">
                  <w:pPr>
                    <w:framePr w:hSpace="180" w:wrap="around" w:vAnchor="page" w:hAnchor="margin" w:y="1006"/>
                    <w:widowControl w:val="0"/>
                    <w:wordWrap w:val="0"/>
                    <w:spacing w:after="0" w:line="360" w:lineRule="auto"/>
                    <w:ind w:right="-1"/>
                    <w:jc w:val="center"/>
                    <w:rPr>
                      <w:rFonts w:ascii="Batang" w:eastAsia="№Е" w:hAnsi="Times New Roman" w:cs="Times New Roman"/>
                      <w:color w:val="000000" w:themeColor="text1"/>
                      <w:sz w:val="24"/>
                      <w:szCs w:val="24"/>
                      <w:lang w:eastAsia="ru-RU"/>
                    </w:rPr>
                  </w:pPr>
                  <w:r w:rsidRPr="00B94F8B">
                    <w:rPr>
                      <w:rFonts w:ascii="Batang" w:eastAsia="№Е" w:hAnsi="Times New Roman" w:cs="Times New Roman"/>
                      <w:color w:val="000000" w:themeColor="text1"/>
                      <w:sz w:val="24"/>
                      <w:szCs w:val="24"/>
                      <w:lang w:eastAsia="ru-RU"/>
                    </w:rPr>
                    <w:t>Ответственные</w:t>
                  </w:r>
                </w:p>
              </w:tc>
            </w:tr>
            <w:tr w:rsidR="005B112D" w:rsidRPr="00B94F8B" w14:paraId="1A131D54" w14:textId="77777777" w:rsidTr="00221C6E">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trHeight w:val="293"/>
              </w:trPr>
              <w:tc>
                <w:tcPr>
                  <w:tcW w:w="7003" w:type="dxa"/>
                  <w:tcBorders>
                    <w:top w:val="single" w:sz="4" w:space="0" w:color="auto"/>
                    <w:left w:val="single" w:sz="4" w:space="0" w:color="auto"/>
                    <w:bottom w:val="nil"/>
                    <w:right w:val="nil"/>
                  </w:tcBorders>
                  <w:shd w:val="clear" w:color="auto" w:fill="FFFFFF"/>
                  <w:vAlign w:val="bottom"/>
                </w:tcPr>
                <w:p w14:paraId="17898938" w14:textId="77777777" w:rsidR="005B112D" w:rsidRPr="00B94F8B" w:rsidRDefault="005B112D" w:rsidP="005B112D">
                  <w:pPr>
                    <w:framePr w:hSpace="180" w:wrap="around" w:vAnchor="page" w:hAnchor="margin" w:y="1006"/>
                    <w:spacing w:after="0" w:line="220" w:lineRule="exact"/>
                    <w:ind w:firstLine="360"/>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Классные часы (согласно график</w:t>
                  </w:r>
                  <w:r>
                    <w:rPr>
                      <w:rFonts w:ascii="Times New Roman" w:eastAsia="Times New Roman" w:hAnsi="Times New Roman" w:cs="Times New Roman"/>
                      <w:color w:val="000000"/>
                      <w:sz w:val="24"/>
                      <w:szCs w:val="24"/>
                      <w:lang w:eastAsia="ru-RU"/>
                    </w:rPr>
                    <w:t>у</w:t>
                  </w:r>
                  <w:r w:rsidRPr="00B94F8B">
                    <w:rPr>
                      <w:rFonts w:ascii="Times New Roman" w:eastAsia="Times New Roman" w:hAnsi="Times New Roman" w:cs="Times New Roman"/>
                      <w:color w:val="000000"/>
                      <w:sz w:val="24"/>
                      <w:szCs w:val="24"/>
                      <w:lang w:eastAsia="ru-RU"/>
                    </w:rPr>
                    <w:t>)</w:t>
                  </w:r>
                </w:p>
              </w:tc>
              <w:tc>
                <w:tcPr>
                  <w:tcW w:w="2141" w:type="dxa"/>
                  <w:gridSpan w:val="2"/>
                  <w:tcBorders>
                    <w:top w:val="single" w:sz="4" w:space="0" w:color="auto"/>
                    <w:left w:val="single" w:sz="4" w:space="0" w:color="auto"/>
                    <w:bottom w:val="nil"/>
                    <w:right w:val="nil"/>
                  </w:tcBorders>
                  <w:shd w:val="clear" w:color="auto" w:fill="FFFFFF"/>
                  <w:vAlign w:val="bottom"/>
                </w:tcPr>
                <w:p w14:paraId="1261DD6C" w14:textId="77777777" w:rsidR="005B112D" w:rsidRPr="00B94F8B" w:rsidRDefault="005B112D" w:rsidP="005B112D">
                  <w:pPr>
                    <w:framePr w:hSpace="180" w:wrap="around" w:vAnchor="page" w:hAnchor="margin" w:y="1006"/>
                    <w:spacing w:after="0" w:line="220" w:lineRule="exac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5-9</w:t>
                  </w:r>
                  <w:r w:rsidRPr="00B94F8B">
                    <w:rPr>
                      <w:rFonts w:ascii="Times New Roman" w:eastAsia="Times New Roman" w:hAnsi="Times New Roman" w:cs="Times New Roman"/>
                      <w:color w:val="000000"/>
                      <w:sz w:val="24"/>
                      <w:szCs w:val="24"/>
                      <w:lang w:eastAsia="ru-RU"/>
                    </w:rPr>
                    <w:t xml:space="preserve"> </w:t>
                  </w:r>
                  <w:proofErr w:type="spellStart"/>
                  <w:r w:rsidRPr="00B94F8B">
                    <w:rPr>
                      <w:rFonts w:ascii="Times New Roman" w:eastAsia="Times New Roman" w:hAnsi="Times New Roman" w:cs="Times New Roman"/>
                      <w:color w:val="000000"/>
                      <w:sz w:val="24"/>
                      <w:szCs w:val="24"/>
                      <w:lang w:eastAsia="ru-RU"/>
                    </w:rPr>
                    <w:t>кл</w:t>
                  </w:r>
                  <w:proofErr w:type="spellEnd"/>
                </w:p>
              </w:tc>
              <w:tc>
                <w:tcPr>
                  <w:tcW w:w="2268" w:type="dxa"/>
                  <w:tcBorders>
                    <w:top w:val="single" w:sz="4" w:space="0" w:color="auto"/>
                    <w:left w:val="single" w:sz="4" w:space="0" w:color="auto"/>
                    <w:bottom w:val="nil"/>
                    <w:right w:val="nil"/>
                  </w:tcBorders>
                  <w:shd w:val="clear" w:color="auto" w:fill="FFFFFF"/>
                  <w:vAlign w:val="bottom"/>
                </w:tcPr>
                <w:p w14:paraId="4F7834ED" w14:textId="77777777" w:rsidR="005B112D" w:rsidRPr="00B94F8B" w:rsidRDefault="005B112D" w:rsidP="005B112D">
                  <w:pPr>
                    <w:framePr w:hSpace="180" w:wrap="around" w:vAnchor="page" w:hAnchor="margin" w:y="1006"/>
                    <w:spacing w:after="0" w:line="220" w:lineRule="exact"/>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В течение года</w:t>
                  </w:r>
                </w:p>
              </w:tc>
              <w:tc>
                <w:tcPr>
                  <w:tcW w:w="3864" w:type="dxa"/>
                  <w:tcBorders>
                    <w:top w:val="single" w:sz="4" w:space="0" w:color="auto"/>
                    <w:left w:val="single" w:sz="4" w:space="0" w:color="auto"/>
                    <w:bottom w:val="nil"/>
                    <w:right w:val="single" w:sz="4" w:space="0" w:color="auto"/>
                  </w:tcBorders>
                  <w:shd w:val="clear" w:color="auto" w:fill="FFFFFF"/>
                  <w:vAlign w:val="bottom"/>
                </w:tcPr>
                <w:p w14:paraId="519346E2" w14:textId="77777777" w:rsidR="005B112D" w:rsidRPr="00B94F8B" w:rsidRDefault="005B112D" w:rsidP="005B112D">
                  <w:pPr>
                    <w:framePr w:hSpace="180" w:wrap="around" w:vAnchor="page" w:hAnchor="margin" w:y="1006"/>
                    <w:spacing w:after="0" w:line="220" w:lineRule="exact"/>
                    <w:jc w:val="both"/>
                    <w:rPr>
                      <w:rFonts w:ascii="Times New Roman" w:eastAsia="Times New Roman" w:hAnsi="Times New Roman" w:cs="Times New Roman"/>
                      <w:sz w:val="24"/>
                      <w:szCs w:val="24"/>
                      <w:lang w:eastAsia="ru-RU"/>
                    </w:rPr>
                  </w:pPr>
                  <w:proofErr w:type="spellStart"/>
                  <w:r w:rsidRPr="00B94F8B">
                    <w:rPr>
                      <w:rFonts w:ascii="Times New Roman" w:eastAsia="Times New Roman" w:hAnsi="Times New Roman" w:cs="Times New Roman"/>
                      <w:color w:val="000000"/>
                      <w:sz w:val="24"/>
                      <w:szCs w:val="24"/>
                      <w:lang w:eastAsia="ru-RU"/>
                    </w:rPr>
                    <w:t>кл</w:t>
                  </w:r>
                  <w:proofErr w:type="spellEnd"/>
                  <w:r w:rsidRPr="00B94F8B">
                    <w:rPr>
                      <w:rFonts w:ascii="Times New Roman" w:eastAsia="Times New Roman" w:hAnsi="Times New Roman" w:cs="Times New Roman"/>
                      <w:color w:val="000000"/>
                      <w:sz w:val="24"/>
                      <w:szCs w:val="24"/>
                      <w:lang w:eastAsia="ru-RU"/>
                    </w:rPr>
                    <w:t>. руководители</w:t>
                  </w:r>
                </w:p>
              </w:tc>
            </w:tr>
            <w:tr w:rsidR="005B112D" w:rsidRPr="00B94F8B" w14:paraId="590E8F0C" w14:textId="77777777" w:rsidTr="00221C6E">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trHeight w:val="293"/>
              </w:trPr>
              <w:tc>
                <w:tcPr>
                  <w:tcW w:w="7003" w:type="dxa"/>
                  <w:tcBorders>
                    <w:top w:val="single" w:sz="4" w:space="0" w:color="auto"/>
                    <w:left w:val="single" w:sz="4" w:space="0" w:color="auto"/>
                    <w:bottom w:val="nil"/>
                    <w:right w:val="nil"/>
                  </w:tcBorders>
                  <w:shd w:val="clear" w:color="auto" w:fill="FFFFFF"/>
                  <w:vAlign w:val="bottom"/>
                </w:tcPr>
                <w:p w14:paraId="6A58CF18" w14:textId="77777777" w:rsidR="005B112D" w:rsidRPr="005812FA" w:rsidRDefault="005B112D" w:rsidP="005B112D">
                  <w:pPr>
                    <w:framePr w:hSpace="180" w:wrap="around" w:vAnchor="page" w:hAnchor="margin" w:y="1006"/>
                    <w:tabs>
                      <w:tab w:val="left" w:pos="993"/>
                      <w:tab w:val="left" w:pos="1310"/>
                    </w:tabs>
                    <w:spacing w:after="0" w:line="240" w:lineRule="atLeast"/>
                    <w:ind w:left="502" w:right="124"/>
                    <w:contextualSpacing/>
                    <w:rPr>
                      <w:rFonts w:ascii="Times New Roman" w:hAnsi="Times New Roman" w:cs="Times New Roman"/>
                      <w:sz w:val="24"/>
                      <w:szCs w:val="24"/>
                    </w:rPr>
                  </w:pPr>
                  <w:r w:rsidRPr="005812FA">
                    <w:rPr>
                      <w:rFonts w:ascii="Times New Roman" w:hAnsi="Times New Roman" w:cs="Times New Roman"/>
                      <w:sz w:val="24"/>
                      <w:szCs w:val="24"/>
                    </w:rPr>
                    <w:t>- урок, посвященный Дню знаний (1 сентября);</w:t>
                  </w:r>
                </w:p>
                <w:p w14:paraId="6C0DB2AB" w14:textId="77777777" w:rsidR="005B112D" w:rsidRPr="005812FA" w:rsidRDefault="005B112D" w:rsidP="005B112D">
                  <w:pPr>
                    <w:framePr w:hSpace="180" w:wrap="around" w:vAnchor="page" w:hAnchor="margin" w:y="1006"/>
                    <w:spacing w:after="0" w:line="220" w:lineRule="exact"/>
                    <w:ind w:firstLine="360"/>
                    <w:jc w:val="both"/>
                    <w:rPr>
                      <w:rFonts w:ascii="Times New Roman" w:eastAsia="Times New Roman" w:hAnsi="Times New Roman" w:cs="Times New Roman"/>
                      <w:sz w:val="24"/>
                      <w:szCs w:val="24"/>
                      <w:lang w:eastAsia="ru-RU"/>
                    </w:rPr>
                  </w:pPr>
                  <w:r w:rsidRPr="005812FA">
                    <w:rPr>
                      <w:rFonts w:ascii="Times New Roman" w:hAnsi="Times New Roman" w:cs="Times New Roman"/>
                      <w:sz w:val="24"/>
                      <w:szCs w:val="24"/>
                    </w:rPr>
                    <w:t xml:space="preserve">- </w:t>
                  </w:r>
                  <w:r w:rsidRPr="005812FA">
                    <w:rPr>
                      <w:rFonts w:ascii="Times New Roman" w:eastAsia="Times New Roman" w:hAnsi="Times New Roman" w:cs="Times New Roman"/>
                      <w:sz w:val="24"/>
                      <w:szCs w:val="24"/>
                      <w:lang w:eastAsia="ru-RU"/>
                    </w:rPr>
                    <w:t>Всероссийский урок ОБЖ (01.09.)</w:t>
                  </w:r>
                </w:p>
                <w:p w14:paraId="648C39FD" w14:textId="77777777" w:rsidR="005B112D" w:rsidRPr="005812FA" w:rsidRDefault="005B112D" w:rsidP="005B112D">
                  <w:pPr>
                    <w:framePr w:hSpace="180" w:wrap="around" w:vAnchor="page" w:hAnchor="margin" w:y="1006"/>
                    <w:tabs>
                      <w:tab w:val="left" w:pos="993"/>
                      <w:tab w:val="left" w:pos="1310"/>
                    </w:tabs>
                    <w:spacing w:after="0" w:line="240" w:lineRule="atLeast"/>
                    <w:ind w:left="502" w:right="124"/>
                    <w:contextualSpacing/>
                    <w:jc w:val="both"/>
                    <w:rPr>
                      <w:rFonts w:ascii="Times New Roman" w:hAnsi="Times New Roman" w:cs="Times New Roman"/>
                      <w:sz w:val="24"/>
                      <w:szCs w:val="24"/>
                    </w:rPr>
                  </w:pPr>
                  <w:r w:rsidRPr="005812FA">
                    <w:rPr>
                      <w:rFonts w:ascii="Times New Roman" w:hAnsi="Times New Roman" w:cs="Times New Roman"/>
                      <w:sz w:val="24"/>
                      <w:szCs w:val="24"/>
                    </w:rPr>
                    <w:t>- урок, посвященный Дню окончания Второй мировой войны (2 сентября);</w:t>
                  </w:r>
                </w:p>
                <w:p w14:paraId="72998017" w14:textId="77777777" w:rsidR="005B112D" w:rsidRPr="005812FA" w:rsidRDefault="005B112D" w:rsidP="005B112D">
                  <w:pPr>
                    <w:framePr w:hSpace="180" w:wrap="around" w:vAnchor="page" w:hAnchor="margin" w:y="1006"/>
                    <w:tabs>
                      <w:tab w:val="left" w:pos="993"/>
                      <w:tab w:val="left" w:pos="1310"/>
                    </w:tabs>
                    <w:spacing w:after="0" w:line="240" w:lineRule="atLeast"/>
                    <w:ind w:left="502" w:right="124"/>
                    <w:contextualSpacing/>
                    <w:jc w:val="both"/>
                    <w:rPr>
                      <w:rFonts w:ascii="Times New Roman" w:hAnsi="Times New Roman" w:cs="Times New Roman"/>
                      <w:sz w:val="24"/>
                      <w:szCs w:val="24"/>
                    </w:rPr>
                  </w:pPr>
                  <w:r w:rsidRPr="005812FA">
                    <w:rPr>
                      <w:rFonts w:ascii="Times New Roman" w:hAnsi="Times New Roman" w:cs="Times New Roman"/>
                      <w:sz w:val="24"/>
                      <w:szCs w:val="24"/>
                    </w:rPr>
                    <w:t xml:space="preserve">- урок, посвященный Дню солидарности в борьбе с терроризмом </w:t>
                  </w:r>
                  <w:r w:rsidRPr="005812FA">
                    <w:rPr>
                      <w:rFonts w:ascii="Times New Roman" w:hAnsi="Times New Roman" w:cs="Times New Roman"/>
                      <w:sz w:val="24"/>
                      <w:szCs w:val="24"/>
                    </w:rPr>
                    <w:br/>
                    <w:t>(3 сентября);</w:t>
                  </w:r>
                </w:p>
                <w:p w14:paraId="05D3E2C0" w14:textId="77777777" w:rsidR="005B112D" w:rsidRPr="005812FA" w:rsidRDefault="005B112D" w:rsidP="005B112D">
                  <w:pPr>
                    <w:framePr w:hSpace="180" w:wrap="around" w:vAnchor="page" w:hAnchor="margin" w:y="1006"/>
                    <w:tabs>
                      <w:tab w:val="left" w:pos="993"/>
                      <w:tab w:val="left" w:pos="1310"/>
                    </w:tabs>
                    <w:spacing w:after="0" w:line="240" w:lineRule="atLeast"/>
                    <w:ind w:left="502" w:right="124"/>
                    <w:contextualSpacing/>
                    <w:jc w:val="both"/>
                    <w:rPr>
                      <w:rFonts w:ascii="Times New Roman" w:hAnsi="Times New Roman" w:cs="Times New Roman"/>
                      <w:sz w:val="24"/>
                      <w:szCs w:val="24"/>
                    </w:rPr>
                  </w:pPr>
                  <w:r w:rsidRPr="005812FA">
                    <w:rPr>
                      <w:rFonts w:ascii="Times New Roman" w:hAnsi="Times New Roman" w:cs="Times New Roman"/>
                      <w:sz w:val="24"/>
                      <w:szCs w:val="24"/>
                    </w:rPr>
                    <w:t>- урок, посвященный Крымской войне 1853-1856 годов (9 сентября);</w:t>
                  </w:r>
                </w:p>
                <w:p w14:paraId="2CAEA4E9" w14:textId="77777777" w:rsidR="005B112D" w:rsidRPr="005812FA" w:rsidRDefault="005B112D" w:rsidP="005B112D">
                  <w:pPr>
                    <w:framePr w:hSpace="180" w:wrap="around" w:vAnchor="page" w:hAnchor="margin" w:y="1006"/>
                    <w:spacing w:after="0" w:line="240" w:lineRule="atLeast"/>
                    <w:ind w:left="502" w:right="124"/>
                    <w:jc w:val="both"/>
                    <w:rPr>
                      <w:rFonts w:ascii="Times New Roman" w:eastAsia="Calibri" w:hAnsi="Times New Roman" w:cs="Times New Roman"/>
                      <w:sz w:val="24"/>
                      <w:szCs w:val="24"/>
                    </w:rPr>
                  </w:pPr>
                  <w:r w:rsidRPr="005812FA">
                    <w:rPr>
                      <w:rFonts w:ascii="Times New Roman" w:eastAsia="Calibri" w:hAnsi="Times New Roman" w:cs="Times New Roman"/>
                      <w:sz w:val="24"/>
                      <w:szCs w:val="24"/>
                    </w:rPr>
                    <w:t>-9 сентября – День памяти воинов, павших в Крымской войне 1853–1856 годов</w:t>
                  </w:r>
                </w:p>
                <w:p w14:paraId="42F94B39" w14:textId="77777777" w:rsidR="005B112D" w:rsidRPr="005812FA" w:rsidRDefault="005B112D" w:rsidP="005B112D">
                  <w:pPr>
                    <w:framePr w:hSpace="180" w:wrap="around" w:vAnchor="page" w:hAnchor="margin" w:y="1006"/>
                    <w:spacing w:after="0" w:line="240" w:lineRule="atLeast"/>
                    <w:ind w:left="502" w:right="124"/>
                    <w:jc w:val="both"/>
                    <w:rPr>
                      <w:rFonts w:ascii="Times New Roman" w:eastAsia="Calibri" w:hAnsi="Times New Roman" w:cs="Times New Roman"/>
                      <w:sz w:val="24"/>
                      <w:szCs w:val="24"/>
                    </w:rPr>
                  </w:pPr>
                  <w:r w:rsidRPr="005812FA">
                    <w:rPr>
                      <w:rFonts w:ascii="Times New Roman" w:eastAsia="Calibri" w:hAnsi="Times New Roman" w:cs="Times New Roman"/>
                      <w:sz w:val="24"/>
                      <w:szCs w:val="24"/>
                    </w:rPr>
                    <w:t>-13 сентября – Международный день памяти жертв фашизма</w:t>
                  </w:r>
                </w:p>
                <w:p w14:paraId="70C7959B" w14:textId="77777777" w:rsidR="005B112D" w:rsidRPr="005812FA" w:rsidRDefault="005B112D" w:rsidP="005B112D">
                  <w:pPr>
                    <w:framePr w:hSpace="180" w:wrap="around" w:vAnchor="page" w:hAnchor="margin" w:y="1006"/>
                    <w:spacing w:after="0" w:line="240" w:lineRule="atLeast"/>
                    <w:ind w:left="502" w:right="124"/>
                    <w:jc w:val="both"/>
                    <w:rPr>
                      <w:rFonts w:ascii="Times New Roman" w:eastAsia="Calibri" w:hAnsi="Times New Roman" w:cs="Times New Roman"/>
                      <w:sz w:val="24"/>
                      <w:szCs w:val="24"/>
                    </w:rPr>
                  </w:pPr>
                  <w:r w:rsidRPr="005812FA">
                    <w:rPr>
                      <w:rFonts w:ascii="Times New Roman" w:hAnsi="Times New Roman" w:cs="Times New Roman"/>
                      <w:bCs/>
                      <w:kern w:val="2"/>
                      <w:sz w:val="24"/>
                      <w:szCs w:val="24"/>
                      <w:lang w:eastAsia="ko-KR"/>
                    </w:rPr>
                    <w:t>--</w:t>
                  </w:r>
                  <w:r w:rsidRPr="005812FA">
                    <w:rPr>
                      <w:rFonts w:ascii="Times New Roman" w:eastAsia="Calibri" w:hAnsi="Times New Roman" w:cs="Times New Roman"/>
                      <w:sz w:val="24"/>
                      <w:szCs w:val="24"/>
                    </w:rPr>
                    <w:t>21 сентября – Международный день мира</w:t>
                  </w:r>
                </w:p>
                <w:p w14:paraId="33C35B96" w14:textId="77777777" w:rsidR="005B112D" w:rsidRPr="005812FA" w:rsidRDefault="005B112D" w:rsidP="005B112D">
                  <w:pPr>
                    <w:framePr w:hSpace="180" w:wrap="around" w:vAnchor="page" w:hAnchor="margin" w:y="1006"/>
                    <w:spacing w:after="0" w:line="240" w:lineRule="atLeast"/>
                    <w:ind w:left="502" w:right="124"/>
                    <w:jc w:val="both"/>
                    <w:rPr>
                      <w:rFonts w:ascii="Times New Roman" w:eastAsia="Calibri" w:hAnsi="Times New Roman" w:cs="Times New Roman"/>
                      <w:sz w:val="24"/>
                      <w:szCs w:val="24"/>
                    </w:rPr>
                  </w:pPr>
                  <w:r w:rsidRPr="005812FA">
                    <w:rPr>
                      <w:rFonts w:ascii="Times New Roman" w:eastAsia="Calibri" w:hAnsi="Times New Roman" w:cs="Times New Roman"/>
                      <w:sz w:val="24"/>
                      <w:szCs w:val="24"/>
                    </w:rPr>
                    <w:t xml:space="preserve">- сентябрь – Неделя безопасности </w:t>
                  </w:r>
                </w:p>
                <w:p w14:paraId="689D6221" w14:textId="77777777" w:rsidR="005B112D" w:rsidRPr="005812FA" w:rsidRDefault="005B112D" w:rsidP="005B112D">
                  <w:pPr>
                    <w:framePr w:hSpace="180" w:wrap="around" w:vAnchor="page" w:hAnchor="margin" w:y="1006"/>
                    <w:shd w:val="clear" w:color="auto" w:fill="FFFFFF"/>
                    <w:spacing w:after="0" w:line="240" w:lineRule="atLeast"/>
                    <w:ind w:left="502" w:right="124"/>
                    <w:jc w:val="both"/>
                    <w:rPr>
                      <w:rFonts w:ascii="Times New Roman" w:eastAsia="Times New Roman" w:hAnsi="Times New Roman" w:cs="Times New Roman"/>
                      <w:sz w:val="24"/>
                      <w:szCs w:val="24"/>
                      <w:lang w:eastAsia="ru-RU"/>
                    </w:rPr>
                  </w:pPr>
                  <w:r w:rsidRPr="005812FA">
                    <w:rPr>
                      <w:rFonts w:ascii="Times New Roman" w:eastAsia="Times New Roman" w:hAnsi="Times New Roman" w:cs="Times New Roman"/>
                      <w:bCs/>
                      <w:kern w:val="2"/>
                      <w:sz w:val="24"/>
                      <w:szCs w:val="24"/>
                      <w:lang w:eastAsia="ko-KR"/>
                    </w:rPr>
                    <w:t xml:space="preserve">- урок, </w:t>
                  </w:r>
                  <w:r w:rsidRPr="005812FA">
                    <w:rPr>
                      <w:rFonts w:ascii="Times New Roman" w:eastAsia="Times New Roman" w:hAnsi="Times New Roman" w:cs="Times New Roman"/>
                      <w:sz w:val="24"/>
                      <w:szCs w:val="24"/>
                      <w:lang w:eastAsia="ru-RU"/>
                    </w:rPr>
                    <w:t>посвященный Дню Государственного герба и Государственного флага Республики Крым (24 сентября);</w:t>
                  </w:r>
                </w:p>
                <w:p w14:paraId="78CA879E" w14:textId="77777777" w:rsidR="005B112D" w:rsidRPr="005812FA" w:rsidRDefault="005B112D" w:rsidP="005B112D">
                  <w:pPr>
                    <w:framePr w:hSpace="180" w:wrap="around" w:vAnchor="page" w:hAnchor="margin" w:y="1006"/>
                    <w:numPr>
                      <w:ilvl w:val="0"/>
                      <w:numId w:val="4"/>
                    </w:numPr>
                    <w:spacing w:after="0" w:line="240" w:lineRule="atLeast"/>
                    <w:ind w:left="502" w:right="266"/>
                    <w:rPr>
                      <w:rFonts w:ascii="Times New Roman" w:eastAsia="Times New Roman" w:hAnsi="Times New Roman" w:cs="Times New Roman"/>
                      <w:sz w:val="24"/>
                      <w:szCs w:val="24"/>
                      <w:lang w:eastAsia="ru-RU"/>
                    </w:rPr>
                  </w:pPr>
                  <w:r w:rsidRPr="005812FA">
                    <w:rPr>
                      <w:rFonts w:ascii="Times New Roman" w:eastAsia="Times New Roman" w:hAnsi="Times New Roman" w:cs="Times New Roman"/>
                      <w:sz w:val="24"/>
                      <w:szCs w:val="24"/>
                      <w:lang w:eastAsia="ru-RU"/>
                    </w:rPr>
                    <w:t>урок, посвященный Дню гражданской обороны (4 октября) (Всероссийский урок ОБЖ);</w:t>
                  </w:r>
                </w:p>
                <w:p w14:paraId="0CC1AD5D" w14:textId="77777777" w:rsidR="005B112D" w:rsidRPr="005812FA" w:rsidRDefault="005B112D" w:rsidP="005B112D">
                  <w:pPr>
                    <w:framePr w:hSpace="180" w:wrap="around" w:vAnchor="page" w:hAnchor="margin" w:y="1006"/>
                    <w:tabs>
                      <w:tab w:val="left" w:pos="993"/>
                      <w:tab w:val="left" w:pos="1310"/>
                    </w:tabs>
                    <w:spacing w:after="0" w:line="240" w:lineRule="atLeast"/>
                    <w:ind w:left="502" w:right="124"/>
                    <w:contextualSpacing/>
                    <w:jc w:val="both"/>
                    <w:rPr>
                      <w:rFonts w:ascii="Times New Roman" w:hAnsi="Times New Roman" w:cs="Times New Roman"/>
                      <w:sz w:val="24"/>
                      <w:szCs w:val="24"/>
                    </w:rPr>
                  </w:pPr>
                  <w:r w:rsidRPr="005812FA">
                    <w:rPr>
                      <w:rFonts w:ascii="Times New Roman" w:hAnsi="Times New Roman" w:cs="Times New Roman"/>
                      <w:sz w:val="24"/>
                      <w:szCs w:val="24"/>
                    </w:rPr>
                    <w:t>- урок, посвященный, Международному дню учителя (5 октября);</w:t>
                  </w:r>
                </w:p>
                <w:p w14:paraId="7D249116" w14:textId="77777777" w:rsidR="005B112D" w:rsidRPr="005812FA" w:rsidRDefault="005B112D" w:rsidP="005B112D">
                  <w:pPr>
                    <w:framePr w:hSpace="180" w:wrap="around" w:vAnchor="page" w:hAnchor="margin" w:y="1006"/>
                    <w:spacing w:after="0" w:line="240" w:lineRule="atLeast"/>
                    <w:ind w:left="502" w:right="124"/>
                    <w:jc w:val="both"/>
                    <w:rPr>
                      <w:rFonts w:ascii="Times New Roman" w:eastAsia="Calibri" w:hAnsi="Times New Roman" w:cs="Times New Roman"/>
                      <w:sz w:val="24"/>
                      <w:szCs w:val="24"/>
                    </w:rPr>
                  </w:pPr>
                  <w:r w:rsidRPr="005812FA">
                    <w:rPr>
                      <w:rFonts w:ascii="Times New Roman" w:eastAsia="Calibri" w:hAnsi="Times New Roman" w:cs="Times New Roman"/>
                      <w:sz w:val="24"/>
                      <w:szCs w:val="24"/>
                    </w:rPr>
                    <w:t>- 1 октября – Международный день музыки</w:t>
                  </w:r>
                </w:p>
                <w:p w14:paraId="7EDF040E" w14:textId="77777777" w:rsidR="005B112D" w:rsidRPr="005812FA" w:rsidRDefault="005B112D" w:rsidP="005B112D">
                  <w:pPr>
                    <w:framePr w:hSpace="180" w:wrap="around" w:vAnchor="page" w:hAnchor="margin" w:y="1006"/>
                    <w:spacing w:after="0" w:line="240" w:lineRule="atLeast"/>
                    <w:ind w:left="502" w:right="124"/>
                    <w:jc w:val="both"/>
                    <w:rPr>
                      <w:rFonts w:ascii="Times New Roman" w:eastAsia="Calibri" w:hAnsi="Times New Roman" w:cs="Times New Roman"/>
                      <w:sz w:val="24"/>
                      <w:szCs w:val="24"/>
                    </w:rPr>
                  </w:pPr>
                  <w:r w:rsidRPr="005812FA">
                    <w:rPr>
                      <w:rFonts w:ascii="Times New Roman" w:eastAsia="Calibri" w:hAnsi="Times New Roman" w:cs="Times New Roman"/>
                      <w:sz w:val="24"/>
                      <w:szCs w:val="24"/>
                    </w:rPr>
                    <w:t>- 4 октября – Международный день животных</w:t>
                  </w:r>
                </w:p>
                <w:p w14:paraId="4CAB9215" w14:textId="77777777" w:rsidR="005B112D" w:rsidRPr="005812FA" w:rsidRDefault="005B112D" w:rsidP="005B112D">
                  <w:pPr>
                    <w:framePr w:hSpace="180" w:wrap="around" w:vAnchor="page" w:hAnchor="margin" w:y="1006"/>
                    <w:spacing w:after="0" w:line="240" w:lineRule="atLeast"/>
                    <w:ind w:left="502" w:right="124"/>
                    <w:jc w:val="both"/>
                    <w:rPr>
                      <w:rFonts w:ascii="Times New Roman" w:eastAsia="Calibri" w:hAnsi="Times New Roman" w:cs="Times New Roman"/>
                      <w:sz w:val="24"/>
                      <w:szCs w:val="24"/>
                    </w:rPr>
                  </w:pPr>
                  <w:r w:rsidRPr="005812FA">
                    <w:rPr>
                      <w:rFonts w:ascii="Times New Roman" w:eastAsia="Calibri" w:hAnsi="Times New Roman" w:cs="Times New Roman"/>
                      <w:sz w:val="24"/>
                      <w:szCs w:val="24"/>
                    </w:rPr>
                    <w:lastRenderedPageBreak/>
                    <w:t>- 9 октября – Всероссийский день чтения</w:t>
                  </w:r>
                </w:p>
                <w:p w14:paraId="6D10195A" w14:textId="77777777" w:rsidR="005B112D" w:rsidRPr="005812FA" w:rsidRDefault="005B112D" w:rsidP="005B112D">
                  <w:pPr>
                    <w:framePr w:hSpace="180" w:wrap="around" w:vAnchor="page" w:hAnchor="margin" w:y="1006"/>
                    <w:spacing w:after="0" w:line="240" w:lineRule="atLeast"/>
                    <w:ind w:left="502" w:right="124"/>
                    <w:jc w:val="both"/>
                    <w:rPr>
                      <w:rFonts w:ascii="Times New Roman" w:eastAsia="Calibri" w:hAnsi="Times New Roman" w:cs="Times New Roman"/>
                      <w:sz w:val="24"/>
                      <w:szCs w:val="24"/>
                    </w:rPr>
                  </w:pPr>
                  <w:r w:rsidRPr="005812FA">
                    <w:rPr>
                      <w:rFonts w:ascii="Times New Roman" w:eastAsia="Calibri" w:hAnsi="Times New Roman" w:cs="Times New Roman"/>
                      <w:sz w:val="24"/>
                      <w:szCs w:val="24"/>
                    </w:rPr>
                    <w:t>- 15 октября – Всемирный день математики</w:t>
                  </w:r>
                </w:p>
                <w:p w14:paraId="1DA976DA" w14:textId="77777777" w:rsidR="005B112D" w:rsidRPr="005812FA" w:rsidRDefault="005B112D" w:rsidP="005B112D">
                  <w:pPr>
                    <w:framePr w:hSpace="180" w:wrap="around" w:vAnchor="page" w:hAnchor="margin" w:y="1006"/>
                    <w:spacing w:after="0" w:line="240" w:lineRule="atLeast"/>
                    <w:ind w:left="502" w:right="124"/>
                    <w:jc w:val="both"/>
                    <w:rPr>
                      <w:rFonts w:ascii="Times New Roman" w:eastAsia="Calibri" w:hAnsi="Times New Roman" w:cs="Times New Roman"/>
                      <w:sz w:val="24"/>
                      <w:szCs w:val="24"/>
                    </w:rPr>
                  </w:pPr>
                  <w:r w:rsidRPr="005812FA">
                    <w:rPr>
                      <w:rFonts w:ascii="Times New Roman" w:eastAsia="Calibri" w:hAnsi="Times New Roman" w:cs="Times New Roman"/>
                      <w:sz w:val="24"/>
                      <w:szCs w:val="24"/>
                    </w:rPr>
                    <w:t>- 25 октября – Международный день школьных библиотек</w:t>
                  </w:r>
                </w:p>
                <w:p w14:paraId="09414511" w14:textId="77777777" w:rsidR="005B112D" w:rsidRPr="005812FA" w:rsidRDefault="005B112D" w:rsidP="005B112D">
                  <w:pPr>
                    <w:framePr w:hSpace="180" w:wrap="around" w:vAnchor="page" w:hAnchor="margin" w:y="1006"/>
                    <w:tabs>
                      <w:tab w:val="left" w:pos="993"/>
                      <w:tab w:val="left" w:pos="1310"/>
                    </w:tabs>
                    <w:spacing w:after="0" w:line="240" w:lineRule="atLeast"/>
                    <w:ind w:left="502" w:right="124"/>
                    <w:contextualSpacing/>
                    <w:jc w:val="both"/>
                    <w:rPr>
                      <w:rFonts w:ascii="Times New Roman" w:hAnsi="Times New Roman" w:cs="Times New Roman"/>
                      <w:sz w:val="24"/>
                      <w:szCs w:val="24"/>
                    </w:rPr>
                  </w:pPr>
                  <w:r w:rsidRPr="005812FA">
                    <w:rPr>
                      <w:rFonts w:ascii="Times New Roman" w:hAnsi="Times New Roman" w:cs="Times New Roman"/>
                      <w:sz w:val="24"/>
                      <w:szCs w:val="24"/>
                    </w:rPr>
                    <w:t>- Всероссийский урок «Экология и энергосбережение» в рамках Всероссийского фестиваля энергосбережения #ВместеЯрче;</w:t>
                  </w:r>
                </w:p>
                <w:p w14:paraId="280355AC" w14:textId="77777777" w:rsidR="005B112D" w:rsidRPr="005812FA" w:rsidRDefault="005B112D" w:rsidP="005B112D">
                  <w:pPr>
                    <w:framePr w:hSpace="180" w:wrap="around" w:vAnchor="page" w:hAnchor="margin" w:y="1006"/>
                    <w:tabs>
                      <w:tab w:val="left" w:pos="993"/>
                      <w:tab w:val="left" w:pos="1310"/>
                    </w:tabs>
                    <w:spacing w:after="0" w:line="240" w:lineRule="atLeast"/>
                    <w:ind w:left="502" w:right="124"/>
                    <w:contextualSpacing/>
                    <w:jc w:val="both"/>
                    <w:rPr>
                      <w:rFonts w:ascii="Times New Roman" w:hAnsi="Times New Roman" w:cs="Times New Roman"/>
                      <w:sz w:val="24"/>
                      <w:szCs w:val="24"/>
                    </w:rPr>
                  </w:pPr>
                  <w:r w:rsidRPr="005812FA">
                    <w:rPr>
                      <w:rFonts w:ascii="Times New Roman" w:hAnsi="Times New Roman" w:cs="Times New Roman"/>
                      <w:sz w:val="24"/>
                      <w:szCs w:val="24"/>
                    </w:rPr>
                    <w:t xml:space="preserve">- Всероссийский урок безопасности школьников в сети «Интернет» </w:t>
                  </w:r>
                  <w:r w:rsidRPr="005812FA">
                    <w:rPr>
                      <w:rFonts w:ascii="Times New Roman" w:hAnsi="Times New Roman" w:cs="Times New Roman"/>
                      <w:sz w:val="24"/>
                      <w:szCs w:val="24"/>
                    </w:rPr>
                    <w:br/>
                    <w:t xml:space="preserve">(28-30 октября); </w:t>
                  </w:r>
                </w:p>
                <w:p w14:paraId="22FA7FAD" w14:textId="77777777" w:rsidR="005B112D" w:rsidRPr="005812FA" w:rsidRDefault="005B112D" w:rsidP="005B112D">
                  <w:pPr>
                    <w:framePr w:hSpace="180" w:wrap="around" w:vAnchor="page" w:hAnchor="margin" w:y="1006"/>
                    <w:tabs>
                      <w:tab w:val="left" w:pos="993"/>
                      <w:tab w:val="left" w:pos="1310"/>
                    </w:tabs>
                    <w:spacing w:after="0" w:line="240" w:lineRule="atLeast"/>
                    <w:ind w:left="502" w:right="124"/>
                    <w:contextualSpacing/>
                    <w:jc w:val="both"/>
                    <w:rPr>
                      <w:rFonts w:ascii="Times New Roman" w:hAnsi="Times New Roman" w:cs="Times New Roman"/>
                      <w:sz w:val="24"/>
                      <w:szCs w:val="24"/>
                    </w:rPr>
                  </w:pPr>
                  <w:r w:rsidRPr="005812FA">
                    <w:rPr>
                      <w:rFonts w:ascii="Times New Roman" w:hAnsi="Times New Roman" w:cs="Times New Roman"/>
                      <w:sz w:val="24"/>
                      <w:szCs w:val="24"/>
                    </w:rPr>
                    <w:t>- Урок памяти (День памяти политических репрессий) (30 октября);</w:t>
                  </w:r>
                </w:p>
                <w:p w14:paraId="7F00E1AA" w14:textId="77777777" w:rsidR="005B112D" w:rsidRPr="005812FA" w:rsidRDefault="005B112D" w:rsidP="005B112D">
                  <w:pPr>
                    <w:framePr w:hSpace="180" w:wrap="around" w:vAnchor="page" w:hAnchor="margin" w:y="1006"/>
                    <w:tabs>
                      <w:tab w:val="left" w:pos="993"/>
                      <w:tab w:val="left" w:pos="1310"/>
                    </w:tabs>
                    <w:spacing w:after="0" w:line="240" w:lineRule="atLeast"/>
                    <w:ind w:left="502" w:right="124"/>
                    <w:contextualSpacing/>
                    <w:jc w:val="both"/>
                    <w:rPr>
                      <w:rFonts w:ascii="Times New Roman" w:hAnsi="Times New Roman" w:cs="Times New Roman"/>
                      <w:sz w:val="24"/>
                      <w:szCs w:val="24"/>
                    </w:rPr>
                  </w:pPr>
                  <w:r w:rsidRPr="005812FA">
                    <w:rPr>
                      <w:rFonts w:ascii="Times New Roman" w:hAnsi="Times New Roman" w:cs="Times New Roman"/>
                      <w:sz w:val="24"/>
                      <w:szCs w:val="24"/>
                    </w:rPr>
                    <w:t>- урок, посвященный Дню народного единства (4 ноября);</w:t>
                  </w:r>
                </w:p>
                <w:p w14:paraId="5FDE4472" w14:textId="77777777" w:rsidR="005B112D" w:rsidRPr="005812FA" w:rsidRDefault="005B112D" w:rsidP="005B112D">
                  <w:pPr>
                    <w:framePr w:hSpace="180" w:wrap="around" w:vAnchor="page" w:hAnchor="margin" w:y="1006"/>
                    <w:spacing w:after="0" w:line="240" w:lineRule="atLeast"/>
                    <w:ind w:left="502" w:right="124"/>
                    <w:jc w:val="both"/>
                    <w:rPr>
                      <w:rFonts w:ascii="Times New Roman" w:hAnsi="Times New Roman" w:cs="Times New Roman"/>
                      <w:sz w:val="24"/>
                      <w:szCs w:val="24"/>
                    </w:rPr>
                  </w:pPr>
                  <w:r w:rsidRPr="005812FA">
                    <w:rPr>
                      <w:rFonts w:ascii="Times New Roman" w:hAnsi="Times New Roman" w:cs="Times New Roman"/>
                      <w:sz w:val="24"/>
                      <w:szCs w:val="24"/>
                    </w:rPr>
                    <w:t>- 28 ноября - День матери в России</w:t>
                  </w:r>
                </w:p>
                <w:p w14:paraId="6CF4B5D5" w14:textId="77777777" w:rsidR="005B112D" w:rsidRPr="005812FA" w:rsidRDefault="005B112D" w:rsidP="005B112D">
                  <w:pPr>
                    <w:framePr w:hSpace="180" w:wrap="around" w:vAnchor="page" w:hAnchor="margin" w:y="1006"/>
                    <w:spacing w:after="0" w:line="240" w:lineRule="atLeast"/>
                    <w:ind w:left="502" w:right="124"/>
                    <w:jc w:val="both"/>
                    <w:rPr>
                      <w:rFonts w:ascii="Times New Roman" w:hAnsi="Times New Roman" w:cs="Times New Roman"/>
                      <w:sz w:val="24"/>
                      <w:szCs w:val="24"/>
                    </w:rPr>
                  </w:pPr>
                  <w:r w:rsidRPr="005812FA">
                    <w:rPr>
                      <w:rFonts w:ascii="Times New Roman" w:hAnsi="Times New Roman" w:cs="Times New Roman"/>
                      <w:sz w:val="24"/>
                      <w:szCs w:val="24"/>
                    </w:rPr>
                    <w:t>- 3 декабря - Международный день инвалидов</w:t>
                  </w:r>
                </w:p>
                <w:p w14:paraId="02F0A637" w14:textId="77777777" w:rsidR="005B112D" w:rsidRPr="005812FA" w:rsidRDefault="005B112D" w:rsidP="005B112D">
                  <w:pPr>
                    <w:framePr w:hSpace="180" w:wrap="around" w:vAnchor="page" w:hAnchor="margin" w:y="1006"/>
                    <w:tabs>
                      <w:tab w:val="left" w:pos="993"/>
                      <w:tab w:val="left" w:pos="1310"/>
                    </w:tabs>
                    <w:spacing w:after="0" w:line="240" w:lineRule="atLeast"/>
                    <w:ind w:left="502" w:right="124"/>
                    <w:contextualSpacing/>
                    <w:jc w:val="both"/>
                    <w:rPr>
                      <w:rFonts w:ascii="Times New Roman" w:hAnsi="Times New Roman" w:cs="Times New Roman"/>
                      <w:sz w:val="24"/>
                      <w:szCs w:val="24"/>
                    </w:rPr>
                  </w:pPr>
                  <w:r w:rsidRPr="005812FA">
                    <w:rPr>
                      <w:rFonts w:ascii="Times New Roman" w:hAnsi="Times New Roman" w:cs="Times New Roman"/>
                      <w:sz w:val="24"/>
                      <w:szCs w:val="24"/>
                    </w:rPr>
                    <w:t>- урок, посвященный Всемирному дню борьбы со СПИДом (1 декабря);</w:t>
                  </w:r>
                </w:p>
                <w:p w14:paraId="65254CF1" w14:textId="77777777" w:rsidR="005B112D" w:rsidRPr="005812FA" w:rsidRDefault="005B112D" w:rsidP="005B112D">
                  <w:pPr>
                    <w:framePr w:hSpace="180" w:wrap="around" w:vAnchor="page" w:hAnchor="margin" w:y="1006"/>
                    <w:tabs>
                      <w:tab w:val="left" w:pos="993"/>
                      <w:tab w:val="left" w:pos="1310"/>
                    </w:tabs>
                    <w:spacing w:after="0" w:line="240" w:lineRule="atLeast"/>
                    <w:ind w:left="502" w:right="124"/>
                    <w:contextualSpacing/>
                    <w:jc w:val="both"/>
                    <w:rPr>
                      <w:rFonts w:ascii="Times New Roman" w:hAnsi="Times New Roman" w:cs="Times New Roman"/>
                      <w:sz w:val="24"/>
                      <w:szCs w:val="24"/>
                    </w:rPr>
                  </w:pPr>
                  <w:r w:rsidRPr="005812FA">
                    <w:rPr>
                      <w:rFonts w:ascii="Times New Roman" w:hAnsi="Times New Roman" w:cs="Times New Roman"/>
                      <w:sz w:val="24"/>
                      <w:szCs w:val="24"/>
                    </w:rPr>
                    <w:t>- урок, посвященный Дню Неизвестного Солдата (3 декабря);</w:t>
                  </w:r>
                </w:p>
                <w:p w14:paraId="6305A5E6" w14:textId="77777777" w:rsidR="005B112D" w:rsidRPr="005812FA" w:rsidRDefault="005B112D" w:rsidP="005B112D">
                  <w:pPr>
                    <w:framePr w:hSpace="180" w:wrap="around" w:vAnchor="page" w:hAnchor="margin" w:y="1006"/>
                    <w:spacing w:after="0" w:line="240" w:lineRule="atLeast"/>
                    <w:ind w:left="502" w:right="124"/>
                    <w:jc w:val="both"/>
                    <w:rPr>
                      <w:rFonts w:ascii="Times New Roman" w:hAnsi="Times New Roman" w:cs="Times New Roman"/>
                      <w:sz w:val="24"/>
                      <w:szCs w:val="24"/>
                    </w:rPr>
                  </w:pPr>
                  <w:r w:rsidRPr="005812FA">
                    <w:rPr>
                      <w:rFonts w:ascii="Times New Roman" w:hAnsi="Times New Roman" w:cs="Times New Roman"/>
                      <w:sz w:val="24"/>
                      <w:szCs w:val="24"/>
                    </w:rPr>
                    <w:t>5 декабря - День добровольца (волонтера) в России</w:t>
                  </w:r>
                </w:p>
                <w:p w14:paraId="6ABA4C0F" w14:textId="77777777" w:rsidR="005B112D" w:rsidRPr="005812FA" w:rsidRDefault="005B112D" w:rsidP="005B112D">
                  <w:pPr>
                    <w:framePr w:hSpace="180" w:wrap="around" w:vAnchor="page" w:hAnchor="margin" w:y="1006"/>
                    <w:tabs>
                      <w:tab w:val="left" w:pos="993"/>
                      <w:tab w:val="left" w:pos="1310"/>
                    </w:tabs>
                    <w:spacing w:after="0" w:line="240" w:lineRule="atLeast"/>
                    <w:ind w:left="502" w:right="124"/>
                    <w:contextualSpacing/>
                    <w:jc w:val="both"/>
                    <w:rPr>
                      <w:rFonts w:ascii="Times New Roman" w:hAnsi="Times New Roman" w:cs="Times New Roman"/>
                      <w:sz w:val="24"/>
                      <w:szCs w:val="24"/>
                    </w:rPr>
                  </w:pPr>
                  <w:r w:rsidRPr="005812FA">
                    <w:rPr>
                      <w:rFonts w:ascii="Times New Roman" w:hAnsi="Times New Roman" w:cs="Times New Roman"/>
                      <w:sz w:val="24"/>
                      <w:szCs w:val="24"/>
                    </w:rPr>
                    <w:t>- урок, посвященный Дню Героев Отечества (9 декабря);</w:t>
                  </w:r>
                </w:p>
                <w:p w14:paraId="0804BDAF" w14:textId="77777777" w:rsidR="005B112D" w:rsidRPr="005812FA" w:rsidRDefault="005B112D" w:rsidP="005B112D">
                  <w:pPr>
                    <w:framePr w:hSpace="180" w:wrap="around" w:vAnchor="page" w:hAnchor="margin" w:y="1006"/>
                    <w:spacing w:after="0" w:line="240" w:lineRule="atLeast"/>
                    <w:ind w:left="502" w:right="124"/>
                    <w:jc w:val="both"/>
                    <w:rPr>
                      <w:rFonts w:ascii="Times New Roman" w:eastAsia="Calibri" w:hAnsi="Times New Roman" w:cs="Times New Roman"/>
                      <w:sz w:val="24"/>
                      <w:szCs w:val="24"/>
                    </w:rPr>
                  </w:pPr>
                  <w:r w:rsidRPr="005812FA">
                    <w:rPr>
                      <w:rFonts w:ascii="Times New Roman" w:eastAsia="Calibri" w:hAnsi="Times New Roman" w:cs="Times New Roman"/>
                      <w:sz w:val="24"/>
                      <w:szCs w:val="24"/>
                    </w:rPr>
                    <w:t>11 декабря – День памяти крымчаков и евреев Крыма – жертв нацизма</w:t>
                  </w:r>
                </w:p>
                <w:p w14:paraId="38ED9B12" w14:textId="77777777" w:rsidR="005B112D" w:rsidRPr="005812FA" w:rsidRDefault="005B112D" w:rsidP="005B112D">
                  <w:pPr>
                    <w:framePr w:hSpace="180" w:wrap="around" w:vAnchor="page" w:hAnchor="margin" w:y="1006"/>
                    <w:tabs>
                      <w:tab w:val="left" w:pos="993"/>
                      <w:tab w:val="left" w:pos="1310"/>
                    </w:tabs>
                    <w:spacing w:after="0" w:line="240" w:lineRule="atLeast"/>
                    <w:ind w:left="502" w:right="124"/>
                    <w:contextualSpacing/>
                    <w:jc w:val="both"/>
                    <w:rPr>
                      <w:rFonts w:ascii="Times New Roman" w:hAnsi="Times New Roman" w:cs="Times New Roman"/>
                      <w:sz w:val="24"/>
                      <w:szCs w:val="24"/>
                    </w:rPr>
                  </w:pPr>
                  <w:r w:rsidRPr="005812FA">
                    <w:rPr>
                      <w:rFonts w:ascii="Times New Roman" w:hAnsi="Times New Roman" w:cs="Times New Roman"/>
                      <w:sz w:val="24"/>
                      <w:szCs w:val="24"/>
                    </w:rPr>
                    <w:t xml:space="preserve">- урок, посвященный Дню Конституции Российской Федерации </w:t>
                  </w:r>
                  <w:r w:rsidRPr="005812FA">
                    <w:rPr>
                      <w:rFonts w:ascii="Times New Roman" w:hAnsi="Times New Roman" w:cs="Times New Roman"/>
                      <w:sz w:val="24"/>
                      <w:szCs w:val="24"/>
                    </w:rPr>
                    <w:br/>
                    <w:t>(12 декабря);</w:t>
                  </w:r>
                </w:p>
                <w:p w14:paraId="0E62D9BC" w14:textId="77777777" w:rsidR="005B112D" w:rsidRPr="005812FA" w:rsidRDefault="005B112D" w:rsidP="005B112D">
                  <w:pPr>
                    <w:framePr w:hSpace="180" w:wrap="around" w:vAnchor="page" w:hAnchor="margin" w:y="1006"/>
                    <w:shd w:val="clear" w:color="auto" w:fill="FFFFFF"/>
                    <w:spacing w:after="0" w:line="240" w:lineRule="atLeast"/>
                    <w:ind w:left="502" w:right="124"/>
                    <w:jc w:val="both"/>
                    <w:rPr>
                      <w:rFonts w:ascii="Times New Roman" w:hAnsi="Times New Roman" w:cs="Times New Roman"/>
                      <w:sz w:val="24"/>
                      <w:szCs w:val="24"/>
                    </w:rPr>
                  </w:pPr>
                  <w:r w:rsidRPr="005812FA">
                    <w:rPr>
                      <w:rFonts w:ascii="Times New Roman" w:hAnsi="Times New Roman" w:cs="Times New Roman"/>
                      <w:sz w:val="24"/>
                      <w:szCs w:val="24"/>
                    </w:rPr>
                    <w:t>- урок, посвященный Дню Республики Крым (20 января);</w:t>
                  </w:r>
                </w:p>
                <w:p w14:paraId="0147ACC2" w14:textId="77777777" w:rsidR="005B112D" w:rsidRPr="005812FA" w:rsidRDefault="005B112D" w:rsidP="005B112D">
                  <w:pPr>
                    <w:framePr w:hSpace="180" w:wrap="around" w:vAnchor="page" w:hAnchor="margin" w:y="1006"/>
                    <w:tabs>
                      <w:tab w:val="left" w:pos="993"/>
                      <w:tab w:val="left" w:pos="1310"/>
                    </w:tabs>
                    <w:spacing w:after="0" w:line="240" w:lineRule="atLeast"/>
                    <w:ind w:left="502" w:right="124"/>
                    <w:contextualSpacing/>
                    <w:jc w:val="both"/>
                    <w:rPr>
                      <w:rFonts w:ascii="Times New Roman" w:hAnsi="Times New Roman" w:cs="Times New Roman"/>
                      <w:sz w:val="24"/>
                      <w:szCs w:val="24"/>
                    </w:rPr>
                  </w:pPr>
                  <w:r w:rsidRPr="005812FA">
                    <w:rPr>
                      <w:rFonts w:ascii="Times New Roman" w:hAnsi="Times New Roman" w:cs="Times New Roman"/>
                      <w:sz w:val="24"/>
                      <w:szCs w:val="24"/>
                    </w:rPr>
                    <w:t>- урок, посвященный Дню полного освобождения Ленинграда от фашистской блокады (1944 год) (27 января);</w:t>
                  </w:r>
                </w:p>
                <w:p w14:paraId="35BB4F71" w14:textId="77777777" w:rsidR="005B112D" w:rsidRPr="005812FA" w:rsidRDefault="005B112D" w:rsidP="005B112D">
                  <w:pPr>
                    <w:framePr w:hSpace="180" w:wrap="around" w:vAnchor="page" w:hAnchor="margin" w:y="1006"/>
                    <w:spacing w:after="0" w:line="240" w:lineRule="atLeast"/>
                    <w:ind w:left="502" w:right="124"/>
                    <w:jc w:val="both"/>
                    <w:rPr>
                      <w:rFonts w:ascii="Times New Roman" w:hAnsi="Times New Roman" w:cs="Times New Roman"/>
                      <w:sz w:val="24"/>
                      <w:szCs w:val="24"/>
                    </w:rPr>
                  </w:pPr>
                  <w:r w:rsidRPr="005812FA">
                    <w:rPr>
                      <w:rFonts w:ascii="Times New Roman" w:hAnsi="Times New Roman" w:cs="Times New Roman"/>
                      <w:sz w:val="24"/>
                      <w:szCs w:val="24"/>
                    </w:rPr>
                    <w:t>- 8 февраля - День российской науки</w:t>
                  </w:r>
                </w:p>
                <w:p w14:paraId="6DE36808" w14:textId="77777777" w:rsidR="005B112D" w:rsidRPr="005812FA" w:rsidRDefault="005B112D" w:rsidP="005B112D">
                  <w:pPr>
                    <w:framePr w:hSpace="180" w:wrap="around" w:vAnchor="page" w:hAnchor="margin" w:y="1006"/>
                    <w:spacing w:after="0" w:line="240" w:lineRule="atLeast"/>
                    <w:ind w:left="502" w:right="124"/>
                    <w:jc w:val="both"/>
                    <w:rPr>
                      <w:rFonts w:ascii="Times New Roman" w:hAnsi="Times New Roman" w:cs="Times New Roman"/>
                      <w:sz w:val="24"/>
                      <w:szCs w:val="24"/>
                    </w:rPr>
                  </w:pPr>
                  <w:r w:rsidRPr="005812FA">
                    <w:rPr>
                      <w:rFonts w:ascii="Times New Roman" w:hAnsi="Times New Roman" w:cs="Times New Roman"/>
                      <w:sz w:val="24"/>
                      <w:szCs w:val="24"/>
                    </w:rPr>
                    <w:t>- 21 февраля - Международный день родного языка</w:t>
                  </w:r>
                </w:p>
                <w:p w14:paraId="481AF93C" w14:textId="77777777" w:rsidR="005B112D" w:rsidRPr="005812FA" w:rsidRDefault="005B112D" w:rsidP="005B112D">
                  <w:pPr>
                    <w:framePr w:hSpace="180" w:wrap="around" w:vAnchor="page" w:hAnchor="margin" w:y="1006"/>
                    <w:tabs>
                      <w:tab w:val="left" w:pos="993"/>
                      <w:tab w:val="left" w:pos="1310"/>
                    </w:tabs>
                    <w:spacing w:after="0" w:line="240" w:lineRule="atLeast"/>
                    <w:ind w:left="502" w:right="124"/>
                    <w:contextualSpacing/>
                    <w:jc w:val="both"/>
                    <w:rPr>
                      <w:rFonts w:ascii="Times New Roman" w:hAnsi="Times New Roman" w:cs="Times New Roman"/>
                      <w:sz w:val="24"/>
                      <w:szCs w:val="24"/>
                    </w:rPr>
                  </w:pPr>
                  <w:r w:rsidRPr="005812FA">
                    <w:rPr>
                      <w:rFonts w:ascii="Times New Roman" w:hAnsi="Times New Roman" w:cs="Times New Roman"/>
                      <w:sz w:val="24"/>
                      <w:szCs w:val="24"/>
                    </w:rPr>
                    <w:t>- урок, посвященный Дню защитника Отечества (23 февраля);</w:t>
                  </w:r>
                </w:p>
                <w:p w14:paraId="4DD8563A" w14:textId="77777777" w:rsidR="005B112D" w:rsidRPr="005812FA" w:rsidRDefault="005B112D" w:rsidP="005B112D">
                  <w:pPr>
                    <w:framePr w:hSpace="180" w:wrap="around" w:vAnchor="page" w:hAnchor="margin" w:y="1006"/>
                    <w:tabs>
                      <w:tab w:val="left" w:pos="1069"/>
                      <w:tab w:val="left" w:pos="1310"/>
                    </w:tabs>
                    <w:spacing w:after="0" w:line="240" w:lineRule="atLeast"/>
                    <w:ind w:left="502" w:right="124"/>
                    <w:contextualSpacing/>
                    <w:jc w:val="both"/>
                    <w:rPr>
                      <w:rFonts w:ascii="Times New Roman" w:hAnsi="Times New Roman" w:cs="Times New Roman"/>
                      <w:sz w:val="24"/>
                      <w:szCs w:val="24"/>
                    </w:rPr>
                  </w:pPr>
                  <w:r w:rsidRPr="005812FA">
                    <w:rPr>
                      <w:rFonts w:ascii="Times New Roman" w:hAnsi="Times New Roman" w:cs="Times New Roman"/>
                      <w:sz w:val="24"/>
                      <w:szCs w:val="24"/>
                    </w:rPr>
                    <w:t>- урок, посвященный Всемирный день гражданской обороны (1 марта);</w:t>
                  </w:r>
                </w:p>
                <w:p w14:paraId="7F70CA54" w14:textId="77777777" w:rsidR="005B112D" w:rsidRPr="005812FA" w:rsidRDefault="005B112D" w:rsidP="005B112D">
                  <w:pPr>
                    <w:framePr w:hSpace="180" w:wrap="around" w:vAnchor="page" w:hAnchor="margin" w:y="1006"/>
                    <w:tabs>
                      <w:tab w:val="left" w:pos="993"/>
                      <w:tab w:val="left" w:pos="1310"/>
                    </w:tabs>
                    <w:spacing w:after="0" w:line="240" w:lineRule="atLeast"/>
                    <w:ind w:left="502" w:right="124"/>
                    <w:contextualSpacing/>
                    <w:jc w:val="both"/>
                    <w:rPr>
                      <w:rFonts w:ascii="Times New Roman" w:hAnsi="Times New Roman" w:cs="Times New Roman"/>
                      <w:sz w:val="24"/>
                      <w:szCs w:val="24"/>
                    </w:rPr>
                  </w:pPr>
                  <w:r w:rsidRPr="005812FA">
                    <w:rPr>
                      <w:rFonts w:ascii="Times New Roman" w:hAnsi="Times New Roman" w:cs="Times New Roman"/>
                      <w:sz w:val="24"/>
                      <w:szCs w:val="24"/>
                    </w:rPr>
                    <w:lastRenderedPageBreak/>
                    <w:t>- урок, посвященный Международному женскому дню (8 марта);</w:t>
                  </w:r>
                </w:p>
                <w:p w14:paraId="250F01DC" w14:textId="77777777" w:rsidR="005B112D" w:rsidRPr="005812FA" w:rsidRDefault="005B112D" w:rsidP="005B112D">
                  <w:pPr>
                    <w:framePr w:hSpace="180" w:wrap="around" w:vAnchor="page" w:hAnchor="margin" w:y="1006"/>
                    <w:spacing w:after="0" w:line="240" w:lineRule="atLeast"/>
                    <w:ind w:left="502" w:right="124"/>
                    <w:jc w:val="both"/>
                    <w:rPr>
                      <w:rFonts w:ascii="Times New Roman" w:hAnsi="Times New Roman" w:cs="Times New Roman"/>
                      <w:sz w:val="24"/>
                      <w:szCs w:val="24"/>
                    </w:rPr>
                  </w:pPr>
                  <w:r w:rsidRPr="005812FA">
                    <w:rPr>
                      <w:rFonts w:ascii="Times New Roman" w:hAnsi="Times New Roman" w:cs="Times New Roman"/>
                      <w:sz w:val="24"/>
                      <w:szCs w:val="24"/>
                    </w:rPr>
                    <w:t xml:space="preserve">- урок, посвященный Дню </w:t>
                  </w:r>
                  <w:proofErr w:type="spellStart"/>
                  <w:r w:rsidRPr="005812FA">
                    <w:rPr>
                      <w:rFonts w:ascii="Times New Roman" w:hAnsi="Times New Roman" w:cs="Times New Roman"/>
                      <w:sz w:val="24"/>
                      <w:szCs w:val="24"/>
                    </w:rPr>
                    <w:t>Общекрымского</w:t>
                  </w:r>
                  <w:proofErr w:type="spellEnd"/>
                  <w:r w:rsidRPr="005812FA">
                    <w:rPr>
                      <w:rFonts w:ascii="Times New Roman" w:hAnsi="Times New Roman" w:cs="Times New Roman"/>
                      <w:sz w:val="24"/>
                      <w:szCs w:val="24"/>
                    </w:rPr>
                    <w:t xml:space="preserve"> референдума 2014 года и Дню воссоединения Крыма с Россией (16, 18 марта);</w:t>
                  </w:r>
                </w:p>
                <w:p w14:paraId="4BC72CD0" w14:textId="77777777" w:rsidR="005B112D" w:rsidRPr="005812FA" w:rsidRDefault="005B112D" w:rsidP="005B112D">
                  <w:pPr>
                    <w:framePr w:hSpace="180" w:wrap="around" w:vAnchor="page" w:hAnchor="margin" w:y="1006"/>
                    <w:spacing w:after="0" w:line="240" w:lineRule="atLeast"/>
                    <w:ind w:left="502" w:right="124"/>
                    <w:jc w:val="both"/>
                    <w:rPr>
                      <w:rFonts w:ascii="Times New Roman" w:eastAsia="Calibri" w:hAnsi="Times New Roman" w:cs="Times New Roman"/>
                      <w:sz w:val="24"/>
                      <w:szCs w:val="24"/>
                    </w:rPr>
                  </w:pPr>
                  <w:r w:rsidRPr="005812FA">
                    <w:rPr>
                      <w:rFonts w:ascii="Times New Roman" w:eastAsia="Calibri" w:hAnsi="Times New Roman" w:cs="Times New Roman"/>
                      <w:sz w:val="24"/>
                      <w:szCs w:val="24"/>
                    </w:rPr>
                    <w:t>- 11 апреля – День Конституции Республики Крым</w:t>
                  </w:r>
                </w:p>
                <w:p w14:paraId="330F03E0" w14:textId="77777777" w:rsidR="005B112D" w:rsidRPr="005812FA" w:rsidRDefault="005B112D" w:rsidP="005B112D">
                  <w:pPr>
                    <w:framePr w:hSpace="180" w:wrap="around" w:vAnchor="page" w:hAnchor="margin" w:y="1006"/>
                    <w:spacing w:after="0" w:line="240" w:lineRule="atLeast"/>
                    <w:ind w:left="502" w:right="124"/>
                    <w:jc w:val="both"/>
                    <w:rPr>
                      <w:rFonts w:ascii="Times New Roman" w:hAnsi="Times New Roman" w:cs="Times New Roman"/>
                      <w:sz w:val="24"/>
                      <w:szCs w:val="24"/>
                    </w:rPr>
                  </w:pPr>
                  <w:r w:rsidRPr="005812FA">
                    <w:rPr>
                      <w:rFonts w:ascii="Times New Roman" w:hAnsi="Times New Roman" w:cs="Times New Roman"/>
                      <w:sz w:val="24"/>
                      <w:szCs w:val="24"/>
                    </w:rPr>
                    <w:t>- 12 апреля - День космонавтики</w:t>
                  </w:r>
                </w:p>
                <w:p w14:paraId="621479D2" w14:textId="77777777" w:rsidR="005B112D" w:rsidRPr="005812FA" w:rsidRDefault="005B112D" w:rsidP="005B112D">
                  <w:pPr>
                    <w:framePr w:hSpace="180" w:wrap="around" w:vAnchor="page" w:hAnchor="margin" w:y="1006"/>
                    <w:spacing w:after="0" w:line="240" w:lineRule="atLeast"/>
                    <w:ind w:left="502" w:right="124"/>
                    <w:jc w:val="both"/>
                    <w:rPr>
                      <w:rFonts w:ascii="Times New Roman" w:hAnsi="Times New Roman" w:cs="Times New Roman"/>
                      <w:sz w:val="24"/>
                      <w:szCs w:val="24"/>
                    </w:rPr>
                  </w:pPr>
                  <w:r w:rsidRPr="005812FA">
                    <w:rPr>
                      <w:rFonts w:ascii="Times New Roman" w:hAnsi="Times New Roman" w:cs="Times New Roman"/>
                      <w:sz w:val="24"/>
                      <w:szCs w:val="24"/>
                    </w:rPr>
                    <w:t>- 19 апреля - День памяти о геноциде советского народа нацистами и их пособниками в годы Великой Отечественной войны</w:t>
                  </w:r>
                </w:p>
                <w:p w14:paraId="46925823" w14:textId="77777777" w:rsidR="005B112D" w:rsidRPr="005812FA" w:rsidRDefault="005B112D" w:rsidP="005B112D">
                  <w:pPr>
                    <w:framePr w:hSpace="180" w:wrap="around" w:vAnchor="page" w:hAnchor="margin" w:y="1006"/>
                    <w:spacing w:after="0" w:line="240" w:lineRule="atLeast"/>
                    <w:ind w:left="502" w:right="124"/>
                    <w:jc w:val="both"/>
                    <w:rPr>
                      <w:rFonts w:ascii="Times New Roman" w:eastAsia="Calibri" w:hAnsi="Times New Roman" w:cs="Times New Roman"/>
                      <w:sz w:val="24"/>
                      <w:szCs w:val="24"/>
                    </w:rPr>
                  </w:pPr>
                  <w:r w:rsidRPr="005812FA">
                    <w:rPr>
                      <w:rFonts w:ascii="Times New Roman" w:eastAsia="Calibri" w:hAnsi="Times New Roman" w:cs="Times New Roman"/>
                      <w:sz w:val="24"/>
                      <w:szCs w:val="24"/>
                    </w:rPr>
                    <w:t>- 13 апреля – День освобождения Симферополя от немецко-фашистских захватчиков</w:t>
                  </w:r>
                </w:p>
                <w:p w14:paraId="774C114D" w14:textId="77777777" w:rsidR="005B112D" w:rsidRPr="005812FA" w:rsidRDefault="005B112D" w:rsidP="005B112D">
                  <w:pPr>
                    <w:framePr w:hSpace="180" w:wrap="around" w:vAnchor="page" w:hAnchor="margin" w:y="1006"/>
                    <w:spacing w:after="0" w:line="240" w:lineRule="atLeast"/>
                    <w:ind w:left="502" w:right="124"/>
                    <w:jc w:val="both"/>
                    <w:rPr>
                      <w:rFonts w:ascii="Times New Roman" w:eastAsia="Calibri" w:hAnsi="Times New Roman" w:cs="Times New Roman"/>
                      <w:sz w:val="24"/>
                      <w:szCs w:val="24"/>
                    </w:rPr>
                  </w:pPr>
                  <w:r w:rsidRPr="005812FA">
                    <w:rPr>
                      <w:rFonts w:ascii="Times New Roman" w:eastAsia="Calibri" w:hAnsi="Times New Roman" w:cs="Times New Roman"/>
                      <w:sz w:val="24"/>
                      <w:szCs w:val="24"/>
                    </w:rPr>
                    <w:t>- 18 апреля – Международный день памятников и исторических мест</w:t>
                  </w:r>
                </w:p>
                <w:p w14:paraId="3C40A7F7" w14:textId="77777777" w:rsidR="005B112D" w:rsidRPr="005812FA" w:rsidRDefault="005B112D" w:rsidP="005B112D">
                  <w:pPr>
                    <w:framePr w:hSpace="180" w:wrap="around" w:vAnchor="page" w:hAnchor="margin" w:y="1006"/>
                    <w:spacing w:after="0" w:line="240" w:lineRule="atLeast"/>
                    <w:ind w:left="502" w:right="124"/>
                    <w:jc w:val="both"/>
                    <w:rPr>
                      <w:rFonts w:ascii="Times New Roman" w:eastAsia="Calibri" w:hAnsi="Times New Roman" w:cs="Times New Roman"/>
                      <w:sz w:val="24"/>
                      <w:szCs w:val="24"/>
                    </w:rPr>
                  </w:pPr>
                  <w:r w:rsidRPr="005812FA">
                    <w:rPr>
                      <w:rFonts w:ascii="Times New Roman" w:eastAsia="Calibri" w:hAnsi="Times New Roman" w:cs="Times New Roman"/>
                      <w:sz w:val="24"/>
                      <w:szCs w:val="24"/>
                    </w:rPr>
                    <w:t>- 19 апреля – День издания манифеста Екатерины II о вхождении Крыма в состав России</w:t>
                  </w:r>
                </w:p>
                <w:p w14:paraId="17788547" w14:textId="77777777" w:rsidR="005B112D" w:rsidRPr="005812FA" w:rsidRDefault="005B112D" w:rsidP="005B112D">
                  <w:pPr>
                    <w:framePr w:hSpace="180" w:wrap="around" w:vAnchor="page" w:hAnchor="margin" w:y="1006"/>
                    <w:spacing w:after="0" w:line="240" w:lineRule="atLeast"/>
                    <w:ind w:left="502" w:right="124"/>
                    <w:jc w:val="both"/>
                    <w:rPr>
                      <w:rFonts w:ascii="Times New Roman" w:hAnsi="Times New Roman" w:cs="Times New Roman"/>
                      <w:sz w:val="24"/>
                      <w:szCs w:val="24"/>
                    </w:rPr>
                  </w:pPr>
                  <w:r w:rsidRPr="005812FA">
                    <w:rPr>
                      <w:rFonts w:ascii="Times New Roman" w:hAnsi="Times New Roman" w:cs="Times New Roman"/>
                      <w:sz w:val="24"/>
                      <w:szCs w:val="24"/>
                    </w:rPr>
                    <w:t>- урок, посвященный Дню местного самоуправления (21 апреля);</w:t>
                  </w:r>
                </w:p>
                <w:p w14:paraId="059DA068" w14:textId="77777777" w:rsidR="005B112D" w:rsidRPr="005812FA" w:rsidRDefault="005B112D" w:rsidP="005B112D">
                  <w:pPr>
                    <w:framePr w:hSpace="180" w:wrap="around" w:vAnchor="page" w:hAnchor="margin" w:y="1006"/>
                    <w:spacing w:after="0" w:line="240" w:lineRule="atLeast"/>
                    <w:ind w:left="502" w:right="124"/>
                    <w:jc w:val="both"/>
                    <w:rPr>
                      <w:rFonts w:ascii="Times New Roman" w:hAnsi="Times New Roman" w:cs="Times New Roman"/>
                      <w:sz w:val="24"/>
                      <w:szCs w:val="24"/>
                    </w:rPr>
                  </w:pPr>
                  <w:r w:rsidRPr="005812FA">
                    <w:rPr>
                      <w:rFonts w:ascii="Times New Roman" w:hAnsi="Times New Roman" w:cs="Times New Roman"/>
                      <w:sz w:val="24"/>
                      <w:szCs w:val="24"/>
                    </w:rPr>
                    <w:t>- Всероссийские уроки ОБЖ;</w:t>
                  </w:r>
                </w:p>
                <w:p w14:paraId="0B1F5E52" w14:textId="77777777" w:rsidR="005B112D" w:rsidRPr="005812FA" w:rsidRDefault="005B112D" w:rsidP="005B112D">
                  <w:pPr>
                    <w:framePr w:hSpace="180" w:wrap="around" w:vAnchor="page" w:hAnchor="margin" w:y="1006"/>
                    <w:spacing w:after="0" w:line="240" w:lineRule="atLeast"/>
                    <w:ind w:left="502" w:right="124"/>
                    <w:jc w:val="both"/>
                    <w:rPr>
                      <w:rFonts w:ascii="Times New Roman" w:hAnsi="Times New Roman" w:cs="Times New Roman"/>
                      <w:sz w:val="24"/>
                      <w:szCs w:val="24"/>
                    </w:rPr>
                  </w:pPr>
                  <w:r w:rsidRPr="005812FA">
                    <w:rPr>
                      <w:rFonts w:ascii="Times New Roman" w:hAnsi="Times New Roman" w:cs="Times New Roman"/>
                      <w:sz w:val="24"/>
                      <w:szCs w:val="24"/>
                    </w:rPr>
                    <w:t>- урок, посвященный Дню Победы советского народа в Великой Отечественной войне 1941-1945 годов (9 мая).</w:t>
                  </w:r>
                </w:p>
                <w:p w14:paraId="4D722D88" w14:textId="77777777" w:rsidR="005B112D" w:rsidRPr="005812FA" w:rsidRDefault="005B112D" w:rsidP="005B112D">
                  <w:pPr>
                    <w:framePr w:hSpace="180" w:wrap="around" w:vAnchor="page" w:hAnchor="margin" w:y="1006"/>
                    <w:spacing w:after="0" w:line="240" w:lineRule="atLeast"/>
                    <w:ind w:left="502" w:right="124"/>
                    <w:rPr>
                      <w:rFonts w:ascii="Times New Roman" w:hAnsi="Times New Roman" w:cs="Times New Roman"/>
                      <w:sz w:val="24"/>
                      <w:szCs w:val="24"/>
                    </w:rPr>
                  </w:pPr>
                  <w:r w:rsidRPr="005812FA">
                    <w:rPr>
                      <w:rFonts w:ascii="Times New Roman" w:hAnsi="Times New Roman" w:cs="Times New Roman"/>
                      <w:sz w:val="24"/>
                      <w:szCs w:val="24"/>
                    </w:rPr>
                    <w:t>18 мая – День памяти жертв депортации</w:t>
                  </w:r>
                </w:p>
                <w:p w14:paraId="304987A9" w14:textId="77777777" w:rsidR="005B112D" w:rsidRPr="005812FA" w:rsidRDefault="005B112D" w:rsidP="005B112D">
                  <w:pPr>
                    <w:framePr w:hSpace="180" w:wrap="around" w:vAnchor="page" w:hAnchor="margin" w:y="1006"/>
                    <w:spacing w:after="0" w:line="240" w:lineRule="atLeast"/>
                    <w:ind w:left="502" w:right="124"/>
                    <w:rPr>
                      <w:rFonts w:ascii="Times New Roman" w:hAnsi="Times New Roman" w:cs="Times New Roman"/>
                      <w:sz w:val="24"/>
                      <w:szCs w:val="24"/>
                    </w:rPr>
                  </w:pPr>
                  <w:r w:rsidRPr="005812FA">
                    <w:rPr>
                      <w:rFonts w:ascii="Times New Roman" w:hAnsi="Times New Roman" w:cs="Times New Roman"/>
                      <w:sz w:val="24"/>
                      <w:szCs w:val="24"/>
                    </w:rPr>
                    <w:t>25 мая – День славянской письменности</w:t>
                  </w:r>
                </w:p>
                <w:p w14:paraId="0FE61C4A" w14:textId="77777777" w:rsidR="005B112D" w:rsidRPr="005812FA" w:rsidRDefault="005B112D" w:rsidP="005B112D">
                  <w:pPr>
                    <w:framePr w:hSpace="180" w:wrap="around" w:vAnchor="page" w:hAnchor="margin" w:y="1006"/>
                    <w:spacing w:after="0" w:line="240" w:lineRule="atLeast"/>
                    <w:rPr>
                      <w:rFonts w:ascii="Times New Roman" w:eastAsia="Times New Roman" w:hAnsi="Times New Roman" w:cs="Times New Roman"/>
                      <w:sz w:val="24"/>
                      <w:szCs w:val="24"/>
                      <w:lang w:eastAsia="ru-RU"/>
                    </w:rPr>
                  </w:pPr>
                </w:p>
              </w:tc>
              <w:tc>
                <w:tcPr>
                  <w:tcW w:w="2141" w:type="dxa"/>
                  <w:gridSpan w:val="2"/>
                  <w:tcBorders>
                    <w:top w:val="single" w:sz="4" w:space="0" w:color="auto"/>
                    <w:left w:val="single" w:sz="4" w:space="0" w:color="auto"/>
                    <w:bottom w:val="nil"/>
                    <w:right w:val="nil"/>
                  </w:tcBorders>
                  <w:shd w:val="clear" w:color="auto" w:fill="FFFFFF"/>
                  <w:vAlign w:val="bottom"/>
                </w:tcPr>
                <w:p w14:paraId="09D7F7B6" w14:textId="77777777" w:rsidR="005B112D" w:rsidRPr="004909D4" w:rsidRDefault="005B112D" w:rsidP="005B112D">
                  <w:pPr>
                    <w:framePr w:hSpace="180" w:wrap="around" w:vAnchor="page" w:hAnchor="margin" w:y="1006"/>
                    <w:spacing w:after="0" w:line="220" w:lineRule="exac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5-9</w:t>
                  </w:r>
                </w:p>
              </w:tc>
              <w:tc>
                <w:tcPr>
                  <w:tcW w:w="2268" w:type="dxa"/>
                  <w:tcBorders>
                    <w:top w:val="single" w:sz="4" w:space="0" w:color="auto"/>
                    <w:left w:val="single" w:sz="4" w:space="0" w:color="auto"/>
                    <w:bottom w:val="nil"/>
                    <w:right w:val="nil"/>
                  </w:tcBorders>
                  <w:shd w:val="clear" w:color="auto" w:fill="FFFFFF"/>
                  <w:vAlign w:val="bottom"/>
                </w:tcPr>
                <w:p w14:paraId="3D46B6C4" w14:textId="77777777" w:rsidR="005B112D" w:rsidRPr="004909D4" w:rsidRDefault="005B112D" w:rsidP="005B112D">
                  <w:pPr>
                    <w:framePr w:hSpace="180" w:wrap="around" w:vAnchor="page" w:hAnchor="margin" w:y="1006"/>
                    <w:spacing w:after="0" w:line="220" w:lineRule="exact"/>
                    <w:jc w:val="both"/>
                    <w:rPr>
                      <w:rFonts w:ascii="Times New Roman" w:eastAsia="Times New Roman" w:hAnsi="Times New Roman" w:cs="Times New Roman"/>
                      <w:color w:val="000000"/>
                      <w:sz w:val="24"/>
                      <w:szCs w:val="24"/>
                      <w:lang w:eastAsia="ru-RU"/>
                    </w:rPr>
                  </w:pPr>
                  <w:r w:rsidRPr="00B94F8B">
                    <w:rPr>
                      <w:rFonts w:ascii="Times New Roman" w:eastAsia="Times New Roman" w:hAnsi="Times New Roman" w:cs="Times New Roman"/>
                      <w:color w:val="000000"/>
                      <w:sz w:val="24"/>
                      <w:szCs w:val="24"/>
                      <w:lang w:eastAsia="ru-RU"/>
                    </w:rPr>
                    <w:t>По плану</w:t>
                  </w:r>
                </w:p>
              </w:tc>
              <w:tc>
                <w:tcPr>
                  <w:tcW w:w="3864" w:type="dxa"/>
                  <w:tcBorders>
                    <w:top w:val="single" w:sz="4" w:space="0" w:color="auto"/>
                    <w:left w:val="single" w:sz="4" w:space="0" w:color="auto"/>
                    <w:bottom w:val="nil"/>
                    <w:right w:val="single" w:sz="4" w:space="0" w:color="auto"/>
                  </w:tcBorders>
                  <w:shd w:val="clear" w:color="auto" w:fill="FFFFFF"/>
                  <w:vAlign w:val="bottom"/>
                </w:tcPr>
                <w:p w14:paraId="5CDE5924" w14:textId="77777777" w:rsidR="005B112D" w:rsidRPr="004909D4" w:rsidRDefault="005B112D" w:rsidP="005B112D">
                  <w:pPr>
                    <w:framePr w:hSpace="180" w:wrap="around" w:vAnchor="page" w:hAnchor="margin" w:y="1006"/>
                    <w:spacing w:after="0" w:line="220" w:lineRule="exact"/>
                    <w:jc w:val="both"/>
                    <w:rPr>
                      <w:rFonts w:ascii="Times New Roman" w:eastAsia="Times New Roman" w:hAnsi="Times New Roman" w:cs="Times New Roman"/>
                      <w:color w:val="000000"/>
                      <w:sz w:val="24"/>
                      <w:szCs w:val="24"/>
                      <w:lang w:eastAsia="ru-RU"/>
                    </w:rPr>
                  </w:pPr>
                  <w:proofErr w:type="spellStart"/>
                  <w:r w:rsidRPr="00B94F8B">
                    <w:rPr>
                      <w:rFonts w:ascii="Times New Roman" w:eastAsia="Times New Roman" w:hAnsi="Times New Roman" w:cs="Times New Roman"/>
                      <w:color w:val="000000"/>
                      <w:sz w:val="24"/>
                      <w:szCs w:val="24"/>
                      <w:lang w:eastAsia="ru-RU"/>
                    </w:rPr>
                    <w:t>кл</w:t>
                  </w:r>
                  <w:proofErr w:type="spellEnd"/>
                  <w:r w:rsidRPr="00B94F8B">
                    <w:rPr>
                      <w:rFonts w:ascii="Times New Roman" w:eastAsia="Times New Roman" w:hAnsi="Times New Roman" w:cs="Times New Roman"/>
                      <w:color w:val="000000"/>
                      <w:sz w:val="24"/>
                      <w:szCs w:val="24"/>
                      <w:lang w:eastAsia="ru-RU"/>
                    </w:rPr>
                    <w:t>. руковод</w:t>
                  </w:r>
                </w:p>
              </w:tc>
            </w:tr>
            <w:tr w:rsidR="005B112D" w:rsidRPr="00B94F8B" w14:paraId="57415C84" w14:textId="77777777" w:rsidTr="00221C6E">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trHeight w:val="1114"/>
              </w:trPr>
              <w:tc>
                <w:tcPr>
                  <w:tcW w:w="7003" w:type="dxa"/>
                  <w:tcBorders>
                    <w:top w:val="single" w:sz="4" w:space="0" w:color="auto"/>
                    <w:left w:val="single" w:sz="4" w:space="0" w:color="auto"/>
                    <w:bottom w:val="nil"/>
                    <w:right w:val="nil"/>
                  </w:tcBorders>
                  <w:shd w:val="clear" w:color="auto" w:fill="FFFFFF"/>
                  <w:vAlign w:val="bottom"/>
                </w:tcPr>
                <w:p w14:paraId="1E929874" w14:textId="77777777" w:rsidR="005B112D" w:rsidRPr="00B94F8B" w:rsidRDefault="005B112D" w:rsidP="005B112D">
                  <w:pPr>
                    <w:framePr w:hSpace="180" w:wrap="around" w:vAnchor="page" w:hAnchor="margin" w:y="1006"/>
                    <w:spacing w:after="0" w:line="240" w:lineRule="auto"/>
                    <w:ind w:left="502" w:right="124"/>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lastRenderedPageBreak/>
                    <w:t>Единые уроки (согласно Календарю образовательных событий, приуроченных к государственным и национальным праздникам РФ, памятным датам и событиям российской истории и культуры на 2021-2022 учебный год)</w:t>
                  </w:r>
                </w:p>
              </w:tc>
              <w:tc>
                <w:tcPr>
                  <w:tcW w:w="2141" w:type="dxa"/>
                  <w:gridSpan w:val="2"/>
                  <w:tcBorders>
                    <w:top w:val="single" w:sz="4" w:space="0" w:color="auto"/>
                    <w:left w:val="single" w:sz="4" w:space="0" w:color="auto"/>
                    <w:bottom w:val="nil"/>
                    <w:right w:val="nil"/>
                  </w:tcBorders>
                  <w:shd w:val="clear" w:color="auto" w:fill="FFFFFF"/>
                </w:tcPr>
                <w:p w14:paraId="78EF4C7D" w14:textId="77777777" w:rsidR="005B112D" w:rsidRPr="00B94F8B" w:rsidRDefault="005B112D" w:rsidP="005B112D">
                  <w:pPr>
                    <w:framePr w:hSpace="180" w:wrap="around" w:vAnchor="page" w:hAnchor="margin" w:y="1006"/>
                    <w:spacing w:after="0" w:line="220" w:lineRule="exac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5-9</w:t>
                  </w:r>
                  <w:r w:rsidRPr="00B94F8B">
                    <w:rPr>
                      <w:rFonts w:ascii="Times New Roman" w:eastAsia="Times New Roman" w:hAnsi="Times New Roman" w:cs="Times New Roman"/>
                      <w:color w:val="000000"/>
                      <w:sz w:val="24"/>
                      <w:szCs w:val="24"/>
                      <w:lang w:eastAsia="ru-RU"/>
                    </w:rPr>
                    <w:t xml:space="preserve"> </w:t>
                  </w:r>
                  <w:proofErr w:type="spellStart"/>
                  <w:r w:rsidRPr="00B94F8B">
                    <w:rPr>
                      <w:rFonts w:ascii="Times New Roman" w:eastAsia="Times New Roman" w:hAnsi="Times New Roman" w:cs="Times New Roman"/>
                      <w:color w:val="000000"/>
                      <w:sz w:val="24"/>
                      <w:szCs w:val="24"/>
                      <w:lang w:eastAsia="ru-RU"/>
                    </w:rPr>
                    <w:t>кл</w:t>
                  </w:r>
                  <w:proofErr w:type="spellEnd"/>
                </w:p>
              </w:tc>
              <w:tc>
                <w:tcPr>
                  <w:tcW w:w="2268" w:type="dxa"/>
                  <w:tcBorders>
                    <w:top w:val="single" w:sz="4" w:space="0" w:color="auto"/>
                    <w:left w:val="single" w:sz="4" w:space="0" w:color="auto"/>
                    <w:bottom w:val="nil"/>
                    <w:right w:val="nil"/>
                  </w:tcBorders>
                  <w:shd w:val="clear" w:color="auto" w:fill="FFFFFF"/>
                </w:tcPr>
                <w:p w14:paraId="0F565A03" w14:textId="77777777" w:rsidR="005B112D" w:rsidRPr="00B94F8B" w:rsidRDefault="005B112D" w:rsidP="005B112D">
                  <w:pPr>
                    <w:framePr w:hSpace="180" w:wrap="around" w:vAnchor="page" w:hAnchor="margin" w:y="1006"/>
                    <w:spacing w:after="0" w:line="220" w:lineRule="exact"/>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В течение года</w:t>
                  </w:r>
                </w:p>
              </w:tc>
              <w:tc>
                <w:tcPr>
                  <w:tcW w:w="3864" w:type="dxa"/>
                  <w:tcBorders>
                    <w:top w:val="single" w:sz="4" w:space="0" w:color="auto"/>
                    <w:left w:val="single" w:sz="4" w:space="0" w:color="auto"/>
                    <w:bottom w:val="nil"/>
                    <w:right w:val="single" w:sz="4" w:space="0" w:color="auto"/>
                  </w:tcBorders>
                  <w:shd w:val="clear" w:color="auto" w:fill="FFFFFF"/>
                </w:tcPr>
                <w:p w14:paraId="7EC7EFA4" w14:textId="77777777" w:rsidR="005B112D" w:rsidRPr="00B94F8B" w:rsidRDefault="005B112D" w:rsidP="005B112D">
                  <w:pPr>
                    <w:framePr w:hSpace="180" w:wrap="around" w:vAnchor="page" w:hAnchor="margin" w:y="1006"/>
                    <w:spacing w:after="0" w:line="220" w:lineRule="exact"/>
                    <w:jc w:val="both"/>
                    <w:rPr>
                      <w:rFonts w:ascii="Times New Roman" w:eastAsia="Times New Roman" w:hAnsi="Times New Roman" w:cs="Times New Roman"/>
                      <w:sz w:val="24"/>
                      <w:szCs w:val="24"/>
                      <w:lang w:eastAsia="ru-RU"/>
                    </w:rPr>
                  </w:pPr>
                  <w:proofErr w:type="spellStart"/>
                  <w:r w:rsidRPr="00B94F8B">
                    <w:rPr>
                      <w:rFonts w:ascii="Times New Roman" w:eastAsia="Times New Roman" w:hAnsi="Times New Roman" w:cs="Times New Roman"/>
                      <w:color w:val="000000"/>
                      <w:sz w:val="24"/>
                      <w:szCs w:val="24"/>
                      <w:lang w:eastAsia="ru-RU"/>
                    </w:rPr>
                    <w:t>кл</w:t>
                  </w:r>
                  <w:proofErr w:type="spellEnd"/>
                  <w:r w:rsidRPr="00B94F8B">
                    <w:rPr>
                      <w:rFonts w:ascii="Times New Roman" w:eastAsia="Times New Roman" w:hAnsi="Times New Roman" w:cs="Times New Roman"/>
                      <w:color w:val="000000"/>
                      <w:sz w:val="24"/>
                      <w:szCs w:val="24"/>
                      <w:lang w:eastAsia="ru-RU"/>
                    </w:rPr>
                    <w:t>. руководители</w:t>
                  </w:r>
                </w:p>
              </w:tc>
            </w:tr>
            <w:tr w:rsidR="005B112D" w:rsidRPr="00B94F8B" w14:paraId="209418D4" w14:textId="77777777" w:rsidTr="00221C6E">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trHeight w:val="1128"/>
              </w:trPr>
              <w:tc>
                <w:tcPr>
                  <w:tcW w:w="7003" w:type="dxa"/>
                  <w:tcBorders>
                    <w:top w:val="single" w:sz="4" w:space="0" w:color="auto"/>
                    <w:left w:val="single" w:sz="4" w:space="0" w:color="auto"/>
                    <w:bottom w:val="nil"/>
                    <w:right w:val="nil"/>
                  </w:tcBorders>
                  <w:shd w:val="clear" w:color="auto" w:fill="FFFFFF"/>
                </w:tcPr>
                <w:p w14:paraId="01870A33" w14:textId="77777777" w:rsidR="005B112D" w:rsidRPr="00B94F8B" w:rsidRDefault="005B112D" w:rsidP="005B112D">
                  <w:pPr>
                    <w:framePr w:hSpace="180" w:wrap="around" w:vAnchor="page" w:hAnchor="margin" w:y="1006"/>
                    <w:spacing w:after="0" w:line="220" w:lineRule="exact"/>
                    <w:ind w:firstLine="360"/>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Классные коллективные творческие дела</w:t>
                  </w:r>
                </w:p>
              </w:tc>
              <w:tc>
                <w:tcPr>
                  <w:tcW w:w="2141" w:type="dxa"/>
                  <w:gridSpan w:val="2"/>
                  <w:tcBorders>
                    <w:top w:val="single" w:sz="4" w:space="0" w:color="auto"/>
                    <w:left w:val="single" w:sz="4" w:space="0" w:color="auto"/>
                    <w:bottom w:val="nil"/>
                    <w:right w:val="nil"/>
                  </w:tcBorders>
                  <w:shd w:val="clear" w:color="auto" w:fill="FFFFFF"/>
                </w:tcPr>
                <w:p w14:paraId="349EFCA0" w14:textId="77777777" w:rsidR="005B112D" w:rsidRPr="00B94F8B" w:rsidRDefault="005B112D" w:rsidP="005B112D">
                  <w:pPr>
                    <w:framePr w:hSpace="180" w:wrap="around" w:vAnchor="page" w:hAnchor="margin" w:y="1006"/>
                    <w:spacing w:after="0" w:line="220" w:lineRule="exac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5-9</w:t>
                  </w:r>
                </w:p>
              </w:tc>
              <w:tc>
                <w:tcPr>
                  <w:tcW w:w="2268" w:type="dxa"/>
                  <w:tcBorders>
                    <w:top w:val="single" w:sz="4" w:space="0" w:color="auto"/>
                    <w:left w:val="single" w:sz="4" w:space="0" w:color="auto"/>
                    <w:bottom w:val="nil"/>
                    <w:right w:val="nil"/>
                  </w:tcBorders>
                  <w:shd w:val="clear" w:color="auto" w:fill="FFFFFF"/>
                  <w:vAlign w:val="bottom"/>
                </w:tcPr>
                <w:p w14:paraId="524E6582" w14:textId="77777777" w:rsidR="005B112D" w:rsidRPr="00B94F8B" w:rsidRDefault="005B112D" w:rsidP="005B112D">
                  <w:pPr>
                    <w:framePr w:hSpace="180" w:wrap="around" w:vAnchor="page" w:hAnchor="margin" w:y="1006"/>
                    <w:spacing w:after="0" w:line="240" w:lineRule="auto"/>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Один раз в месяц согласно планам ВР классных руководителей</w:t>
                  </w:r>
                </w:p>
              </w:tc>
              <w:tc>
                <w:tcPr>
                  <w:tcW w:w="3864" w:type="dxa"/>
                  <w:tcBorders>
                    <w:top w:val="single" w:sz="4" w:space="0" w:color="auto"/>
                    <w:left w:val="single" w:sz="4" w:space="0" w:color="auto"/>
                    <w:bottom w:val="nil"/>
                    <w:right w:val="single" w:sz="4" w:space="0" w:color="auto"/>
                  </w:tcBorders>
                  <w:shd w:val="clear" w:color="auto" w:fill="FFFFFF"/>
                </w:tcPr>
                <w:p w14:paraId="24991A56" w14:textId="77777777" w:rsidR="005B112D" w:rsidRPr="00B94F8B" w:rsidRDefault="005B112D" w:rsidP="005B112D">
                  <w:pPr>
                    <w:framePr w:hSpace="180" w:wrap="around" w:vAnchor="page" w:hAnchor="margin" w:y="1006"/>
                    <w:spacing w:after="0" w:line="240" w:lineRule="auto"/>
                    <w:ind w:right="489"/>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 xml:space="preserve">Классные руководители </w:t>
                  </w:r>
                  <w:r>
                    <w:rPr>
                      <w:rFonts w:ascii="Times New Roman" w:eastAsia="Times New Roman" w:hAnsi="Times New Roman" w:cs="Times New Roman"/>
                      <w:color w:val="000000"/>
                      <w:sz w:val="24"/>
                      <w:szCs w:val="24"/>
                      <w:lang w:eastAsia="ru-RU"/>
                    </w:rPr>
                    <w:t>5-9</w:t>
                  </w:r>
                  <w:r w:rsidRPr="00B94F8B">
                    <w:rPr>
                      <w:rFonts w:ascii="Times New Roman" w:eastAsia="Times New Roman" w:hAnsi="Times New Roman" w:cs="Times New Roman"/>
                      <w:color w:val="000000"/>
                      <w:sz w:val="24"/>
                      <w:szCs w:val="24"/>
                      <w:lang w:eastAsia="ru-RU"/>
                    </w:rPr>
                    <w:t>-х классов</w:t>
                  </w:r>
                </w:p>
              </w:tc>
            </w:tr>
            <w:tr w:rsidR="005B112D" w:rsidRPr="00B94F8B" w14:paraId="2FC4381B" w14:textId="77777777" w:rsidTr="00221C6E">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trHeight w:val="1114"/>
              </w:trPr>
              <w:tc>
                <w:tcPr>
                  <w:tcW w:w="7003" w:type="dxa"/>
                  <w:tcBorders>
                    <w:top w:val="single" w:sz="4" w:space="0" w:color="auto"/>
                    <w:left w:val="single" w:sz="4" w:space="0" w:color="auto"/>
                    <w:bottom w:val="nil"/>
                    <w:right w:val="nil"/>
                  </w:tcBorders>
                  <w:shd w:val="clear" w:color="auto" w:fill="FFFFFF"/>
                </w:tcPr>
                <w:p w14:paraId="6C8950B5" w14:textId="77777777" w:rsidR="005B112D" w:rsidRPr="00B94F8B" w:rsidRDefault="005B112D" w:rsidP="005B112D">
                  <w:pPr>
                    <w:framePr w:hSpace="180" w:wrap="around" w:vAnchor="page" w:hAnchor="margin" w:y="1006"/>
                    <w:spacing w:after="0" w:line="220" w:lineRule="exact"/>
                    <w:ind w:firstLine="502"/>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lastRenderedPageBreak/>
                    <w:t>Подготовка к участию в общешкольных ключевых делах</w:t>
                  </w:r>
                </w:p>
              </w:tc>
              <w:tc>
                <w:tcPr>
                  <w:tcW w:w="2141" w:type="dxa"/>
                  <w:gridSpan w:val="2"/>
                  <w:tcBorders>
                    <w:top w:val="single" w:sz="4" w:space="0" w:color="auto"/>
                    <w:left w:val="single" w:sz="4" w:space="0" w:color="auto"/>
                    <w:bottom w:val="nil"/>
                    <w:right w:val="nil"/>
                  </w:tcBorders>
                  <w:shd w:val="clear" w:color="auto" w:fill="FFFFFF"/>
                </w:tcPr>
                <w:p w14:paraId="6AEA2BD5" w14:textId="77777777" w:rsidR="005B112D" w:rsidRPr="00B94F8B" w:rsidRDefault="005B112D" w:rsidP="005B112D">
                  <w:pPr>
                    <w:framePr w:hSpace="180" w:wrap="around" w:vAnchor="page" w:hAnchor="margin" w:y="1006"/>
                    <w:spacing w:after="0" w:line="220" w:lineRule="exac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5-9</w:t>
                  </w:r>
                </w:p>
              </w:tc>
              <w:tc>
                <w:tcPr>
                  <w:tcW w:w="2268" w:type="dxa"/>
                  <w:tcBorders>
                    <w:top w:val="single" w:sz="4" w:space="0" w:color="auto"/>
                    <w:left w:val="single" w:sz="4" w:space="0" w:color="auto"/>
                    <w:bottom w:val="nil"/>
                    <w:right w:val="nil"/>
                  </w:tcBorders>
                  <w:shd w:val="clear" w:color="auto" w:fill="FFFFFF"/>
                  <w:vAlign w:val="bottom"/>
                </w:tcPr>
                <w:p w14:paraId="34A082CA" w14:textId="77777777" w:rsidR="005B112D" w:rsidRPr="00B94F8B" w:rsidRDefault="005B112D" w:rsidP="005B112D">
                  <w:pPr>
                    <w:framePr w:hSpace="180" w:wrap="around" w:vAnchor="page" w:hAnchor="margin" w:y="1006"/>
                    <w:spacing w:after="0" w:line="240" w:lineRule="auto"/>
                    <w:jc w:val="both"/>
                    <w:rPr>
                      <w:rFonts w:ascii="Times New Roman" w:eastAsia="Times New Roman" w:hAnsi="Times New Roman" w:cs="Times New Roman"/>
                      <w:sz w:val="24"/>
                      <w:szCs w:val="24"/>
                      <w:lang w:eastAsia="ru-RU"/>
                    </w:rPr>
                  </w:pPr>
                  <w:proofErr w:type="gramStart"/>
                  <w:r w:rsidRPr="00B94F8B">
                    <w:rPr>
                      <w:rFonts w:ascii="Times New Roman" w:eastAsia="Times New Roman" w:hAnsi="Times New Roman" w:cs="Times New Roman"/>
                      <w:color w:val="000000"/>
                      <w:sz w:val="24"/>
                      <w:szCs w:val="24"/>
                      <w:lang w:eastAsia="ru-RU"/>
                    </w:rPr>
                    <w:t>Согласно плану</w:t>
                  </w:r>
                  <w:proofErr w:type="gramEnd"/>
                  <w:r w:rsidRPr="00B94F8B">
                    <w:rPr>
                      <w:rFonts w:ascii="Times New Roman" w:eastAsia="Times New Roman" w:hAnsi="Times New Roman" w:cs="Times New Roman"/>
                      <w:color w:val="000000"/>
                      <w:sz w:val="24"/>
                      <w:szCs w:val="24"/>
                      <w:lang w:eastAsia="ru-RU"/>
                    </w:rPr>
                    <w:t xml:space="preserve"> «Ключевые общешкольные дела»</w:t>
                  </w:r>
                </w:p>
              </w:tc>
              <w:tc>
                <w:tcPr>
                  <w:tcW w:w="3864" w:type="dxa"/>
                  <w:tcBorders>
                    <w:top w:val="single" w:sz="4" w:space="0" w:color="auto"/>
                    <w:left w:val="single" w:sz="4" w:space="0" w:color="auto"/>
                    <w:bottom w:val="nil"/>
                    <w:right w:val="single" w:sz="4" w:space="0" w:color="auto"/>
                  </w:tcBorders>
                  <w:shd w:val="clear" w:color="auto" w:fill="FFFFFF"/>
                </w:tcPr>
                <w:p w14:paraId="0CC65554" w14:textId="77777777" w:rsidR="005B112D" w:rsidRPr="00B94F8B" w:rsidRDefault="005B112D" w:rsidP="005B112D">
                  <w:pPr>
                    <w:framePr w:hSpace="180" w:wrap="around" w:vAnchor="page" w:hAnchor="margin" w:y="1006"/>
                    <w:spacing w:after="0" w:line="240" w:lineRule="auto"/>
                    <w:ind w:right="489"/>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 xml:space="preserve">Классные руководители </w:t>
                  </w:r>
                  <w:r>
                    <w:rPr>
                      <w:rFonts w:ascii="Times New Roman" w:eastAsia="Times New Roman" w:hAnsi="Times New Roman" w:cs="Times New Roman"/>
                      <w:color w:val="000000"/>
                      <w:sz w:val="24"/>
                      <w:szCs w:val="24"/>
                      <w:lang w:eastAsia="ru-RU"/>
                    </w:rPr>
                    <w:t>5-9</w:t>
                  </w:r>
                  <w:r w:rsidRPr="00B94F8B">
                    <w:rPr>
                      <w:rFonts w:ascii="Times New Roman" w:eastAsia="Times New Roman" w:hAnsi="Times New Roman" w:cs="Times New Roman"/>
                      <w:color w:val="000000"/>
                      <w:sz w:val="24"/>
                      <w:szCs w:val="24"/>
                      <w:lang w:eastAsia="ru-RU"/>
                    </w:rPr>
                    <w:t>-х классов</w:t>
                  </w:r>
                </w:p>
              </w:tc>
            </w:tr>
            <w:tr w:rsidR="005B112D" w:rsidRPr="00B94F8B" w14:paraId="5A1606C7" w14:textId="77777777" w:rsidTr="00221C6E">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trHeight w:val="586"/>
              </w:trPr>
              <w:tc>
                <w:tcPr>
                  <w:tcW w:w="7003" w:type="dxa"/>
                  <w:tcBorders>
                    <w:top w:val="single" w:sz="4" w:space="0" w:color="auto"/>
                    <w:left w:val="single" w:sz="4" w:space="0" w:color="auto"/>
                    <w:bottom w:val="single" w:sz="4" w:space="0" w:color="auto"/>
                    <w:right w:val="nil"/>
                  </w:tcBorders>
                  <w:shd w:val="clear" w:color="auto" w:fill="FFFFFF"/>
                </w:tcPr>
                <w:p w14:paraId="15A92D51" w14:textId="77777777" w:rsidR="005B112D" w:rsidRPr="00B94F8B" w:rsidRDefault="005B112D" w:rsidP="005B112D">
                  <w:pPr>
                    <w:framePr w:hSpace="180" w:wrap="around" w:vAnchor="page" w:hAnchor="margin" w:y="1006"/>
                    <w:spacing w:after="0" w:line="220" w:lineRule="exact"/>
                    <w:ind w:firstLine="502"/>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Экскурсии</w:t>
                  </w:r>
                </w:p>
              </w:tc>
              <w:tc>
                <w:tcPr>
                  <w:tcW w:w="2141" w:type="dxa"/>
                  <w:gridSpan w:val="2"/>
                  <w:tcBorders>
                    <w:top w:val="single" w:sz="4" w:space="0" w:color="auto"/>
                    <w:left w:val="single" w:sz="4" w:space="0" w:color="auto"/>
                    <w:bottom w:val="single" w:sz="4" w:space="0" w:color="auto"/>
                    <w:right w:val="nil"/>
                  </w:tcBorders>
                  <w:shd w:val="clear" w:color="auto" w:fill="FFFFFF"/>
                </w:tcPr>
                <w:p w14:paraId="163C372C" w14:textId="77777777" w:rsidR="005B112D" w:rsidRPr="00B94F8B" w:rsidRDefault="005B112D" w:rsidP="005B112D">
                  <w:pPr>
                    <w:framePr w:hSpace="180" w:wrap="around" w:vAnchor="page" w:hAnchor="margin" w:y="1006"/>
                    <w:spacing w:after="0" w:line="220" w:lineRule="exac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5-9</w:t>
                  </w:r>
                </w:p>
              </w:tc>
              <w:tc>
                <w:tcPr>
                  <w:tcW w:w="2268" w:type="dxa"/>
                  <w:tcBorders>
                    <w:top w:val="single" w:sz="4" w:space="0" w:color="auto"/>
                    <w:left w:val="single" w:sz="4" w:space="0" w:color="auto"/>
                    <w:bottom w:val="single" w:sz="4" w:space="0" w:color="auto"/>
                    <w:right w:val="nil"/>
                  </w:tcBorders>
                  <w:shd w:val="clear" w:color="auto" w:fill="FFFFFF"/>
                </w:tcPr>
                <w:p w14:paraId="1F1D560C" w14:textId="77777777" w:rsidR="005B112D" w:rsidRPr="00B94F8B" w:rsidRDefault="005B112D" w:rsidP="005B112D">
                  <w:pPr>
                    <w:framePr w:hSpace="180" w:wrap="around" w:vAnchor="page" w:hAnchor="margin" w:y="1006"/>
                    <w:spacing w:after="0" w:line="220" w:lineRule="exact"/>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Один раз в четверть</w:t>
                  </w:r>
                </w:p>
              </w:tc>
              <w:tc>
                <w:tcPr>
                  <w:tcW w:w="3864" w:type="dxa"/>
                  <w:tcBorders>
                    <w:top w:val="single" w:sz="4" w:space="0" w:color="auto"/>
                    <w:left w:val="single" w:sz="4" w:space="0" w:color="auto"/>
                    <w:bottom w:val="single" w:sz="4" w:space="0" w:color="auto"/>
                    <w:right w:val="single" w:sz="4" w:space="0" w:color="auto"/>
                  </w:tcBorders>
                  <w:shd w:val="clear" w:color="auto" w:fill="FFFFFF"/>
                  <w:vAlign w:val="bottom"/>
                </w:tcPr>
                <w:p w14:paraId="437AD3A4" w14:textId="77777777" w:rsidR="005B112D" w:rsidRPr="00B94F8B" w:rsidRDefault="005B112D" w:rsidP="005B112D">
                  <w:pPr>
                    <w:framePr w:hSpace="180" w:wrap="around" w:vAnchor="page" w:hAnchor="margin" w:y="1006"/>
                    <w:spacing w:after="0" w:line="240" w:lineRule="auto"/>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 xml:space="preserve">Классные руководители и родительские комитеты </w:t>
                  </w:r>
                  <w:r>
                    <w:rPr>
                      <w:rFonts w:ascii="Times New Roman" w:eastAsia="Times New Roman" w:hAnsi="Times New Roman" w:cs="Times New Roman"/>
                      <w:color w:val="000000"/>
                      <w:sz w:val="24"/>
                      <w:szCs w:val="24"/>
                      <w:lang w:eastAsia="ru-RU"/>
                    </w:rPr>
                    <w:t>5-9</w:t>
                  </w:r>
                  <w:r w:rsidRPr="00B94F8B">
                    <w:rPr>
                      <w:rFonts w:ascii="Times New Roman" w:eastAsia="Times New Roman" w:hAnsi="Times New Roman" w:cs="Times New Roman"/>
                      <w:color w:val="000000"/>
                      <w:sz w:val="24"/>
                      <w:szCs w:val="24"/>
                      <w:lang w:eastAsia="ru-RU"/>
                    </w:rPr>
                    <w:t xml:space="preserve">-х </w:t>
                  </w:r>
                  <w:proofErr w:type="spellStart"/>
                  <w:r w:rsidRPr="00B94F8B">
                    <w:rPr>
                      <w:rFonts w:ascii="Times New Roman" w:eastAsia="Times New Roman" w:hAnsi="Times New Roman" w:cs="Times New Roman"/>
                      <w:color w:val="000000"/>
                      <w:sz w:val="24"/>
                      <w:szCs w:val="24"/>
                      <w:lang w:eastAsia="ru-RU"/>
                    </w:rPr>
                    <w:t>кл</w:t>
                  </w:r>
                  <w:proofErr w:type="spellEnd"/>
                  <w:r w:rsidRPr="00B94F8B">
                    <w:rPr>
                      <w:rFonts w:ascii="Times New Roman" w:eastAsia="Times New Roman" w:hAnsi="Times New Roman" w:cs="Times New Roman"/>
                      <w:color w:val="000000"/>
                      <w:sz w:val="24"/>
                      <w:szCs w:val="24"/>
                      <w:lang w:eastAsia="ru-RU"/>
                    </w:rPr>
                    <w:t>.</w:t>
                  </w:r>
                </w:p>
              </w:tc>
            </w:tr>
            <w:tr w:rsidR="005B112D" w:rsidRPr="00B94F8B" w14:paraId="0DD1DF18" w14:textId="77777777" w:rsidTr="00221C6E">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trHeight w:val="586"/>
              </w:trPr>
              <w:tc>
                <w:tcPr>
                  <w:tcW w:w="7003" w:type="dxa"/>
                  <w:tcBorders>
                    <w:top w:val="single" w:sz="4" w:space="0" w:color="auto"/>
                    <w:left w:val="single" w:sz="4" w:space="0" w:color="auto"/>
                    <w:bottom w:val="single" w:sz="4" w:space="0" w:color="auto"/>
                    <w:right w:val="nil"/>
                  </w:tcBorders>
                  <w:shd w:val="clear" w:color="auto" w:fill="FFFFFF"/>
                </w:tcPr>
                <w:p w14:paraId="1A0EF615" w14:textId="77777777" w:rsidR="005B112D" w:rsidRPr="00B94F8B" w:rsidRDefault="005B112D" w:rsidP="005B112D">
                  <w:pPr>
                    <w:framePr w:hSpace="180" w:wrap="around" w:vAnchor="page" w:hAnchor="margin" w:y="1006"/>
                    <w:spacing w:after="0" w:line="220" w:lineRule="exact"/>
                    <w:ind w:firstLine="502"/>
                    <w:jc w:val="both"/>
                    <w:rPr>
                      <w:rFonts w:ascii="Times New Roman" w:eastAsia="Times New Roman" w:hAnsi="Times New Roman" w:cs="Times New Roman"/>
                      <w:color w:val="000000"/>
                      <w:sz w:val="24"/>
                      <w:szCs w:val="24"/>
                      <w:lang w:eastAsia="ru-RU"/>
                    </w:rPr>
                  </w:pPr>
                  <w:r w:rsidRPr="00B94F8B">
                    <w:rPr>
                      <w:rFonts w:ascii="Times New Roman" w:eastAsia="Times New Roman" w:hAnsi="Times New Roman" w:cs="Times New Roman"/>
                      <w:color w:val="000000"/>
                      <w:sz w:val="24"/>
                      <w:szCs w:val="24"/>
                      <w:lang w:eastAsia="ru-RU"/>
                    </w:rPr>
                    <w:t>Изучение классного коллектива</w:t>
                  </w:r>
                </w:p>
              </w:tc>
              <w:tc>
                <w:tcPr>
                  <w:tcW w:w="2141" w:type="dxa"/>
                  <w:gridSpan w:val="2"/>
                  <w:tcBorders>
                    <w:top w:val="single" w:sz="4" w:space="0" w:color="auto"/>
                    <w:left w:val="single" w:sz="4" w:space="0" w:color="auto"/>
                    <w:bottom w:val="single" w:sz="4" w:space="0" w:color="auto"/>
                    <w:right w:val="nil"/>
                  </w:tcBorders>
                  <w:shd w:val="clear" w:color="auto" w:fill="FFFFFF"/>
                </w:tcPr>
                <w:p w14:paraId="4B034BC9" w14:textId="77777777" w:rsidR="005B112D" w:rsidRPr="00B94F8B" w:rsidRDefault="005B112D" w:rsidP="005B112D">
                  <w:pPr>
                    <w:framePr w:hSpace="180" w:wrap="around" w:vAnchor="page" w:hAnchor="margin" w:y="1006"/>
                    <w:spacing w:after="0" w:line="220" w:lineRule="exac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5-9</w:t>
                  </w:r>
                </w:p>
              </w:tc>
              <w:tc>
                <w:tcPr>
                  <w:tcW w:w="2268" w:type="dxa"/>
                  <w:tcBorders>
                    <w:top w:val="single" w:sz="4" w:space="0" w:color="auto"/>
                    <w:left w:val="single" w:sz="4" w:space="0" w:color="auto"/>
                    <w:bottom w:val="single" w:sz="4" w:space="0" w:color="auto"/>
                    <w:right w:val="nil"/>
                  </w:tcBorders>
                  <w:shd w:val="clear" w:color="auto" w:fill="FFFFFF"/>
                </w:tcPr>
                <w:p w14:paraId="587F34C9" w14:textId="77777777" w:rsidR="005B112D" w:rsidRPr="00B94F8B" w:rsidRDefault="005B112D" w:rsidP="005B112D">
                  <w:pPr>
                    <w:framePr w:hSpace="180" w:wrap="around" w:vAnchor="page" w:hAnchor="margin" w:y="1006"/>
                    <w:spacing w:after="0" w:line="220" w:lineRule="exact"/>
                    <w:jc w:val="both"/>
                    <w:rPr>
                      <w:rFonts w:ascii="Times New Roman" w:eastAsia="Times New Roman" w:hAnsi="Times New Roman" w:cs="Times New Roman"/>
                      <w:color w:val="000000"/>
                      <w:sz w:val="24"/>
                      <w:szCs w:val="24"/>
                      <w:lang w:eastAsia="ru-RU"/>
                    </w:rPr>
                  </w:pPr>
                  <w:r w:rsidRPr="00B94F8B">
                    <w:rPr>
                      <w:rFonts w:ascii="Times New Roman" w:eastAsia="Times New Roman" w:hAnsi="Times New Roman" w:cs="Times New Roman"/>
                      <w:color w:val="000000"/>
                      <w:sz w:val="24"/>
                      <w:szCs w:val="24"/>
                      <w:lang w:eastAsia="ru-RU"/>
                    </w:rPr>
                    <w:t>В течение учебного года</w:t>
                  </w:r>
                </w:p>
              </w:tc>
              <w:tc>
                <w:tcPr>
                  <w:tcW w:w="3864" w:type="dxa"/>
                  <w:tcBorders>
                    <w:top w:val="single" w:sz="4" w:space="0" w:color="auto"/>
                    <w:left w:val="single" w:sz="4" w:space="0" w:color="auto"/>
                    <w:bottom w:val="single" w:sz="4" w:space="0" w:color="auto"/>
                    <w:right w:val="single" w:sz="4" w:space="0" w:color="auto"/>
                  </w:tcBorders>
                  <w:shd w:val="clear" w:color="auto" w:fill="FFFFFF"/>
                  <w:vAlign w:val="bottom"/>
                </w:tcPr>
                <w:p w14:paraId="2318E9E6" w14:textId="77777777" w:rsidR="005B112D" w:rsidRPr="00B94F8B" w:rsidRDefault="005B112D" w:rsidP="005B112D">
                  <w:pPr>
                    <w:framePr w:hSpace="180" w:wrap="around" w:vAnchor="page" w:hAnchor="margin" w:y="1006"/>
                    <w:spacing w:after="0" w:line="240" w:lineRule="auto"/>
                    <w:ind w:right="489"/>
                    <w:jc w:val="both"/>
                    <w:rPr>
                      <w:rFonts w:ascii="Times New Roman" w:eastAsia="Times New Roman" w:hAnsi="Times New Roman" w:cs="Times New Roman"/>
                      <w:color w:val="000000"/>
                      <w:sz w:val="24"/>
                      <w:szCs w:val="24"/>
                      <w:lang w:eastAsia="ru-RU"/>
                    </w:rPr>
                  </w:pPr>
                  <w:r w:rsidRPr="00B94F8B">
                    <w:rPr>
                      <w:rFonts w:ascii="Times New Roman" w:eastAsia="Times New Roman" w:hAnsi="Times New Roman" w:cs="Times New Roman"/>
                      <w:color w:val="000000"/>
                      <w:sz w:val="24"/>
                      <w:szCs w:val="24"/>
                      <w:lang w:eastAsia="ru-RU"/>
                    </w:rPr>
                    <w:t xml:space="preserve">Классные руководители </w:t>
                  </w:r>
                  <w:r>
                    <w:rPr>
                      <w:rFonts w:ascii="Times New Roman" w:eastAsia="Times New Roman" w:hAnsi="Times New Roman" w:cs="Times New Roman"/>
                      <w:color w:val="000000"/>
                      <w:sz w:val="24"/>
                      <w:szCs w:val="24"/>
                      <w:lang w:eastAsia="ru-RU"/>
                    </w:rPr>
                    <w:t>5-9</w:t>
                  </w:r>
                  <w:r w:rsidRPr="00B94F8B">
                    <w:rPr>
                      <w:rFonts w:ascii="Times New Roman" w:eastAsia="Times New Roman" w:hAnsi="Times New Roman" w:cs="Times New Roman"/>
                      <w:color w:val="000000"/>
                      <w:sz w:val="24"/>
                      <w:szCs w:val="24"/>
                      <w:lang w:eastAsia="ru-RU"/>
                    </w:rPr>
                    <w:t>-х классов</w:t>
                  </w:r>
                </w:p>
              </w:tc>
            </w:tr>
            <w:tr w:rsidR="005B112D" w:rsidRPr="00B94F8B" w14:paraId="0319F49C" w14:textId="77777777" w:rsidTr="00221C6E">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trHeight w:val="586"/>
              </w:trPr>
              <w:tc>
                <w:tcPr>
                  <w:tcW w:w="7003" w:type="dxa"/>
                  <w:tcBorders>
                    <w:top w:val="single" w:sz="4" w:space="0" w:color="auto"/>
                    <w:left w:val="single" w:sz="4" w:space="0" w:color="auto"/>
                    <w:bottom w:val="single" w:sz="4" w:space="0" w:color="auto"/>
                    <w:right w:val="nil"/>
                  </w:tcBorders>
                  <w:shd w:val="clear" w:color="auto" w:fill="FFFFFF"/>
                </w:tcPr>
                <w:p w14:paraId="47685A95" w14:textId="77777777" w:rsidR="005B112D" w:rsidRPr="00B94F8B" w:rsidRDefault="005B112D" w:rsidP="005B112D">
                  <w:pPr>
                    <w:framePr w:hSpace="180" w:wrap="around" w:vAnchor="page" w:hAnchor="margin" w:y="1006"/>
                    <w:spacing w:after="0" w:line="220" w:lineRule="exact"/>
                    <w:ind w:firstLine="502"/>
                    <w:jc w:val="both"/>
                    <w:rPr>
                      <w:rFonts w:ascii="Times New Roman" w:eastAsia="Times New Roman" w:hAnsi="Times New Roman" w:cs="Times New Roman"/>
                      <w:color w:val="000000"/>
                      <w:sz w:val="24"/>
                      <w:szCs w:val="24"/>
                      <w:lang w:eastAsia="ru-RU"/>
                    </w:rPr>
                  </w:pPr>
                  <w:r w:rsidRPr="00B94F8B">
                    <w:rPr>
                      <w:rFonts w:ascii="Times New Roman" w:eastAsia="Times New Roman" w:hAnsi="Times New Roman" w:cs="Times New Roman"/>
                      <w:color w:val="000000"/>
                      <w:sz w:val="24"/>
                      <w:szCs w:val="24"/>
                      <w:lang w:eastAsia="ru-RU"/>
                    </w:rPr>
                    <w:t xml:space="preserve">Адаптация </w:t>
                  </w:r>
                  <w:r>
                    <w:rPr>
                      <w:rFonts w:ascii="Times New Roman" w:eastAsia="Times New Roman" w:hAnsi="Times New Roman" w:cs="Times New Roman"/>
                      <w:color w:val="000000"/>
                      <w:sz w:val="24"/>
                      <w:szCs w:val="24"/>
                      <w:lang w:eastAsia="ru-RU"/>
                    </w:rPr>
                    <w:t>пятиклассников</w:t>
                  </w:r>
                  <w:r w:rsidRPr="00B94F8B">
                    <w:rPr>
                      <w:rFonts w:ascii="Times New Roman" w:eastAsia="Times New Roman" w:hAnsi="Times New Roman" w:cs="Times New Roman"/>
                      <w:color w:val="000000"/>
                      <w:sz w:val="24"/>
                      <w:szCs w:val="24"/>
                      <w:lang w:eastAsia="ru-RU"/>
                    </w:rPr>
                    <w:t>.</w:t>
                  </w:r>
                </w:p>
              </w:tc>
              <w:tc>
                <w:tcPr>
                  <w:tcW w:w="2141" w:type="dxa"/>
                  <w:gridSpan w:val="2"/>
                  <w:tcBorders>
                    <w:top w:val="single" w:sz="4" w:space="0" w:color="auto"/>
                    <w:left w:val="single" w:sz="4" w:space="0" w:color="auto"/>
                    <w:bottom w:val="single" w:sz="4" w:space="0" w:color="auto"/>
                    <w:right w:val="nil"/>
                  </w:tcBorders>
                  <w:shd w:val="clear" w:color="auto" w:fill="FFFFFF"/>
                </w:tcPr>
                <w:p w14:paraId="0967EF2F" w14:textId="77777777" w:rsidR="005B112D" w:rsidRPr="00C90553" w:rsidRDefault="005B112D" w:rsidP="005B112D">
                  <w:pPr>
                    <w:framePr w:hSpace="180" w:wrap="around" w:vAnchor="page" w:hAnchor="margin" w:y="1006"/>
                    <w:spacing w:after="0" w:line="220" w:lineRule="exac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w:t>
                  </w:r>
                </w:p>
              </w:tc>
              <w:tc>
                <w:tcPr>
                  <w:tcW w:w="2268" w:type="dxa"/>
                  <w:tcBorders>
                    <w:top w:val="single" w:sz="4" w:space="0" w:color="auto"/>
                    <w:left w:val="single" w:sz="4" w:space="0" w:color="auto"/>
                    <w:bottom w:val="single" w:sz="4" w:space="0" w:color="auto"/>
                    <w:right w:val="nil"/>
                  </w:tcBorders>
                  <w:shd w:val="clear" w:color="auto" w:fill="FFFFFF"/>
                </w:tcPr>
                <w:p w14:paraId="734F8482" w14:textId="77777777" w:rsidR="005B112D" w:rsidRPr="00B94F8B" w:rsidRDefault="005B112D" w:rsidP="005B112D">
                  <w:pPr>
                    <w:framePr w:hSpace="180" w:wrap="around" w:vAnchor="page" w:hAnchor="margin" w:y="1006"/>
                    <w:spacing w:after="0" w:line="220" w:lineRule="exact"/>
                    <w:jc w:val="both"/>
                    <w:rPr>
                      <w:rFonts w:ascii="Times New Roman" w:eastAsia="Times New Roman" w:hAnsi="Times New Roman" w:cs="Times New Roman"/>
                      <w:color w:val="000000"/>
                      <w:sz w:val="24"/>
                      <w:szCs w:val="24"/>
                      <w:lang w:eastAsia="ru-RU"/>
                    </w:rPr>
                  </w:pPr>
                  <w:r w:rsidRPr="00B94F8B">
                    <w:rPr>
                      <w:rFonts w:ascii="Times New Roman" w:eastAsia="Times New Roman" w:hAnsi="Times New Roman" w:cs="Times New Roman"/>
                      <w:color w:val="000000"/>
                      <w:sz w:val="24"/>
                      <w:szCs w:val="24"/>
                      <w:lang w:eastAsia="ru-RU"/>
                    </w:rPr>
                    <w:t>В течение учебного года</w:t>
                  </w:r>
                </w:p>
              </w:tc>
              <w:tc>
                <w:tcPr>
                  <w:tcW w:w="3864" w:type="dxa"/>
                  <w:tcBorders>
                    <w:top w:val="single" w:sz="4" w:space="0" w:color="auto"/>
                    <w:left w:val="single" w:sz="4" w:space="0" w:color="auto"/>
                    <w:bottom w:val="single" w:sz="4" w:space="0" w:color="auto"/>
                    <w:right w:val="single" w:sz="4" w:space="0" w:color="auto"/>
                  </w:tcBorders>
                  <w:shd w:val="clear" w:color="auto" w:fill="FFFFFF"/>
                  <w:vAlign w:val="bottom"/>
                </w:tcPr>
                <w:p w14:paraId="4C9B7666" w14:textId="77777777" w:rsidR="005B112D" w:rsidRPr="00B94F8B" w:rsidRDefault="005B112D" w:rsidP="005B112D">
                  <w:pPr>
                    <w:framePr w:hSpace="180" w:wrap="around" w:vAnchor="page" w:hAnchor="margin" w:y="1006"/>
                    <w:spacing w:after="0" w:line="240" w:lineRule="auto"/>
                    <w:ind w:right="452"/>
                    <w:jc w:val="both"/>
                    <w:rPr>
                      <w:rFonts w:ascii="Times New Roman" w:eastAsia="Times New Roman" w:hAnsi="Times New Roman" w:cs="Times New Roman"/>
                      <w:color w:val="000000"/>
                      <w:sz w:val="24"/>
                      <w:szCs w:val="24"/>
                      <w:lang w:eastAsia="ru-RU"/>
                    </w:rPr>
                  </w:pPr>
                  <w:r w:rsidRPr="00B94F8B">
                    <w:rPr>
                      <w:rFonts w:ascii="Times New Roman" w:eastAsia="Times New Roman" w:hAnsi="Times New Roman" w:cs="Times New Roman"/>
                      <w:color w:val="000000"/>
                      <w:sz w:val="24"/>
                      <w:szCs w:val="24"/>
                      <w:lang w:eastAsia="ru-RU"/>
                    </w:rPr>
                    <w:t>Классные руководители, педагог-психолог</w:t>
                  </w:r>
                </w:p>
              </w:tc>
            </w:tr>
          </w:tbl>
          <w:p w14:paraId="15C9B813" w14:textId="77777777" w:rsidR="005B112D" w:rsidRPr="00B94F8B" w:rsidRDefault="005B112D" w:rsidP="005B112D">
            <w:pPr>
              <w:spacing w:after="0" w:line="240" w:lineRule="auto"/>
              <w:ind w:right="2"/>
              <w:jc w:val="center"/>
              <w:rPr>
                <w:rFonts w:ascii="Times New Roman" w:eastAsia="Times New Roman" w:hAnsi="Times New Roman" w:cs="Times New Roman"/>
                <w:b/>
                <w:bCs/>
                <w:color w:val="000000"/>
                <w:sz w:val="24"/>
                <w:szCs w:val="24"/>
                <w:lang w:eastAsia="ru-RU"/>
              </w:rPr>
            </w:pPr>
          </w:p>
        </w:tc>
      </w:tr>
      <w:tr w:rsidR="005B112D" w:rsidRPr="00B94F8B" w14:paraId="6A73AC82" w14:textId="77777777" w:rsidTr="005B112D">
        <w:trPr>
          <w:gridAfter w:val="2"/>
          <w:wAfter w:w="119" w:type="dxa"/>
        </w:trPr>
        <w:tc>
          <w:tcPr>
            <w:tcW w:w="14560" w:type="dxa"/>
            <w:gridSpan w:val="4"/>
          </w:tcPr>
          <w:p w14:paraId="123DDDD3" w14:textId="77777777" w:rsidR="005B112D" w:rsidRPr="00B94F8B" w:rsidRDefault="005B112D" w:rsidP="005B112D">
            <w:pPr>
              <w:widowControl w:val="0"/>
              <w:wordWrap w:val="0"/>
              <w:spacing w:after="0" w:line="360" w:lineRule="auto"/>
              <w:ind w:right="-1"/>
              <w:jc w:val="center"/>
              <w:rPr>
                <w:rFonts w:ascii="Times New Roman" w:eastAsia="№Е" w:hAnsi="Times New Roman" w:cs="Times New Roman"/>
                <w:i/>
                <w:color w:val="000000" w:themeColor="text1"/>
                <w:sz w:val="24"/>
                <w:szCs w:val="24"/>
                <w:lang w:eastAsia="ru-RU"/>
              </w:rPr>
            </w:pPr>
            <w:r w:rsidRPr="00B94F8B">
              <w:rPr>
                <w:rFonts w:ascii="Times New Roman" w:eastAsia="Times New Roman" w:hAnsi="Times New Roman" w:cs="Times New Roman"/>
                <w:b/>
                <w:bCs/>
                <w:color w:val="000000"/>
                <w:sz w:val="24"/>
                <w:szCs w:val="24"/>
                <w:lang w:eastAsia="ru-RU"/>
              </w:rPr>
              <w:lastRenderedPageBreak/>
              <w:t>Индивидуальная работа с обучающимися</w:t>
            </w:r>
          </w:p>
        </w:tc>
      </w:tr>
      <w:tr w:rsidR="005B112D" w:rsidRPr="00B94F8B" w14:paraId="36419F1A" w14:textId="77777777" w:rsidTr="005B112D">
        <w:trPr>
          <w:gridAfter w:val="2"/>
          <w:wAfter w:w="119" w:type="dxa"/>
        </w:trPr>
        <w:tc>
          <w:tcPr>
            <w:tcW w:w="14560" w:type="dxa"/>
            <w:gridSpan w:val="4"/>
          </w:tcPr>
          <w:tbl>
            <w:tblPr>
              <w:tblW w:w="14881" w:type="dxa"/>
              <w:tblInd w:w="5" w:type="dxa"/>
              <w:tblLayout w:type="fixed"/>
              <w:tblCellMar>
                <w:left w:w="0" w:type="dxa"/>
                <w:right w:w="0" w:type="dxa"/>
              </w:tblCellMar>
              <w:tblLook w:val="0000" w:firstRow="0" w:lastRow="0" w:firstColumn="0" w:lastColumn="0" w:noHBand="0" w:noVBand="0"/>
            </w:tblPr>
            <w:tblGrid>
              <w:gridCol w:w="6538"/>
              <w:gridCol w:w="2126"/>
              <w:gridCol w:w="2268"/>
              <w:gridCol w:w="3949"/>
            </w:tblGrid>
            <w:tr w:rsidR="005B112D" w:rsidRPr="00B94F8B" w14:paraId="2CAFDABE" w14:textId="77777777" w:rsidTr="00221C6E">
              <w:trPr>
                <w:trHeight w:val="571"/>
              </w:trPr>
              <w:tc>
                <w:tcPr>
                  <w:tcW w:w="6538" w:type="dxa"/>
                  <w:tcBorders>
                    <w:top w:val="single" w:sz="4" w:space="0" w:color="auto"/>
                    <w:bottom w:val="nil"/>
                    <w:right w:val="nil"/>
                  </w:tcBorders>
                  <w:shd w:val="clear" w:color="auto" w:fill="FFFFFF"/>
                </w:tcPr>
                <w:p w14:paraId="72ADF4A7" w14:textId="77777777" w:rsidR="005B112D" w:rsidRPr="00B94F8B" w:rsidRDefault="005B112D" w:rsidP="005B112D">
                  <w:pPr>
                    <w:framePr w:hSpace="180" w:wrap="around" w:vAnchor="page" w:hAnchor="margin" w:y="1006"/>
                    <w:spacing w:after="0" w:line="220" w:lineRule="exact"/>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Индивидуальные беседы с обучающимися</w:t>
                  </w:r>
                </w:p>
              </w:tc>
              <w:tc>
                <w:tcPr>
                  <w:tcW w:w="2126" w:type="dxa"/>
                  <w:tcBorders>
                    <w:top w:val="single" w:sz="4" w:space="0" w:color="auto"/>
                    <w:left w:val="single" w:sz="4" w:space="0" w:color="auto"/>
                    <w:bottom w:val="nil"/>
                    <w:right w:val="nil"/>
                  </w:tcBorders>
                  <w:shd w:val="clear" w:color="auto" w:fill="FFFFFF"/>
                </w:tcPr>
                <w:p w14:paraId="168FAD6C" w14:textId="77777777" w:rsidR="005B112D" w:rsidRPr="00B94F8B" w:rsidRDefault="005B112D" w:rsidP="005B112D">
                  <w:pPr>
                    <w:framePr w:hSpace="180" w:wrap="around" w:vAnchor="page" w:hAnchor="margin" w:y="1006"/>
                    <w:spacing w:after="0" w:line="220" w:lineRule="exac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5-9</w:t>
                  </w:r>
                </w:p>
              </w:tc>
              <w:tc>
                <w:tcPr>
                  <w:tcW w:w="2268" w:type="dxa"/>
                  <w:tcBorders>
                    <w:top w:val="single" w:sz="4" w:space="0" w:color="auto"/>
                    <w:left w:val="single" w:sz="4" w:space="0" w:color="auto"/>
                    <w:bottom w:val="nil"/>
                    <w:right w:val="nil"/>
                  </w:tcBorders>
                  <w:shd w:val="clear" w:color="auto" w:fill="FFFFFF"/>
                  <w:vAlign w:val="bottom"/>
                </w:tcPr>
                <w:p w14:paraId="20FCBA5D" w14:textId="77777777" w:rsidR="005B112D" w:rsidRPr="00B94F8B" w:rsidRDefault="005B112D" w:rsidP="005B112D">
                  <w:pPr>
                    <w:framePr w:hSpace="180" w:wrap="around" w:vAnchor="page" w:hAnchor="margin" w:y="1006"/>
                    <w:spacing w:after="0" w:line="240" w:lineRule="auto"/>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По мере необходимости</w:t>
                  </w:r>
                </w:p>
              </w:tc>
              <w:tc>
                <w:tcPr>
                  <w:tcW w:w="3949" w:type="dxa"/>
                  <w:tcBorders>
                    <w:top w:val="single" w:sz="4" w:space="0" w:color="auto"/>
                    <w:left w:val="single" w:sz="4" w:space="0" w:color="auto"/>
                    <w:bottom w:val="nil"/>
                    <w:right w:val="single" w:sz="4" w:space="0" w:color="auto"/>
                  </w:tcBorders>
                  <w:shd w:val="clear" w:color="auto" w:fill="FFFFFF"/>
                  <w:vAlign w:val="bottom"/>
                </w:tcPr>
                <w:p w14:paraId="1A86491F" w14:textId="77777777" w:rsidR="005B112D" w:rsidRPr="00B94F8B" w:rsidRDefault="005B112D" w:rsidP="005B112D">
                  <w:pPr>
                    <w:framePr w:hSpace="180" w:wrap="around" w:vAnchor="page" w:hAnchor="margin" w:y="1006"/>
                    <w:spacing w:after="0" w:line="240" w:lineRule="auto"/>
                    <w:ind w:right="422"/>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 xml:space="preserve">Классные руководители </w:t>
                  </w:r>
                  <w:r>
                    <w:rPr>
                      <w:rFonts w:ascii="Times New Roman" w:eastAsia="Times New Roman" w:hAnsi="Times New Roman" w:cs="Times New Roman"/>
                      <w:color w:val="000000"/>
                      <w:sz w:val="24"/>
                      <w:szCs w:val="24"/>
                      <w:lang w:eastAsia="ru-RU"/>
                    </w:rPr>
                    <w:t>5-9</w:t>
                  </w:r>
                  <w:r w:rsidRPr="00B94F8B">
                    <w:rPr>
                      <w:rFonts w:ascii="Times New Roman" w:eastAsia="Times New Roman" w:hAnsi="Times New Roman" w:cs="Times New Roman"/>
                      <w:color w:val="000000"/>
                      <w:sz w:val="24"/>
                      <w:szCs w:val="24"/>
                      <w:lang w:eastAsia="ru-RU"/>
                    </w:rPr>
                    <w:t>-х классов</w:t>
                  </w:r>
                </w:p>
              </w:tc>
            </w:tr>
            <w:tr w:rsidR="005B112D" w:rsidRPr="00B94F8B" w14:paraId="3978835B" w14:textId="77777777" w:rsidTr="00221C6E">
              <w:trPr>
                <w:trHeight w:val="850"/>
              </w:trPr>
              <w:tc>
                <w:tcPr>
                  <w:tcW w:w="6538" w:type="dxa"/>
                  <w:tcBorders>
                    <w:top w:val="single" w:sz="4" w:space="0" w:color="auto"/>
                    <w:bottom w:val="single" w:sz="4" w:space="0" w:color="auto"/>
                    <w:right w:val="nil"/>
                  </w:tcBorders>
                  <w:shd w:val="clear" w:color="auto" w:fill="FFFFFF"/>
                </w:tcPr>
                <w:p w14:paraId="71677281" w14:textId="77777777" w:rsidR="005B112D" w:rsidRPr="00B94F8B" w:rsidRDefault="005B112D" w:rsidP="005B112D">
                  <w:pPr>
                    <w:framePr w:hSpace="180" w:wrap="around" w:vAnchor="page" w:hAnchor="margin" w:y="1006"/>
                    <w:spacing w:after="0" w:line="220" w:lineRule="exact"/>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Адаптация вновь прибывших обучающихся в классе</w:t>
                  </w:r>
                </w:p>
              </w:tc>
              <w:tc>
                <w:tcPr>
                  <w:tcW w:w="2126" w:type="dxa"/>
                  <w:tcBorders>
                    <w:top w:val="single" w:sz="4" w:space="0" w:color="auto"/>
                    <w:left w:val="single" w:sz="4" w:space="0" w:color="auto"/>
                    <w:bottom w:val="single" w:sz="4" w:space="0" w:color="auto"/>
                    <w:right w:val="nil"/>
                  </w:tcBorders>
                  <w:shd w:val="clear" w:color="auto" w:fill="FFFFFF"/>
                </w:tcPr>
                <w:p w14:paraId="28A0A3A5" w14:textId="77777777" w:rsidR="005B112D" w:rsidRPr="00B94F8B" w:rsidRDefault="005B112D" w:rsidP="005B112D">
                  <w:pPr>
                    <w:framePr w:hSpace="180" w:wrap="around" w:vAnchor="page" w:hAnchor="margin" w:y="1006"/>
                    <w:spacing w:after="0" w:line="220" w:lineRule="exac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5-9</w:t>
                  </w:r>
                </w:p>
              </w:tc>
              <w:tc>
                <w:tcPr>
                  <w:tcW w:w="2268" w:type="dxa"/>
                  <w:tcBorders>
                    <w:top w:val="single" w:sz="4" w:space="0" w:color="auto"/>
                    <w:left w:val="single" w:sz="4" w:space="0" w:color="auto"/>
                    <w:bottom w:val="single" w:sz="4" w:space="0" w:color="auto"/>
                    <w:right w:val="nil"/>
                  </w:tcBorders>
                  <w:shd w:val="clear" w:color="auto" w:fill="FFFFFF"/>
                  <w:vAlign w:val="bottom"/>
                </w:tcPr>
                <w:p w14:paraId="35B2B042" w14:textId="77777777" w:rsidR="005B112D" w:rsidRPr="00B94F8B" w:rsidRDefault="005B112D" w:rsidP="005B112D">
                  <w:pPr>
                    <w:framePr w:hSpace="180" w:wrap="around" w:vAnchor="page" w:hAnchor="margin" w:y="1006"/>
                    <w:spacing w:after="0" w:line="240" w:lineRule="auto"/>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Ноябрь</w:t>
                  </w:r>
                </w:p>
                <w:p w14:paraId="23209A1D" w14:textId="77777777" w:rsidR="005B112D" w:rsidRPr="00B94F8B" w:rsidRDefault="005B112D" w:rsidP="005B112D">
                  <w:pPr>
                    <w:framePr w:hSpace="180" w:wrap="around" w:vAnchor="page" w:hAnchor="margin" w:y="1006"/>
                    <w:spacing w:after="0" w:line="240" w:lineRule="auto"/>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Январь</w:t>
                  </w:r>
                </w:p>
                <w:p w14:paraId="34C4FE9D" w14:textId="77777777" w:rsidR="005B112D" w:rsidRPr="00B94F8B" w:rsidRDefault="005B112D" w:rsidP="005B112D">
                  <w:pPr>
                    <w:framePr w:hSpace="180" w:wrap="around" w:vAnchor="page" w:hAnchor="margin" w:y="1006"/>
                    <w:spacing w:after="0" w:line="240" w:lineRule="auto"/>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Апрель</w:t>
                  </w:r>
                </w:p>
              </w:tc>
              <w:tc>
                <w:tcPr>
                  <w:tcW w:w="3949" w:type="dxa"/>
                  <w:tcBorders>
                    <w:top w:val="single" w:sz="4" w:space="0" w:color="auto"/>
                    <w:left w:val="single" w:sz="4" w:space="0" w:color="auto"/>
                    <w:bottom w:val="single" w:sz="4" w:space="0" w:color="auto"/>
                    <w:right w:val="single" w:sz="4" w:space="0" w:color="auto"/>
                  </w:tcBorders>
                  <w:shd w:val="clear" w:color="auto" w:fill="FFFFFF"/>
                </w:tcPr>
                <w:p w14:paraId="046889BB" w14:textId="77777777" w:rsidR="005B112D" w:rsidRPr="00B94F8B" w:rsidRDefault="005B112D" w:rsidP="005B112D">
                  <w:pPr>
                    <w:framePr w:hSpace="180" w:wrap="around" w:vAnchor="page" w:hAnchor="margin" w:y="1006"/>
                    <w:tabs>
                      <w:tab w:val="left" w:pos="3262"/>
                    </w:tabs>
                    <w:spacing w:after="0" w:line="240" w:lineRule="auto"/>
                    <w:ind w:right="542"/>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Классные руководители</w:t>
                  </w:r>
                </w:p>
              </w:tc>
            </w:tr>
          </w:tbl>
          <w:p w14:paraId="5F540B47" w14:textId="77777777" w:rsidR="005B112D" w:rsidRPr="00B94F8B" w:rsidRDefault="005B112D" w:rsidP="005B112D">
            <w:pPr>
              <w:widowControl w:val="0"/>
              <w:wordWrap w:val="0"/>
              <w:spacing w:after="0" w:line="360" w:lineRule="auto"/>
              <w:ind w:right="-1" w:hanging="120"/>
              <w:jc w:val="both"/>
              <w:rPr>
                <w:rFonts w:ascii="Times New Roman" w:eastAsia="Times New Roman" w:hAnsi="Times New Roman" w:cs="Times New Roman"/>
                <w:b/>
                <w:bCs/>
                <w:color w:val="000000"/>
                <w:sz w:val="20"/>
                <w:szCs w:val="20"/>
                <w:lang w:eastAsia="ru-RU"/>
              </w:rPr>
            </w:pPr>
          </w:p>
        </w:tc>
      </w:tr>
      <w:tr w:rsidR="005B112D" w:rsidRPr="00B94F8B" w14:paraId="15A747C7" w14:textId="77777777" w:rsidTr="005B112D">
        <w:trPr>
          <w:gridAfter w:val="2"/>
          <w:wAfter w:w="119" w:type="dxa"/>
          <w:trHeight w:val="428"/>
        </w:trPr>
        <w:tc>
          <w:tcPr>
            <w:tcW w:w="14560" w:type="dxa"/>
            <w:gridSpan w:val="4"/>
            <w:vAlign w:val="bottom"/>
          </w:tcPr>
          <w:p w14:paraId="0E816909" w14:textId="77777777" w:rsidR="005B112D" w:rsidRPr="00B94F8B" w:rsidRDefault="005B112D" w:rsidP="005B112D">
            <w:pPr>
              <w:spacing w:after="0" w:line="220" w:lineRule="exact"/>
              <w:jc w:val="center"/>
              <w:rPr>
                <w:rFonts w:ascii="Times New Roman" w:eastAsia="Times New Roman" w:hAnsi="Times New Roman" w:cs="Times New Roman"/>
                <w:sz w:val="24"/>
                <w:szCs w:val="24"/>
                <w:lang w:eastAsia="ru-RU"/>
              </w:rPr>
            </w:pPr>
            <w:r w:rsidRPr="00B94F8B">
              <w:rPr>
                <w:rFonts w:ascii="Times New Roman" w:eastAsia="Times New Roman" w:hAnsi="Times New Roman" w:cs="Times New Roman"/>
                <w:b/>
                <w:bCs/>
                <w:color w:val="000000"/>
                <w:sz w:val="24"/>
                <w:szCs w:val="24"/>
                <w:lang w:eastAsia="ru-RU"/>
              </w:rPr>
              <w:t>Индивидуальная образовательная траектория</w:t>
            </w:r>
          </w:p>
        </w:tc>
      </w:tr>
      <w:tr w:rsidR="005B112D" w:rsidRPr="00B94F8B" w14:paraId="25F01D53" w14:textId="77777777" w:rsidTr="005B112D">
        <w:trPr>
          <w:gridAfter w:val="2"/>
          <w:wAfter w:w="119" w:type="dxa"/>
          <w:cantSplit/>
        </w:trPr>
        <w:tc>
          <w:tcPr>
            <w:tcW w:w="6658" w:type="dxa"/>
          </w:tcPr>
          <w:p w14:paraId="4D795809" w14:textId="77777777" w:rsidR="005B112D" w:rsidRPr="00B94F8B" w:rsidRDefault="005B112D" w:rsidP="005B112D">
            <w:pPr>
              <w:spacing w:after="0" w:line="220" w:lineRule="exact"/>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Ведение портфолио с обучающимися класса</w:t>
            </w:r>
          </w:p>
        </w:tc>
        <w:tc>
          <w:tcPr>
            <w:tcW w:w="2126" w:type="dxa"/>
          </w:tcPr>
          <w:p w14:paraId="43333AB2" w14:textId="77777777" w:rsidR="005B112D" w:rsidRPr="00B94F8B" w:rsidRDefault="005B112D" w:rsidP="005B112D">
            <w:pPr>
              <w:spacing w:after="0" w:line="220" w:lineRule="exac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5-9</w:t>
            </w:r>
          </w:p>
        </w:tc>
        <w:tc>
          <w:tcPr>
            <w:tcW w:w="2268" w:type="dxa"/>
          </w:tcPr>
          <w:p w14:paraId="1F5F87F2" w14:textId="77777777" w:rsidR="005B112D" w:rsidRPr="00B94F8B" w:rsidRDefault="005B112D" w:rsidP="005B112D">
            <w:pPr>
              <w:spacing w:after="0" w:line="220" w:lineRule="exact"/>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В течение года</w:t>
            </w:r>
          </w:p>
        </w:tc>
        <w:tc>
          <w:tcPr>
            <w:tcW w:w="3508" w:type="dxa"/>
            <w:vAlign w:val="bottom"/>
          </w:tcPr>
          <w:p w14:paraId="2EEF1B1E" w14:textId="77777777" w:rsidR="005B112D" w:rsidRPr="00B94F8B" w:rsidRDefault="005B112D" w:rsidP="005B112D">
            <w:pPr>
              <w:spacing w:after="0" w:line="240" w:lineRule="auto"/>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 xml:space="preserve">Классные руководители </w:t>
            </w:r>
            <w:r>
              <w:rPr>
                <w:rFonts w:ascii="Times New Roman" w:eastAsia="Times New Roman" w:hAnsi="Times New Roman" w:cs="Times New Roman"/>
                <w:color w:val="000000"/>
                <w:sz w:val="24"/>
                <w:szCs w:val="24"/>
                <w:lang w:eastAsia="ru-RU"/>
              </w:rPr>
              <w:t>5-9</w:t>
            </w:r>
            <w:r>
              <w:rPr>
                <w:rFonts w:ascii="Times New Roman" w:eastAsia="Times New Roman" w:hAnsi="Times New Roman" w:cs="Times New Roman"/>
                <w:color w:val="000000"/>
                <w:sz w:val="24"/>
                <w:szCs w:val="24"/>
                <w:lang w:val="en-US" w:eastAsia="ru-RU"/>
              </w:rPr>
              <w:t>-</w:t>
            </w:r>
            <w:r w:rsidRPr="00B94F8B">
              <w:rPr>
                <w:rFonts w:ascii="Times New Roman" w:eastAsia="Times New Roman" w:hAnsi="Times New Roman" w:cs="Times New Roman"/>
                <w:color w:val="000000"/>
                <w:sz w:val="24"/>
                <w:szCs w:val="24"/>
                <w:lang w:eastAsia="ru-RU"/>
              </w:rPr>
              <w:t>х классов</w:t>
            </w:r>
          </w:p>
        </w:tc>
      </w:tr>
      <w:tr w:rsidR="005B112D" w:rsidRPr="00B94F8B" w14:paraId="09CF36FC" w14:textId="77777777" w:rsidTr="005B112D">
        <w:trPr>
          <w:gridAfter w:val="2"/>
          <w:wAfter w:w="119" w:type="dxa"/>
          <w:cantSplit/>
        </w:trPr>
        <w:tc>
          <w:tcPr>
            <w:tcW w:w="6658" w:type="dxa"/>
            <w:tcBorders>
              <w:top w:val="single" w:sz="4" w:space="0" w:color="auto"/>
              <w:bottom w:val="nil"/>
              <w:right w:val="nil"/>
            </w:tcBorders>
            <w:shd w:val="clear" w:color="auto" w:fill="FFFFFF"/>
          </w:tcPr>
          <w:p w14:paraId="07A1C150" w14:textId="77777777" w:rsidR="005B112D" w:rsidRPr="00B94F8B" w:rsidRDefault="005B112D" w:rsidP="005B112D">
            <w:pPr>
              <w:spacing w:after="0" w:line="220" w:lineRule="exac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Педагогическое сопровождение одаренных обучающихся</w:t>
            </w:r>
          </w:p>
        </w:tc>
        <w:tc>
          <w:tcPr>
            <w:tcW w:w="2126" w:type="dxa"/>
            <w:tcBorders>
              <w:top w:val="single" w:sz="4" w:space="0" w:color="auto"/>
              <w:left w:val="single" w:sz="4" w:space="0" w:color="auto"/>
              <w:bottom w:val="nil"/>
              <w:right w:val="nil"/>
            </w:tcBorders>
            <w:shd w:val="clear" w:color="auto" w:fill="FFFFFF"/>
          </w:tcPr>
          <w:p w14:paraId="6381CA77" w14:textId="77777777" w:rsidR="005B112D" w:rsidRDefault="005B112D" w:rsidP="005B112D">
            <w:pPr>
              <w:spacing w:after="0" w:line="220" w:lineRule="exac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5-9</w:t>
            </w:r>
          </w:p>
        </w:tc>
        <w:tc>
          <w:tcPr>
            <w:tcW w:w="2268" w:type="dxa"/>
            <w:tcBorders>
              <w:top w:val="single" w:sz="4" w:space="0" w:color="auto"/>
              <w:left w:val="single" w:sz="4" w:space="0" w:color="auto"/>
              <w:bottom w:val="nil"/>
              <w:right w:val="nil"/>
            </w:tcBorders>
            <w:shd w:val="clear" w:color="auto" w:fill="FFFFFF"/>
          </w:tcPr>
          <w:p w14:paraId="05411E1C" w14:textId="77777777" w:rsidR="005B112D" w:rsidRPr="00B94F8B" w:rsidRDefault="005B112D" w:rsidP="005B112D">
            <w:pPr>
              <w:spacing w:after="0" w:line="220" w:lineRule="exact"/>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В течение года</w:t>
            </w:r>
          </w:p>
        </w:tc>
        <w:tc>
          <w:tcPr>
            <w:tcW w:w="3508" w:type="dxa"/>
            <w:tcBorders>
              <w:top w:val="single" w:sz="4" w:space="0" w:color="auto"/>
              <w:left w:val="single" w:sz="4" w:space="0" w:color="auto"/>
              <w:bottom w:val="nil"/>
              <w:right w:val="single" w:sz="4" w:space="0" w:color="auto"/>
            </w:tcBorders>
            <w:shd w:val="clear" w:color="auto" w:fill="FFFFFF"/>
          </w:tcPr>
          <w:p w14:paraId="2E2CDAB6" w14:textId="77777777" w:rsidR="005B112D" w:rsidRPr="00B94F8B" w:rsidRDefault="005B112D" w:rsidP="005B112D">
            <w:pPr>
              <w:tabs>
                <w:tab w:val="left" w:pos="3262"/>
              </w:tabs>
              <w:spacing w:after="0" w:line="240" w:lineRule="auto"/>
              <w:ind w:right="542"/>
              <w:jc w:val="both"/>
              <w:rPr>
                <w:rFonts w:ascii="Times New Roman" w:eastAsia="Times New Roman" w:hAnsi="Times New Roman" w:cs="Times New Roman"/>
                <w:color w:val="000000"/>
                <w:sz w:val="24"/>
                <w:szCs w:val="24"/>
                <w:lang w:eastAsia="ru-RU"/>
              </w:rPr>
            </w:pPr>
            <w:r w:rsidRPr="00B94F8B">
              <w:rPr>
                <w:rFonts w:ascii="Times New Roman" w:eastAsia="Times New Roman" w:hAnsi="Times New Roman" w:cs="Times New Roman"/>
                <w:color w:val="000000"/>
                <w:sz w:val="24"/>
                <w:szCs w:val="24"/>
                <w:lang w:eastAsia="ru-RU"/>
              </w:rPr>
              <w:t xml:space="preserve">Классные руководители </w:t>
            </w:r>
            <w:r>
              <w:rPr>
                <w:rFonts w:ascii="Times New Roman" w:eastAsia="Times New Roman" w:hAnsi="Times New Roman" w:cs="Times New Roman"/>
                <w:color w:val="000000"/>
                <w:sz w:val="24"/>
                <w:szCs w:val="24"/>
                <w:lang w:eastAsia="ru-RU"/>
              </w:rPr>
              <w:t>5-9</w:t>
            </w:r>
            <w:r w:rsidRPr="00B94F8B">
              <w:rPr>
                <w:rFonts w:ascii="Times New Roman" w:eastAsia="Times New Roman" w:hAnsi="Times New Roman" w:cs="Times New Roman"/>
                <w:color w:val="000000"/>
                <w:sz w:val="24"/>
                <w:szCs w:val="24"/>
                <w:lang w:eastAsia="ru-RU"/>
              </w:rPr>
              <w:t>-х классов</w:t>
            </w:r>
          </w:p>
        </w:tc>
      </w:tr>
      <w:tr w:rsidR="005B112D" w:rsidRPr="00B94F8B" w14:paraId="74E3DE98" w14:textId="77777777" w:rsidTr="005B112D">
        <w:trPr>
          <w:gridAfter w:val="2"/>
          <w:wAfter w:w="119" w:type="dxa"/>
          <w:trHeight w:val="414"/>
        </w:trPr>
        <w:tc>
          <w:tcPr>
            <w:tcW w:w="14560" w:type="dxa"/>
            <w:gridSpan w:val="4"/>
            <w:vAlign w:val="bottom"/>
          </w:tcPr>
          <w:p w14:paraId="6D7D243B" w14:textId="77777777" w:rsidR="005B112D" w:rsidRPr="00B94F8B" w:rsidRDefault="005B112D" w:rsidP="005B112D">
            <w:pPr>
              <w:widowControl w:val="0"/>
              <w:wordWrap w:val="0"/>
              <w:spacing w:after="0" w:line="240" w:lineRule="atLeast"/>
              <w:jc w:val="center"/>
              <w:rPr>
                <w:rFonts w:ascii="Times New Roman" w:eastAsia="Batang" w:hAnsi="Batang" w:cs="Times New Roman"/>
                <w:color w:val="000000" w:themeColor="text1"/>
                <w:sz w:val="24"/>
                <w:szCs w:val="24"/>
                <w:u w:val="single"/>
                <w:lang w:eastAsia="ru-RU"/>
              </w:rPr>
            </w:pPr>
            <w:r w:rsidRPr="00B94F8B">
              <w:rPr>
                <w:rFonts w:ascii="Times New Roman" w:eastAsia="Times New Roman" w:hAnsi="Times New Roman" w:cs="Times New Roman"/>
                <w:b/>
                <w:bCs/>
                <w:color w:val="000000"/>
                <w:sz w:val="24"/>
                <w:szCs w:val="24"/>
                <w:lang w:eastAsia="ru-RU"/>
              </w:rPr>
              <w:t>Работа с учителями-предметниками в классе</w:t>
            </w:r>
          </w:p>
        </w:tc>
      </w:tr>
      <w:tr w:rsidR="005B112D" w:rsidRPr="00B94F8B" w14:paraId="559E7CC2" w14:textId="77777777" w:rsidTr="005B112D">
        <w:trPr>
          <w:gridAfter w:val="2"/>
          <w:wAfter w:w="119" w:type="dxa"/>
        </w:trPr>
        <w:tc>
          <w:tcPr>
            <w:tcW w:w="6658" w:type="dxa"/>
          </w:tcPr>
          <w:p w14:paraId="64DF7476" w14:textId="77777777" w:rsidR="005B112D" w:rsidRPr="00B94F8B" w:rsidRDefault="005B112D" w:rsidP="005B112D">
            <w:pPr>
              <w:spacing w:after="0" w:line="240" w:lineRule="auto"/>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Консультации с учителями-предметниками (соблюдение единых требований в воспитании, предупреждение и разрешение конфликтов)</w:t>
            </w:r>
          </w:p>
        </w:tc>
        <w:tc>
          <w:tcPr>
            <w:tcW w:w="2126" w:type="dxa"/>
          </w:tcPr>
          <w:p w14:paraId="6B83CDD2" w14:textId="77777777" w:rsidR="005B112D" w:rsidRPr="00B94F8B" w:rsidRDefault="005B112D" w:rsidP="005B112D">
            <w:pPr>
              <w:spacing w:after="0" w:line="220" w:lineRule="exac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5-9</w:t>
            </w:r>
          </w:p>
        </w:tc>
        <w:tc>
          <w:tcPr>
            <w:tcW w:w="2268" w:type="dxa"/>
          </w:tcPr>
          <w:p w14:paraId="3A7BF444" w14:textId="77777777" w:rsidR="005B112D" w:rsidRPr="00B94F8B" w:rsidRDefault="005B112D" w:rsidP="005B112D">
            <w:pPr>
              <w:spacing w:after="0" w:line="220" w:lineRule="exact"/>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Еженедельно</w:t>
            </w:r>
          </w:p>
        </w:tc>
        <w:tc>
          <w:tcPr>
            <w:tcW w:w="3508" w:type="dxa"/>
            <w:vAlign w:val="bottom"/>
          </w:tcPr>
          <w:p w14:paraId="40569BA9" w14:textId="77777777" w:rsidR="005B112D" w:rsidRPr="00B94F8B" w:rsidRDefault="005B112D" w:rsidP="005B112D">
            <w:pPr>
              <w:spacing w:after="0" w:line="240" w:lineRule="auto"/>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 xml:space="preserve">Классные руководители </w:t>
            </w:r>
            <w:r>
              <w:rPr>
                <w:rFonts w:ascii="Times New Roman" w:eastAsia="Times New Roman" w:hAnsi="Times New Roman" w:cs="Times New Roman"/>
                <w:color w:val="000000"/>
                <w:sz w:val="24"/>
                <w:szCs w:val="24"/>
                <w:lang w:eastAsia="ru-RU"/>
              </w:rPr>
              <w:t>5-9</w:t>
            </w:r>
            <w:r w:rsidRPr="00B94F8B">
              <w:rPr>
                <w:rFonts w:ascii="Times New Roman" w:eastAsia="Times New Roman" w:hAnsi="Times New Roman" w:cs="Times New Roman"/>
                <w:color w:val="000000"/>
                <w:sz w:val="24"/>
                <w:szCs w:val="24"/>
                <w:lang w:eastAsia="ru-RU"/>
              </w:rPr>
              <w:t>-х классов Учителя-предметники Педагоги внеурочной деятельности</w:t>
            </w:r>
          </w:p>
        </w:tc>
      </w:tr>
      <w:tr w:rsidR="005B112D" w:rsidRPr="00B94F8B" w14:paraId="71AD4937" w14:textId="77777777" w:rsidTr="005B112D">
        <w:trPr>
          <w:gridAfter w:val="2"/>
          <w:wAfter w:w="119" w:type="dxa"/>
        </w:trPr>
        <w:tc>
          <w:tcPr>
            <w:tcW w:w="14560" w:type="dxa"/>
            <w:gridSpan w:val="4"/>
            <w:vAlign w:val="bottom"/>
          </w:tcPr>
          <w:p w14:paraId="3C24FA90" w14:textId="77777777" w:rsidR="005B112D" w:rsidRPr="00B94F8B" w:rsidRDefault="005B112D" w:rsidP="005B112D">
            <w:pPr>
              <w:widowControl w:val="0"/>
              <w:wordWrap w:val="0"/>
              <w:spacing w:after="0" w:line="360" w:lineRule="auto"/>
              <w:ind w:right="-1"/>
              <w:jc w:val="center"/>
              <w:rPr>
                <w:rFonts w:ascii="Times New Roman" w:eastAsia="Batang" w:hAnsi="Batang" w:cs="Times New Roman"/>
                <w:color w:val="000000" w:themeColor="text1"/>
                <w:sz w:val="24"/>
                <w:szCs w:val="24"/>
                <w:u w:val="single"/>
                <w:lang w:eastAsia="ru-RU"/>
              </w:rPr>
            </w:pPr>
            <w:r w:rsidRPr="00B94F8B">
              <w:rPr>
                <w:rFonts w:ascii="Times New Roman" w:eastAsia="Times New Roman" w:hAnsi="Times New Roman" w:cs="Times New Roman"/>
                <w:b/>
                <w:bCs/>
                <w:color w:val="000000"/>
                <w:sz w:val="24"/>
                <w:szCs w:val="24"/>
                <w:lang w:eastAsia="ru-RU"/>
              </w:rPr>
              <w:t>Работа с родителями обучающихся или их законными представителями</w:t>
            </w:r>
          </w:p>
        </w:tc>
      </w:tr>
      <w:tr w:rsidR="005B112D" w:rsidRPr="00B94F8B" w14:paraId="1300ECFF" w14:textId="77777777" w:rsidTr="005B112D">
        <w:trPr>
          <w:gridAfter w:val="2"/>
          <w:wAfter w:w="119" w:type="dxa"/>
        </w:trPr>
        <w:tc>
          <w:tcPr>
            <w:tcW w:w="6658" w:type="dxa"/>
          </w:tcPr>
          <w:p w14:paraId="1FDEBA32" w14:textId="77777777" w:rsidR="005B112D" w:rsidRPr="00B94F8B" w:rsidRDefault="005B112D" w:rsidP="005B112D">
            <w:pPr>
              <w:spacing w:after="0" w:line="220" w:lineRule="exact"/>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Классные родительские собрания</w:t>
            </w:r>
          </w:p>
        </w:tc>
        <w:tc>
          <w:tcPr>
            <w:tcW w:w="2126" w:type="dxa"/>
          </w:tcPr>
          <w:p w14:paraId="3E99C357" w14:textId="77777777" w:rsidR="005B112D" w:rsidRPr="00427455" w:rsidRDefault="005B112D" w:rsidP="005B112D">
            <w:pPr>
              <w:spacing w:after="0" w:line="220" w:lineRule="exact"/>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color w:val="000000"/>
                <w:sz w:val="24"/>
                <w:szCs w:val="24"/>
                <w:lang w:eastAsia="ru-RU"/>
              </w:rPr>
              <w:t>5-9</w:t>
            </w:r>
          </w:p>
        </w:tc>
        <w:tc>
          <w:tcPr>
            <w:tcW w:w="2268" w:type="dxa"/>
          </w:tcPr>
          <w:p w14:paraId="2BE7BCC5" w14:textId="77777777" w:rsidR="005B112D" w:rsidRPr="00B94F8B" w:rsidRDefault="005B112D" w:rsidP="005B112D">
            <w:pPr>
              <w:spacing w:after="0" w:line="240" w:lineRule="auto"/>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 xml:space="preserve">Согласно графику ОУ и планам ВР </w:t>
            </w:r>
            <w:r w:rsidRPr="00B94F8B">
              <w:rPr>
                <w:rFonts w:ascii="Times New Roman" w:eastAsia="Times New Roman" w:hAnsi="Times New Roman" w:cs="Times New Roman"/>
                <w:color w:val="000000"/>
                <w:sz w:val="24"/>
                <w:szCs w:val="24"/>
                <w:lang w:eastAsia="ru-RU"/>
              </w:rPr>
              <w:lastRenderedPageBreak/>
              <w:t>классных руководителей</w:t>
            </w:r>
          </w:p>
        </w:tc>
        <w:tc>
          <w:tcPr>
            <w:tcW w:w="3508" w:type="dxa"/>
            <w:vAlign w:val="bottom"/>
          </w:tcPr>
          <w:p w14:paraId="74419513" w14:textId="77777777" w:rsidR="005B112D" w:rsidRPr="00B94F8B" w:rsidRDefault="005B112D" w:rsidP="005B112D">
            <w:pPr>
              <w:spacing w:after="0" w:line="240" w:lineRule="auto"/>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lastRenderedPageBreak/>
              <w:t xml:space="preserve">Классные руководители Администрация школы (по </w:t>
            </w:r>
            <w:r w:rsidRPr="00B94F8B">
              <w:rPr>
                <w:rFonts w:ascii="Times New Roman" w:eastAsia="Times New Roman" w:hAnsi="Times New Roman" w:cs="Times New Roman"/>
                <w:color w:val="000000"/>
                <w:sz w:val="24"/>
                <w:szCs w:val="24"/>
                <w:lang w:eastAsia="ru-RU"/>
              </w:rPr>
              <w:lastRenderedPageBreak/>
              <w:t>требованию) Родительский комитет</w:t>
            </w:r>
          </w:p>
        </w:tc>
      </w:tr>
      <w:tr w:rsidR="005B112D" w:rsidRPr="00B94F8B" w14:paraId="22F909DB" w14:textId="77777777" w:rsidTr="005B112D">
        <w:trPr>
          <w:gridAfter w:val="2"/>
          <w:wAfter w:w="119" w:type="dxa"/>
        </w:trPr>
        <w:tc>
          <w:tcPr>
            <w:tcW w:w="6658" w:type="dxa"/>
          </w:tcPr>
          <w:p w14:paraId="2590A61D" w14:textId="77777777" w:rsidR="005B112D" w:rsidRPr="00B94F8B" w:rsidRDefault="005B112D" w:rsidP="005B112D">
            <w:pPr>
              <w:spacing w:after="0" w:line="240" w:lineRule="auto"/>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lastRenderedPageBreak/>
              <w:t>Родительский лекторий «Школа ответственного родителя»</w:t>
            </w:r>
          </w:p>
          <w:p w14:paraId="39417835" w14:textId="77777777" w:rsidR="005B112D" w:rsidRPr="00B94F8B" w:rsidRDefault="005B112D" w:rsidP="005B112D">
            <w:pPr>
              <w:spacing w:after="0" w:line="240" w:lineRule="auto"/>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 xml:space="preserve">По обучению и консультированию родителей </w:t>
            </w:r>
            <w:proofErr w:type="gramStart"/>
            <w:r w:rsidRPr="00B94F8B">
              <w:rPr>
                <w:rFonts w:ascii="Times New Roman" w:eastAsia="Times New Roman" w:hAnsi="Times New Roman" w:cs="Times New Roman"/>
                <w:color w:val="000000"/>
                <w:sz w:val="24"/>
                <w:szCs w:val="24"/>
                <w:lang w:eastAsia="ru-RU"/>
              </w:rPr>
              <w:t>во вопросам</w:t>
            </w:r>
            <w:proofErr w:type="gramEnd"/>
            <w:r w:rsidRPr="00B94F8B">
              <w:rPr>
                <w:rFonts w:ascii="Times New Roman" w:eastAsia="Times New Roman" w:hAnsi="Times New Roman" w:cs="Times New Roman"/>
                <w:color w:val="000000"/>
                <w:sz w:val="24"/>
                <w:szCs w:val="24"/>
                <w:lang w:eastAsia="ru-RU"/>
              </w:rPr>
              <w:t xml:space="preserve"> педагогики и психологии, профилактики </w:t>
            </w:r>
          </w:p>
        </w:tc>
        <w:tc>
          <w:tcPr>
            <w:tcW w:w="2126" w:type="dxa"/>
          </w:tcPr>
          <w:p w14:paraId="1FAD62A5" w14:textId="77777777" w:rsidR="005B112D" w:rsidRPr="00427455" w:rsidRDefault="005B112D" w:rsidP="005B112D">
            <w:pPr>
              <w:spacing w:after="0" w:line="220" w:lineRule="exact"/>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color w:val="000000"/>
                <w:sz w:val="24"/>
                <w:szCs w:val="24"/>
                <w:lang w:eastAsia="ru-RU"/>
              </w:rPr>
              <w:t>5-9</w:t>
            </w:r>
          </w:p>
        </w:tc>
        <w:tc>
          <w:tcPr>
            <w:tcW w:w="2268" w:type="dxa"/>
          </w:tcPr>
          <w:p w14:paraId="59AE222A" w14:textId="77777777" w:rsidR="005B112D" w:rsidRPr="00B94F8B" w:rsidRDefault="005B112D" w:rsidP="005B112D">
            <w:pPr>
              <w:spacing w:after="0" w:line="220" w:lineRule="exact"/>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Один раз в месяц</w:t>
            </w:r>
          </w:p>
        </w:tc>
        <w:tc>
          <w:tcPr>
            <w:tcW w:w="3508" w:type="dxa"/>
          </w:tcPr>
          <w:p w14:paraId="08619761" w14:textId="77777777" w:rsidR="005B112D" w:rsidRPr="00B94F8B" w:rsidRDefault="005B112D" w:rsidP="005B112D">
            <w:pPr>
              <w:spacing w:after="0" w:line="240" w:lineRule="auto"/>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Классные руководители Администрация школы (по требованию)</w:t>
            </w:r>
          </w:p>
        </w:tc>
      </w:tr>
      <w:tr w:rsidR="005B112D" w:rsidRPr="00B94F8B" w14:paraId="6EDCF3BB" w14:textId="77777777" w:rsidTr="005B112D">
        <w:trPr>
          <w:gridAfter w:val="2"/>
          <w:wAfter w:w="119" w:type="dxa"/>
        </w:trPr>
        <w:tc>
          <w:tcPr>
            <w:tcW w:w="6658" w:type="dxa"/>
          </w:tcPr>
          <w:p w14:paraId="46FBD114" w14:textId="77777777" w:rsidR="005B112D" w:rsidRPr="00B94F8B" w:rsidRDefault="005B112D" w:rsidP="005B112D">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olor w:val="000000"/>
                <w:lang w:eastAsia="ru-RU"/>
              </w:rPr>
              <w:t>Индивидуальные консультации с родителями</w:t>
            </w:r>
          </w:p>
        </w:tc>
        <w:tc>
          <w:tcPr>
            <w:tcW w:w="2126" w:type="dxa"/>
          </w:tcPr>
          <w:p w14:paraId="4590C0C9" w14:textId="77777777" w:rsidR="005B112D" w:rsidRDefault="005B112D" w:rsidP="005B112D">
            <w:pPr>
              <w:spacing w:after="0" w:line="220" w:lineRule="exac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5-9</w:t>
            </w:r>
          </w:p>
        </w:tc>
        <w:tc>
          <w:tcPr>
            <w:tcW w:w="2268" w:type="dxa"/>
          </w:tcPr>
          <w:p w14:paraId="5D40B4A9" w14:textId="77777777" w:rsidR="005B112D" w:rsidRPr="00B94F8B" w:rsidRDefault="005B112D" w:rsidP="005B112D">
            <w:pPr>
              <w:spacing w:after="0" w:line="220" w:lineRule="exact"/>
              <w:jc w:val="both"/>
              <w:rPr>
                <w:rFonts w:ascii="Times New Roman" w:eastAsia="Times New Roman" w:hAnsi="Times New Roman" w:cs="Times New Roman"/>
                <w:color w:val="000000"/>
                <w:sz w:val="24"/>
                <w:szCs w:val="24"/>
                <w:lang w:eastAsia="ru-RU"/>
              </w:rPr>
            </w:pPr>
            <w:r>
              <w:rPr>
                <w:rFonts w:ascii="Times New Roman" w:eastAsia="Times New Roman" w:hAnsi="Times New Roman"/>
                <w:color w:val="000000"/>
                <w:lang w:eastAsia="ru-RU"/>
              </w:rPr>
              <w:t>По необходимости</w:t>
            </w:r>
          </w:p>
        </w:tc>
        <w:tc>
          <w:tcPr>
            <w:tcW w:w="3508" w:type="dxa"/>
          </w:tcPr>
          <w:p w14:paraId="165FA8D7" w14:textId="77777777" w:rsidR="005B112D" w:rsidRPr="00B94F8B" w:rsidRDefault="005B112D" w:rsidP="005B112D">
            <w:pPr>
              <w:spacing w:after="0" w:line="240" w:lineRule="auto"/>
              <w:rPr>
                <w:rFonts w:ascii="Times New Roman" w:eastAsia="Times New Roman" w:hAnsi="Times New Roman" w:cs="Times New Roman"/>
                <w:color w:val="000000"/>
                <w:sz w:val="24"/>
                <w:szCs w:val="24"/>
                <w:lang w:eastAsia="ru-RU"/>
              </w:rPr>
            </w:pPr>
            <w:r w:rsidRPr="00F70549">
              <w:rPr>
                <w:rFonts w:ascii="Times New Roman" w:eastAsia="Times New Roman" w:hAnsi="Times New Roman"/>
                <w:color w:val="000000"/>
                <w:lang w:eastAsia="ru-RU"/>
              </w:rPr>
              <w:t>Классные руководители 1 -4-х классов</w:t>
            </w:r>
          </w:p>
        </w:tc>
      </w:tr>
      <w:tr w:rsidR="005B112D" w:rsidRPr="00B94F8B" w14:paraId="37DD7EC3" w14:textId="77777777" w:rsidTr="005B112D">
        <w:trPr>
          <w:gridAfter w:val="2"/>
          <w:wAfter w:w="119" w:type="dxa"/>
        </w:trPr>
        <w:tc>
          <w:tcPr>
            <w:tcW w:w="6658" w:type="dxa"/>
          </w:tcPr>
          <w:p w14:paraId="2D7F2C8B" w14:textId="77777777" w:rsidR="005B112D" w:rsidRPr="00B94F8B" w:rsidRDefault="005B112D" w:rsidP="005B112D">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olor w:val="000000"/>
                <w:lang w:eastAsia="ru-RU"/>
              </w:rPr>
              <w:t>Привлечение родителей к организации и проведению мероприятий, конкурсов, соревнований и др.</w:t>
            </w:r>
          </w:p>
        </w:tc>
        <w:tc>
          <w:tcPr>
            <w:tcW w:w="2126" w:type="dxa"/>
          </w:tcPr>
          <w:p w14:paraId="02DCA1A6" w14:textId="77777777" w:rsidR="005B112D" w:rsidRDefault="005B112D" w:rsidP="005B112D">
            <w:pPr>
              <w:spacing w:after="0" w:line="220" w:lineRule="exac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5-9</w:t>
            </w:r>
          </w:p>
        </w:tc>
        <w:tc>
          <w:tcPr>
            <w:tcW w:w="2268" w:type="dxa"/>
          </w:tcPr>
          <w:p w14:paraId="653205EA" w14:textId="77777777" w:rsidR="005B112D" w:rsidRPr="00B94F8B" w:rsidRDefault="005B112D" w:rsidP="005B112D">
            <w:pPr>
              <w:spacing w:after="0" w:line="220" w:lineRule="exact"/>
              <w:jc w:val="both"/>
              <w:rPr>
                <w:rFonts w:ascii="Times New Roman" w:eastAsia="Times New Roman" w:hAnsi="Times New Roman" w:cs="Times New Roman"/>
                <w:color w:val="000000"/>
                <w:sz w:val="24"/>
                <w:szCs w:val="24"/>
                <w:lang w:eastAsia="ru-RU"/>
              </w:rPr>
            </w:pPr>
            <w:r>
              <w:rPr>
                <w:rFonts w:ascii="Times New Roman" w:eastAsia="Times New Roman" w:hAnsi="Times New Roman"/>
                <w:color w:val="000000"/>
                <w:lang w:eastAsia="ru-RU"/>
              </w:rPr>
              <w:t>В течение года</w:t>
            </w:r>
          </w:p>
        </w:tc>
        <w:tc>
          <w:tcPr>
            <w:tcW w:w="3508" w:type="dxa"/>
          </w:tcPr>
          <w:p w14:paraId="4B19CD15" w14:textId="77777777" w:rsidR="005B112D" w:rsidRPr="00B94F8B" w:rsidRDefault="005B112D" w:rsidP="005B112D">
            <w:pPr>
              <w:spacing w:after="0" w:line="240" w:lineRule="auto"/>
              <w:rPr>
                <w:rFonts w:ascii="Times New Roman" w:eastAsia="Times New Roman" w:hAnsi="Times New Roman" w:cs="Times New Roman"/>
                <w:color w:val="000000"/>
                <w:sz w:val="24"/>
                <w:szCs w:val="24"/>
                <w:lang w:eastAsia="ru-RU"/>
              </w:rPr>
            </w:pPr>
            <w:r w:rsidRPr="00F70549">
              <w:rPr>
                <w:rFonts w:ascii="Times New Roman" w:eastAsia="Times New Roman" w:hAnsi="Times New Roman"/>
                <w:color w:val="000000"/>
                <w:lang w:eastAsia="ru-RU"/>
              </w:rPr>
              <w:t>Классные руководители 1 -4-х классов</w:t>
            </w:r>
          </w:p>
        </w:tc>
      </w:tr>
      <w:tr w:rsidR="005B112D" w:rsidRPr="00B94F8B" w14:paraId="54FA9050" w14:textId="77777777" w:rsidTr="005B112D">
        <w:trPr>
          <w:gridAfter w:val="2"/>
          <w:wAfter w:w="119" w:type="dxa"/>
        </w:trPr>
        <w:tc>
          <w:tcPr>
            <w:tcW w:w="6658" w:type="dxa"/>
          </w:tcPr>
          <w:p w14:paraId="4754DA67" w14:textId="77777777" w:rsidR="005B112D" w:rsidRPr="00B94F8B" w:rsidRDefault="005B112D" w:rsidP="005B112D">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olor w:val="000000"/>
                <w:lang w:eastAsia="ru-RU"/>
              </w:rPr>
              <w:t>Анкетирование по вопросам обучения, воспитания, профориентации и др.</w:t>
            </w:r>
          </w:p>
        </w:tc>
        <w:tc>
          <w:tcPr>
            <w:tcW w:w="2126" w:type="dxa"/>
          </w:tcPr>
          <w:p w14:paraId="1D4B79E9" w14:textId="77777777" w:rsidR="005B112D" w:rsidRDefault="005B112D" w:rsidP="005B112D">
            <w:pPr>
              <w:spacing w:after="0" w:line="220" w:lineRule="exac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5-9</w:t>
            </w:r>
          </w:p>
        </w:tc>
        <w:tc>
          <w:tcPr>
            <w:tcW w:w="2268" w:type="dxa"/>
          </w:tcPr>
          <w:p w14:paraId="7390A6F9" w14:textId="77777777" w:rsidR="005B112D" w:rsidRPr="00B94F8B" w:rsidRDefault="005B112D" w:rsidP="005B112D">
            <w:pPr>
              <w:spacing w:after="0" w:line="220" w:lineRule="exact"/>
              <w:jc w:val="both"/>
              <w:rPr>
                <w:rFonts w:ascii="Times New Roman" w:eastAsia="Times New Roman" w:hAnsi="Times New Roman" w:cs="Times New Roman"/>
                <w:color w:val="000000"/>
                <w:sz w:val="24"/>
                <w:szCs w:val="24"/>
                <w:lang w:eastAsia="ru-RU"/>
              </w:rPr>
            </w:pPr>
            <w:r>
              <w:rPr>
                <w:rFonts w:ascii="Times New Roman" w:eastAsia="Times New Roman" w:hAnsi="Times New Roman"/>
                <w:color w:val="000000"/>
                <w:lang w:eastAsia="ru-RU"/>
              </w:rPr>
              <w:t>В течение года</w:t>
            </w:r>
          </w:p>
        </w:tc>
        <w:tc>
          <w:tcPr>
            <w:tcW w:w="3508" w:type="dxa"/>
          </w:tcPr>
          <w:p w14:paraId="0F629BAA" w14:textId="77777777" w:rsidR="005B112D" w:rsidRPr="00B94F8B" w:rsidRDefault="005B112D" w:rsidP="005B112D">
            <w:pPr>
              <w:spacing w:after="0" w:line="240" w:lineRule="auto"/>
              <w:rPr>
                <w:rFonts w:ascii="Times New Roman" w:eastAsia="Times New Roman" w:hAnsi="Times New Roman" w:cs="Times New Roman"/>
                <w:color w:val="000000"/>
                <w:sz w:val="24"/>
                <w:szCs w:val="24"/>
                <w:lang w:eastAsia="ru-RU"/>
              </w:rPr>
            </w:pPr>
            <w:r w:rsidRPr="00F70549">
              <w:rPr>
                <w:rFonts w:ascii="Times New Roman" w:eastAsia="Times New Roman" w:hAnsi="Times New Roman"/>
                <w:color w:val="000000"/>
                <w:lang w:eastAsia="ru-RU"/>
              </w:rPr>
              <w:t>Классные руководители 1 -4-х классов</w:t>
            </w:r>
            <w:r>
              <w:rPr>
                <w:rFonts w:ascii="Times New Roman" w:eastAsia="Times New Roman" w:hAnsi="Times New Roman"/>
                <w:color w:val="000000"/>
                <w:lang w:eastAsia="ru-RU"/>
              </w:rPr>
              <w:t>, педагог-психолог</w:t>
            </w:r>
          </w:p>
        </w:tc>
      </w:tr>
      <w:tr w:rsidR="005B112D" w:rsidRPr="00B94F8B" w14:paraId="7453137A" w14:textId="77777777" w:rsidTr="005B112D">
        <w:trPr>
          <w:gridAfter w:val="2"/>
          <w:wAfter w:w="119" w:type="dxa"/>
        </w:trPr>
        <w:tc>
          <w:tcPr>
            <w:tcW w:w="6658" w:type="dxa"/>
          </w:tcPr>
          <w:p w14:paraId="2B7F38D0" w14:textId="77777777" w:rsidR="005B112D" w:rsidRPr="00B94F8B" w:rsidRDefault="005B112D" w:rsidP="005B112D">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olor w:val="000000"/>
                <w:lang w:eastAsia="ru-RU"/>
              </w:rPr>
              <w:t>Консультирование родителей слабоуспевающих обучающихся</w:t>
            </w:r>
          </w:p>
        </w:tc>
        <w:tc>
          <w:tcPr>
            <w:tcW w:w="2126" w:type="dxa"/>
          </w:tcPr>
          <w:p w14:paraId="4AB33EAE" w14:textId="77777777" w:rsidR="005B112D" w:rsidRDefault="005B112D" w:rsidP="005B112D">
            <w:pPr>
              <w:spacing w:after="0" w:line="220" w:lineRule="exac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5-9</w:t>
            </w:r>
          </w:p>
        </w:tc>
        <w:tc>
          <w:tcPr>
            <w:tcW w:w="2268" w:type="dxa"/>
          </w:tcPr>
          <w:p w14:paraId="59787F1D" w14:textId="77777777" w:rsidR="005B112D" w:rsidRPr="00B94F8B" w:rsidRDefault="005B112D" w:rsidP="005B112D">
            <w:pPr>
              <w:spacing w:after="0" w:line="220" w:lineRule="exact"/>
              <w:jc w:val="both"/>
              <w:rPr>
                <w:rFonts w:ascii="Times New Roman" w:eastAsia="Times New Roman" w:hAnsi="Times New Roman" w:cs="Times New Roman"/>
                <w:color w:val="000000"/>
                <w:sz w:val="24"/>
                <w:szCs w:val="24"/>
                <w:lang w:eastAsia="ru-RU"/>
              </w:rPr>
            </w:pPr>
            <w:r>
              <w:rPr>
                <w:rFonts w:ascii="Times New Roman" w:eastAsia="Times New Roman" w:hAnsi="Times New Roman"/>
                <w:color w:val="000000"/>
                <w:lang w:eastAsia="ru-RU"/>
              </w:rPr>
              <w:t>В течение года</w:t>
            </w:r>
          </w:p>
        </w:tc>
        <w:tc>
          <w:tcPr>
            <w:tcW w:w="3508" w:type="dxa"/>
          </w:tcPr>
          <w:p w14:paraId="7EB15692" w14:textId="77777777" w:rsidR="005B112D" w:rsidRPr="00B94F8B" w:rsidRDefault="005B112D" w:rsidP="005B112D">
            <w:pPr>
              <w:spacing w:after="0" w:line="240" w:lineRule="auto"/>
              <w:rPr>
                <w:rFonts w:ascii="Times New Roman" w:eastAsia="Times New Roman" w:hAnsi="Times New Roman" w:cs="Times New Roman"/>
                <w:color w:val="000000"/>
                <w:sz w:val="24"/>
                <w:szCs w:val="24"/>
                <w:lang w:eastAsia="ru-RU"/>
              </w:rPr>
            </w:pPr>
            <w:r w:rsidRPr="00F70549">
              <w:rPr>
                <w:rFonts w:ascii="Times New Roman" w:eastAsia="Times New Roman" w:hAnsi="Times New Roman"/>
                <w:color w:val="000000"/>
                <w:lang w:eastAsia="ru-RU"/>
              </w:rPr>
              <w:t>Классные руководители 1 -4-х классов</w:t>
            </w:r>
          </w:p>
        </w:tc>
      </w:tr>
      <w:tr w:rsidR="005B112D" w:rsidRPr="00B94F8B" w14:paraId="6D41A989" w14:textId="77777777" w:rsidTr="005B112D">
        <w:trPr>
          <w:gridAfter w:val="2"/>
          <w:wAfter w:w="119" w:type="dxa"/>
        </w:trPr>
        <w:tc>
          <w:tcPr>
            <w:tcW w:w="14560" w:type="dxa"/>
            <w:gridSpan w:val="4"/>
          </w:tcPr>
          <w:p w14:paraId="321F13A7" w14:textId="77777777" w:rsidR="005B112D" w:rsidRPr="00B94F8B" w:rsidRDefault="005B112D" w:rsidP="005B112D">
            <w:pPr>
              <w:spacing w:after="0" w:line="240" w:lineRule="auto"/>
              <w:jc w:val="center"/>
              <w:rPr>
                <w:rFonts w:ascii="Times New Roman" w:eastAsia="Times New Roman" w:hAnsi="Times New Roman" w:cs="Times New Roman"/>
                <w:color w:val="000000"/>
                <w:sz w:val="24"/>
                <w:szCs w:val="24"/>
                <w:lang w:eastAsia="ru-RU"/>
              </w:rPr>
            </w:pPr>
            <w:r w:rsidRPr="009E7BE2">
              <w:rPr>
                <w:rFonts w:ascii="Times New Roman" w:eastAsia="Times New Roman" w:hAnsi="Times New Roman" w:cs="Times New Roman"/>
                <w:b/>
                <w:bCs/>
                <w:color w:val="000000"/>
                <w:sz w:val="24"/>
                <w:szCs w:val="24"/>
              </w:rPr>
              <w:t>Работа</w:t>
            </w:r>
            <w:r w:rsidRPr="009E7BE2">
              <w:rPr>
                <w:rFonts w:ascii="Times New Roman" w:eastAsia="Times New Roman" w:hAnsi="Times New Roman" w:cs="Times New Roman"/>
                <w:b/>
                <w:bCs/>
                <w:color w:val="000000"/>
              </w:rPr>
              <w:t xml:space="preserve"> с молодыми и малоопытными классными руководителями</w:t>
            </w:r>
          </w:p>
        </w:tc>
      </w:tr>
      <w:tr w:rsidR="005B112D" w:rsidRPr="00B94F8B" w14:paraId="54F1362F" w14:textId="77777777" w:rsidTr="005B112D">
        <w:trPr>
          <w:gridAfter w:val="2"/>
          <w:wAfter w:w="119" w:type="dxa"/>
        </w:trPr>
        <w:tc>
          <w:tcPr>
            <w:tcW w:w="6658" w:type="dxa"/>
          </w:tcPr>
          <w:p w14:paraId="0B11CBA2" w14:textId="77777777" w:rsidR="005B112D" w:rsidRPr="00B94F8B" w:rsidRDefault="005B112D" w:rsidP="005B112D">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olor w:val="000000"/>
                <w:lang w:eastAsia="ru-RU"/>
              </w:rPr>
              <w:t>Наставничество классных руководителей</w:t>
            </w:r>
          </w:p>
        </w:tc>
        <w:tc>
          <w:tcPr>
            <w:tcW w:w="2126" w:type="dxa"/>
          </w:tcPr>
          <w:p w14:paraId="44BDB7D4" w14:textId="77777777" w:rsidR="005B112D" w:rsidRDefault="005B112D" w:rsidP="005B112D">
            <w:pPr>
              <w:spacing w:after="0" w:line="220" w:lineRule="exact"/>
              <w:jc w:val="both"/>
              <w:rPr>
                <w:rFonts w:ascii="Times New Roman" w:eastAsia="Times New Roman" w:hAnsi="Times New Roman" w:cs="Times New Roman"/>
                <w:color w:val="000000"/>
                <w:sz w:val="24"/>
                <w:szCs w:val="24"/>
                <w:lang w:eastAsia="ru-RU"/>
              </w:rPr>
            </w:pPr>
            <w:r>
              <w:rPr>
                <w:rFonts w:ascii="Times New Roman" w:eastAsia="Times New Roman" w:hAnsi="Times New Roman"/>
                <w:color w:val="000000"/>
                <w:lang w:eastAsia="ru-RU"/>
              </w:rPr>
              <w:t>5-9</w:t>
            </w:r>
          </w:p>
        </w:tc>
        <w:tc>
          <w:tcPr>
            <w:tcW w:w="2268" w:type="dxa"/>
          </w:tcPr>
          <w:p w14:paraId="3D421FC6" w14:textId="77777777" w:rsidR="005B112D" w:rsidRPr="00B94F8B" w:rsidRDefault="005B112D" w:rsidP="005B112D">
            <w:pPr>
              <w:spacing w:after="0" w:line="220" w:lineRule="exact"/>
              <w:jc w:val="both"/>
              <w:rPr>
                <w:rFonts w:ascii="Times New Roman" w:eastAsia="Times New Roman" w:hAnsi="Times New Roman" w:cs="Times New Roman"/>
                <w:color w:val="000000"/>
                <w:sz w:val="24"/>
                <w:szCs w:val="24"/>
                <w:lang w:eastAsia="ru-RU"/>
              </w:rPr>
            </w:pPr>
            <w:r>
              <w:rPr>
                <w:rFonts w:ascii="Times New Roman" w:eastAsia="Times New Roman" w:hAnsi="Times New Roman"/>
                <w:color w:val="000000"/>
                <w:lang w:eastAsia="ru-RU"/>
              </w:rPr>
              <w:t>В течение года</w:t>
            </w:r>
          </w:p>
        </w:tc>
        <w:tc>
          <w:tcPr>
            <w:tcW w:w="3508" w:type="dxa"/>
          </w:tcPr>
          <w:p w14:paraId="2CC9CE04" w14:textId="77777777" w:rsidR="005B112D" w:rsidRPr="00B94F8B" w:rsidRDefault="005B112D" w:rsidP="005B112D">
            <w:pPr>
              <w:spacing w:after="0" w:line="240" w:lineRule="auto"/>
              <w:rPr>
                <w:rFonts w:ascii="Times New Roman" w:eastAsia="Times New Roman" w:hAnsi="Times New Roman" w:cs="Times New Roman"/>
                <w:color w:val="000000"/>
                <w:sz w:val="24"/>
                <w:szCs w:val="24"/>
                <w:lang w:eastAsia="ru-RU"/>
              </w:rPr>
            </w:pPr>
            <w:r w:rsidRPr="00F70549">
              <w:rPr>
                <w:rFonts w:ascii="Times New Roman" w:eastAsia="Times New Roman" w:hAnsi="Times New Roman"/>
                <w:color w:val="000000"/>
                <w:lang w:eastAsia="ru-RU"/>
              </w:rPr>
              <w:t>Классные руководители 1 -4-х классов</w:t>
            </w:r>
          </w:p>
        </w:tc>
      </w:tr>
      <w:tr w:rsidR="005B112D" w:rsidRPr="00B94F8B" w14:paraId="4A77CAE9" w14:textId="77777777" w:rsidTr="005B112D">
        <w:trPr>
          <w:gridAfter w:val="2"/>
          <w:wAfter w:w="119" w:type="dxa"/>
        </w:trPr>
        <w:tc>
          <w:tcPr>
            <w:tcW w:w="14560" w:type="dxa"/>
            <w:gridSpan w:val="4"/>
            <w:shd w:val="clear" w:color="auto" w:fill="C5E0B3" w:themeFill="accent6" w:themeFillTint="66"/>
          </w:tcPr>
          <w:p w14:paraId="44B894E5" w14:textId="77777777" w:rsidR="005B112D" w:rsidRPr="0094311E" w:rsidRDefault="005B112D" w:rsidP="005B112D">
            <w:pPr>
              <w:spacing w:after="0" w:line="240" w:lineRule="auto"/>
              <w:jc w:val="center"/>
              <w:rPr>
                <w:rFonts w:ascii="Times New Roman" w:eastAsia="Times New Roman" w:hAnsi="Times New Roman" w:cs="Times New Roman"/>
                <w:b/>
                <w:bCs/>
                <w:color w:val="000000"/>
                <w:sz w:val="16"/>
                <w:szCs w:val="16"/>
                <w:lang w:eastAsia="ru-RU"/>
              </w:rPr>
            </w:pPr>
          </w:p>
          <w:p w14:paraId="7834FDA3" w14:textId="77777777" w:rsidR="005B112D" w:rsidRPr="00B94F8B" w:rsidRDefault="005B112D" w:rsidP="005B112D">
            <w:pPr>
              <w:shd w:val="clear" w:color="auto" w:fill="C5E0B3" w:themeFill="accent6" w:themeFillTint="66"/>
              <w:spacing w:after="0" w:line="240" w:lineRule="auto"/>
              <w:jc w:val="center"/>
              <w:rPr>
                <w:rFonts w:ascii="Times New Roman" w:eastAsia="Times New Roman" w:hAnsi="Times New Roman" w:cs="Times New Roman"/>
                <w:b/>
                <w:bCs/>
                <w:color w:val="000000"/>
                <w:sz w:val="32"/>
                <w:szCs w:val="32"/>
                <w:lang w:eastAsia="ru-RU"/>
              </w:rPr>
            </w:pPr>
            <w:r w:rsidRPr="00B94F8B">
              <w:rPr>
                <w:rFonts w:ascii="Times New Roman" w:eastAsia="Times New Roman" w:hAnsi="Times New Roman" w:cs="Times New Roman"/>
                <w:b/>
                <w:bCs/>
                <w:color w:val="000000"/>
                <w:sz w:val="32"/>
                <w:szCs w:val="32"/>
                <w:lang w:eastAsia="ru-RU"/>
              </w:rPr>
              <w:t>Школьный урок</w:t>
            </w:r>
          </w:p>
          <w:p w14:paraId="23F35E5D" w14:textId="77777777" w:rsidR="005B112D" w:rsidRPr="00B94F8B" w:rsidRDefault="005B112D" w:rsidP="005B112D">
            <w:pPr>
              <w:spacing w:after="0" w:line="240" w:lineRule="auto"/>
              <w:jc w:val="center"/>
              <w:rPr>
                <w:rFonts w:ascii="Times New Roman" w:eastAsia="Times New Roman" w:hAnsi="Times New Roman" w:cs="Times New Roman"/>
                <w:color w:val="000000"/>
                <w:sz w:val="32"/>
                <w:szCs w:val="32"/>
                <w:lang w:eastAsia="ru-RU"/>
              </w:rPr>
            </w:pPr>
          </w:p>
        </w:tc>
      </w:tr>
      <w:tr w:rsidR="005B112D" w:rsidRPr="00B94F8B" w14:paraId="43591094" w14:textId="77777777" w:rsidTr="005B112D">
        <w:trPr>
          <w:gridAfter w:val="2"/>
          <w:wAfter w:w="119" w:type="dxa"/>
          <w:trHeight w:val="655"/>
        </w:trPr>
        <w:tc>
          <w:tcPr>
            <w:tcW w:w="6658" w:type="dxa"/>
            <w:tcBorders>
              <w:top w:val="single" w:sz="4" w:space="0" w:color="auto"/>
              <w:left w:val="single" w:sz="4" w:space="0" w:color="auto"/>
              <w:bottom w:val="nil"/>
              <w:right w:val="nil"/>
            </w:tcBorders>
            <w:shd w:val="clear" w:color="auto" w:fill="FFFFFF"/>
          </w:tcPr>
          <w:p w14:paraId="70B01E2A" w14:textId="77777777" w:rsidR="005B112D" w:rsidRPr="00170F12" w:rsidRDefault="005B112D" w:rsidP="005B112D">
            <w:pPr>
              <w:spacing w:after="0" w:line="220" w:lineRule="exact"/>
              <w:jc w:val="both"/>
              <w:rPr>
                <w:rFonts w:ascii="Times New Roman" w:eastAsia="Times New Roman" w:hAnsi="Times New Roman" w:cs="Times New Roman"/>
                <w:color w:val="000000"/>
                <w:sz w:val="24"/>
                <w:szCs w:val="24"/>
                <w:lang w:eastAsia="ru-RU"/>
              </w:rPr>
            </w:pPr>
            <w:r w:rsidRPr="00170F12">
              <w:rPr>
                <w:rFonts w:ascii="Times New Roman" w:eastAsia="Times New Roman" w:hAnsi="Times New Roman" w:cs="Times New Roman"/>
                <w:color w:val="000000"/>
                <w:sz w:val="24"/>
                <w:szCs w:val="24"/>
                <w:lang w:eastAsia="ru-RU"/>
              </w:rPr>
              <w:t xml:space="preserve">согласно целевым приоритетам программы воспитания и рабочим программам по предметам, индивидуальным планам-конспектам учителей-предметников </w:t>
            </w:r>
          </w:p>
          <w:p w14:paraId="2F822313" w14:textId="77777777" w:rsidR="005B112D" w:rsidRPr="00170F12" w:rsidRDefault="005B112D" w:rsidP="005B112D">
            <w:pPr>
              <w:spacing w:after="0" w:line="220" w:lineRule="exact"/>
              <w:jc w:val="both"/>
              <w:rPr>
                <w:rFonts w:ascii="Times New Roman" w:eastAsia="Times New Roman" w:hAnsi="Times New Roman" w:cs="Times New Roman"/>
                <w:color w:val="000000"/>
                <w:sz w:val="24"/>
                <w:szCs w:val="24"/>
                <w:lang w:eastAsia="ru-RU"/>
              </w:rPr>
            </w:pPr>
          </w:p>
          <w:p w14:paraId="2E886672" w14:textId="77777777" w:rsidR="005B112D" w:rsidRPr="00B94F8B" w:rsidRDefault="005B112D" w:rsidP="005B112D">
            <w:pPr>
              <w:spacing w:after="0" w:line="220" w:lineRule="exact"/>
              <w:jc w:val="both"/>
              <w:rPr>
                <w:rFonts w:ascii="Times New Roman" w:eastAsia="Times New Roman" w:hAnsi="Times New Roman" w:cs="Times New Roman"/>
                <w:sz w:val="24"/>
                <w:szCs w:val="24"/>
                <w:lang w:eastAsia="ru-RU"/>
              </w:rPr>
            </w:pPr>
            <w:r w:rsidRPr="00170F12">
              <w:rPr>
                <w:rFonts w:ascii="Times New Roman" w:hAnsi="Times New Roman" w:cs="Times New Roman"/>
                <w:sz w:val="24"/>
                <w:szCs w:val="24"/>
              </w:rPr>
              <w:t>Использование воспитательных возможностей содержания учебного предмета</w:t>
            </w:r>
          </w:p>
        </w:tc>
        <w:tc>
          <w:tcPr>
            <w:tcW w:w="2126" w:type="dxa"/>
            <w:tcBorders>
              <w:top w:val="single" w:sz="4" w:space="0" w:color="auto"/>
              <w:left w:val="single" w:sz="4" w:space="0" w:color="auto"/>
              <w:bottom w:val="nil"/>
              <w:right w:val="nil"/>
            </w:tcBorders>
            <w:shd w:val="clear" w:color="auto" w:fill="FFFFFF"/>
          </w:tcPr>
          <w:p w14:paraId="41CEF563" w14:textId="77777777" w:rsidR="005B112D" w:rsidRPr="00B94F8B" w:rsidRDefault="005B112D" w:rsidP="005B112D">
            <w:pPr>
              <w:spacing w:after="0" w:line="220" w:lineRule="exac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5-9</w:t>
            </w:r>
          </w:p>
        </w:tc>
        <w:tc>
          <w:tcPr>
            <w:tcW w:w="2268" w:type="dxa"/>
            <w:tcBorders>
              <w:top w:val="single" w:sz="4" w:space="0" w:color="auto"/>
              <w:left w:val="single" w:sz="4" w:space="0" w:color="auto"/>
              <w:bottom w:val="nil"/>
              <w:right w:val="nil"/>
            </w:tcBorders>
            <w:shd w:val="clear" w:color="auto" w:fill="FFFFFF"/>
          </w:tcPr>
          <w:p w14:paraId="3BA8A5DD" w14:textId="77777777" w:rsidR="005B112D" w:rsidRPr="00B94F8B" w:rsidRDefault="005B112D" w:rsidP="005B112D">
            <w:pPr>
              <w:spacing w:after="0" w:line="220" w:lineRule="exact"/>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В течение года</w:t>
            </w:r>
          </w:p>
        </w:tc>
        <w:tc>
          <w:tcPr>
            <w:tcW w:w="3508" w:type="dxa"/>
            <w:tcBorders>
              <w:top w:val="single" w:sz="4" w:space="0" w:color="auto"/>
              <w:left w:val="single" w:sz="4" w:space="0" w:color="auto"/>
              <w:bottom w:val="nil"/>
              <w:right w:val="single" w:sz="4" w:space="0" w:color="auto"/>
            </w:tcBorders>
            <w:shd w:val="clear" w:color="auto" w:fill="FFFFFF" w:themeFill="background1"/>
          </w:tcPr>
          <w:p w14:paraId="4FEFF364" w14:textId="77777777" w:rsidR="005B112D" w:rsidRPr="00B94F8B" w:rsidRDefault="005B112D" w:rsidP="005B112D">
            <w:pPr>
              <w:spacing w:after="0" w:line="220" w:lineRule="exact"/>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Учителя-предметники</w:t>
            </w:r>
          </w:p>
        </w:tc>
      </w:tr>
      <w:tr w:rsidR="005B112D" w:rsidRPr="00B94F8B" w14:paraId="6365A188" w14:textId="77777777" w:rsidTr="005B112D">
        <w:trPr>
          <w:gridAfter w:val="2"/>
          <w:wAfter w:w="119" w:type="dxa"/>
          <w:trHeight w:val="706"/>
        </w:trPr>
        <w:tc>
          <w:tcPr>
            <w:tcW w:w="6658" w:type="dxa"/>
            <w:tcBorders>
              <w:top w:val="single" w:sz="4" w:space="0" w:color="auto"/>
              <w:left w:val="single" w:sz="4" w:space="0" w:color="auto"/>
              <w:bottom w:val="nil"/>
              <w:right w:val="nil"/>
            </w:tcBorders>
            <w:shd w:val="clear" w:color="auto" w:fill="FFFFFF"/>
            <w:vAlign w:val="bottom"/>
          </w:tcPr>
          <w:p w14:paraId="4ADDE205" w14:textId="77777777" w:rsidR="005B112D" w:rsidRPr="00B94F8B" w:rsidRDefault="005B112D" w:rsidP="005B112D">
            <w:pPr>
              <w:spacing w:after="0" w:line="240" w:lineRule="auto"/>
              <w:jc w:val="both"/>
              <w:rPr>
                <w:rFonts w:ascii="Times New Roman" w:eastAsia="Times New Roman" w:hAnsi="Times New Roman" w:cs="Times New Roman"/>
                <w:sz w:val="24"/>
                <w:szCs w:val="24"/>
                <w:lang w:eastAsia="ru-RU"/>
              </w:rPr>
            </w:pPr>
            <w:r w:rsidRPr="001A1C96">
              <w:rPr>
                <w:rFonts w:ascii="Times New Roman" w:eastAsia="Times New Roman" w:hAnsi="Times New Roman" w:cs="Times New Roman"/>
                <w:sz w:val="24"/>
                <w:szCs w:val="24"/>
                <w:lang w:eastAsia="ru-RU"/>
              </w:rPr>
              <w:t xml:space="preserve">Единые уроки (согласно Календарю образовательных событий в РФ на 2021-2022 учебный год), уроки, приуроченные к государственным и национальным праздникам </w:t>
            </w:r>
            <w:r w:rsidRPr="00B94F8B">
              <w:rPr>
                <w:rFonts w:ascii="Times New Roman" w:eastAsia="Times New Roman" w:hAnsi="Times New Roman" w:cs="Times New Roman"/>
                <w:color w:val="000000"/>
                <w:sz w:val="24"/>
                <w:szCs w:val="24"/>
                <w:lang w:eastAsia="ru-RU"/>
              </w:rPr>
              <w:t>РФ, памятным датам и событиям российской истории и культуры на 2021-2022 учебный го</w:t>
            </w:r>
            <w:r>
              <w:rPr>
                <w:rFonts w:ascii="Times New Roman" w:eastAsia="Times New Roman" w:hAnsi="Times New Roman" w:cs="Times New Roman"/>
                <w:color w:val="000000"/>
                <w:sz w:val="24"/>
                <w:szCs w:val="24"/>
                <w:lang w:eastAsia="ru-RU"/>
              </w:rPr>
              <w:t>д</w:t>
            </w:r>
          </w:p>
        </w:tc>
        <w:tc>
          <w:tcPr>
            <w:tcW w:w="2126" w:type="dxa"/>
            <w:tcBorders>
              <w:top w:val="single" w:sz="4" w:space="0" w:color="auto"/>
              <w:left w:val="single" w:sz="4" w:space="0" w:color="auto"/>
              <w:bottom w:val="nil"/>
              <w:right w:val="nil"/>
            </w:tcBorders>
            <w:shd w:val="clear" w:color="auto" w:fill="FFFFFF"/>
          </w:tcPr>
          <w:p w14:paraId="3D34B501" w14:textId="77777777" w:rsidR="005B112D" w:rsidRPr="00B94F8B" w:rsidRDefault="005B112D" w:rsidP="005B112D">
            <w:pPr>
              <w:spacing w:after="0" w:line="220" w:lineRule="exac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5-9</w:t>
            </w:r>
            <w:r w:rsidRPr="00B94F8B">
              <w:rPr>
                <w:rFonts w:ascii="Times New Roman" w:eastAsia="Times New Roman" w:hAnsi="Times New Roman" w:cs="Times New Roman"/>
                <w:color w:val="000000"/>
                <w:sz w:val="24"/>
                <w:szCs w:val="24"/>
                <w:lang w:eastAsia="ru-RU"/>
              </w:rPr>
              <w:t xml:space="preserve"> </w:t>
            </w:r>
            <w:proofErr w:type="spellStart"/>
            <w:r w:rsidRPr="00B94F8B">
              <w:rPr>
                <w:rFonts w:ascii="Times New Roman" w:eastAsia="Times New Roman" w:hAnsi="Times New Roman" w:cs="Times New Roman"/>
                <w:color w:val="000000"/>
                <w:sz w:val="24"/>
                <w:szCs w:val="24"/>
                <w:lang w:eastAsia="ru-RU"/>
              </w:rPr>
              <w:t>кл</w:t>
            </w:r>
            <w:proofErr w:type="spellEnd"/>
          </w:p>
        </w:tc>
        <w:tc>
          <w:tcPr>
            <w:tcW w:w="2268" w:type="dxa"/>
            <w:tcBorders>
              <w:top w:val="single" w:sz="4" w:space="0" w:color="auto"/>
              <w:left w:val="single" w:sz="4" w:space="0" w:color="auto"/>
              <w:bottom w:val="nil"/>
              <w:right w:val="nil"/>
            </w:tcBorders>
            <w:shd w:val="clear" w:color="auto" w:fill="FFFFFF"/>
          </w:tcPr>
          <w:p w14:paraId="2A10C360" w14:textId="77777777" w:rsidR="005B112D" w:rsidRPr="00B94F8B" w:rsidRDefault="005B112D" w:rsidP="005B112D">
            <w:pPr>
              <w:spacing w:after="0" w:line="220" w:lineRule="exact"/>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В течение года</w:t>
            </w:r>
          </w:p>
        </w:tc>
        <w:tc>
          <w:tcPr>
            <w:tcW w:w="3508" w:type="dxa"/>
            <w:tcBorders>
              <w:top w:val="single" w:sz="4" w:space="0" w:color="auto"/>
              <w:left w:val="single" w:sz="4" w:space="0" w:color="auto"/>
              <w:bottom w:val="nil"/>
              <w:right w:val="single" w:sz="4" w:space="0" w:color="auto"/>
            </w:tcBorders>
            <w:shd w:val="clear" w:color="auto" w:fill="FFFFFF"/>
          </w:tcPr>
          <w:p w14:paraId="602415CF" w14:textId="77777777" w:rsidR="005B112D" w:rsidRPr="00B94F8B" w:rsidRDefault="005B112D" w:rsidP="005B112D">
            <w:pPr>
              <w:spacing w:after="0" w:line="220" w:lineRule="exact"/>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Кл. руководители</w:t>
            </w:r>
          </w:p>
        </w:tc>
      </w:tr>
      <w:tr w:rsidR="005B112D" w:rsidRPr="00B94F8B" w14:paraId="596BD211" w14:textId="77777777" w:rsidTr="005B112D">
        <w:trPr>
          <w:gridAfter w:val="2"/>
          <w:wAfter w:w="119" w:type="dxa"/>
        </w:trPr>
        <w:tc>
          <w:tcPr>
            <w:tcW w:w="14560" w:type="dxa"/>
            <w:gridSpan w:val="4"/>
            <w:tcBorders>
              <w:top w:val="single" w:sz="4" w:space="0" w:color="auto"/>
              <w:left w:val="single" w:sz="4" w:space="0" w:color="auto"/>
              <w:bottom w:val="nil"/>
              <w:right w:val="single" w:sz="4" w:space="0" w:color="auto"/>
            </w:tcBorders>
            <w:shd w:val="clear" w:color="auto" w:fill="C5E0B3" w:themeFill="accent6" w:themeFillTint="66"/>
            <w:vAlign w:val="bottom"/>
          </w:tcPr>
          <w:p w14:paraId="4CF2B77F" w14:textId="77777777" w:rsidR="005B112D" w:rsidRDefault="005B112D" w:rsidP="005B112D">
            <w:pPr>
              <w:spacing w:after="0" w:line="260" w:lineRule="exact"/>
              <w:jc w:val="center"/>
              <w:rPr>
                <w:rFonts w:ascii="Times New Roman" w:eastAsia="Times New Roman" w:hAnsi="Times New Roman" w:cs="Times New Roman"/>
                <w:b/>
                <w:bCs/>
                <w:color w:val="000000"/>
                <w:sz w:val="26"/>
                <w:szCs w:val="26"/>
                <w:lang w:eastAsia="ru-RU"/>
              </w:rPr>
            </w:pPr>
          </w:p>
          <w:p w14:paraId="16765BDB" w14:textId="77777777" w:rsidR="005B112D" w:rsidRDefault="005B112D" w:rsidP="005B112D">
            <w:pPr>
              <w:spacing w:after="0" w:line="260" w:lineRule="exact"/>
              <w:jc w:val="center"/>
              <w:rPr>
                <w:rFonts w:ascii="Times New Roman" w:eastAsia="Times New Roman" w:hAnsi="Times New Roman" w:cs="Times New Roman"/>
                <w:b/>
                <w:bCs/>
                <w:color w:val="000000"/>
                <w:sz w:val="26"/>
                <w:szCs w:val="26"/>
                <w:lang w:eastAsia="ru-RU"/>
              </w:rPr>
            </w:pPr>
          </w:p>
          <w:p w14:paraId="55AE966E" w14:textId="77777777" w:rsidR="005B112D" w:rsidRDefault="005B112D" w:rsidP="005B112D">
            <w:pPr>
              <w:spacing w:after="0" w:line="260" w:lineRule="exact"/>
              <w:jc w:val="center"/>
              <w:rPr>
                <w:rFonts w:ascii="Times New Roman" w:eastAsia="Times New Roman" w:hAnsi="Times New Roman" w:cs="Times New Roman"/>
                <w:b/>
                <w:bCs/>
                <w:color w:val="000000"/>
                <w:sz w:val="26"/>
                <w:szCs w:val="26"/>
                <w:lang w:eastAsia="ru-RU"/>
              </w:rPr>
            </w:pPr>
          </w:p>
          <w:p w14:paraId="25CDEACE" w14:textId="77777777" w:rsidR="005B112D" w:rsidRDefault="005B112D" w:rsidP="005B112D">
            <w:pPr>
              <w:spacing w:after="0" w:line="260" w:lineRule="exact"/>
              <w:jc w:val="center"/>
              <w:rPr>
                <w:rFonts w:ascii="Times New Roman" w:eastAsia="Times New Roman" w:hAnsi="Times New Roman" w:cs="Times New Roman"/>
                <w:b/>
                <w:bCs/>
                <w:color w:val="000000"/>
                <w:sz w:val="26"/>
                <w:szCs w:val="26"/>
                <w:lang w:eastAsia="ru-RU"/>
              </w:rPr>
            </w:pPr>
          </w:p>
          <w:p w14:paraId="3F322E44" w14:textId="77777777" w:rsidR="005B112D" w:rsidRPr="00B94F8B" w:rsidRDefault="005B112D" w:rsidP="005B112D">
            <w:pPr>
              <w:spacing w:after="0" w:line="260" w:lineRule="exact"/>
              <w:jc w:val="center"/>
              <w:rPr>
                <w:rFonts w:ascii="Times New Roman" w:eastAsia="Times New Roman" w:hAnsi="Times New Roman" w:cs="Times New Roman"/>
                <w:b/>
                <w:bCs/>
                <w:color w:val="000000"/>
                <w:sz w:val="26"/>
                <w:szCs w:val="26"/>
                <w:lang w:eastAsia="ru-RU"/>
              </w:rPr>
            </w:pPr>
          </w:p>
          <w:p w14:paraId="0325B4DB" w14:textId="77777777" w:rsidR="005B112D" w:rsidRPr="001F086D" w:rsidRDefault="005B112D" w:rsidP="005B112D">
            <w:pPr>
              <w:spacing w:after="0" w:line="260" w:lineRule="exact"/>
              <w:jc w:val="center"/>
              <w:rPr>
                <w:rFonts w:ascii="Times New Roman" w:eastAsia="Times New Roman" w:hAnsi="Times New Roman" w:cs="Times New Roman"/>
                <w:b/>
                <w:bCs/>
                <w:color w:val="000000"/>
                <w:sz w:val="32"/>
                <w:szCs w:val="32"/>
                <w:lang w:eastAsia="ru-RU"/>
              </w:rPr>
            </w:pPr>
            <w:r w:rsidRPr="001F086D">
              <w:rPr>
                <w:rFonts w:ascii="Times New Roman" w:eastAsia="Times New Roman" w:hAnsi="Times New Roman" w:cs="Times New Roman"/>
                <w:b/>
                <w:bCs/>
                <w:color w:val="000000"/>
                <w:sz w:val="32"/>
                <w:szCs w:val="32"/>
                <w:lang w:eastAsia="ru-RU"/>
              </w:rPr>
              <w:t xml:space="preserve">Курсы внеурочной деятельности </w:t>
            </w:r>
          </w:p>
          <w:p w14:paraId="5897FA57" w14:textId="77777777" w:rsidR="005B112D" w:rsidRPr="00B94F8B" w:rsidRDefault="005B112D" w:rsidP="005B112D">
            <w:pPr>
              <w:spacing w:after="0" w:line="260" w:lineRule="exact"/>
              <w:jc w:val="center"/>
              <w:rPr>
                <w:rFonts w:ascii="Times New Roman" w:eastAsia="Times New Roman" w:hAnsi="Times New Roman" w:cs="Times New Roman"/>
                <w:sz w:val="24"/>
                <w:szCs w:val="24"/>
                <w:lang w:eastAsia="ru-RU"/>
              </w:rPr>
            </w:pPr>
          </w:p>
        </w:tc>
      </w:tr>
      <w:tr w:rsidR="005B112D" w:rsidRPr="00B94F8B" w14:paraId="0048C417" w14:textId="77777777" w:rsidTr="005B112D">
        <w:trPr>
          <w:gridAfter w:val="2"/>
          <w:wAfter w:w="119" w:type="dxa"/>
        </w:trPr>
        <w:tc>
          <w:tcPr>
            <w:tcW w:w="6658" w:type="dxa"/>
            <w:tcBorders>
              <w:top w:val="single" w:sz="4" w:space="0" w:color="auto"/>
              <w:left w:val="single" w:sz="4" w:space="0" w:color="auto"/>
              <w:bottom w:val="nil"/>
              <w:right w:val="nil"/>
            </w:tcBorders>
            <w:shd w:val="clear" w:color="auto" w:fill="FFFFFF"/>
          </w:tcPr>
          <w:p w14:paraId="1866CDB0" w14:textId="77777777" w:rsidR="005B112D" w:rsidRPr="00B94F8B" w:rsidRDefault="005B112D" w:rsidP="005B112D">
            <w:pPr>
              <w:spacing w:after="0" w:line="220" w:lineRule="exact"/>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lastRenderedPageBreak/>
              <w:t>Название курса</w:t>
            </w:r>
          </w:p>
        </w:tc>
        <w:tc>
          <w:tcPr>
            <w:tcW w:w="2126" w:type="dxa"/>
            <w:tcBorders>
              <w:top w:val="single" w:sz="4" w:space="0" w:color="auto"/>
              <w:left w:val="single" w:sz="4" w:space="0" w:color="auto"/>
              <w:bottom w:val="nil"/>
              <w:right w:val="nil"/>
            </w:tcBorders>
            <w:shd w:val="clear" w:color="auto" w:fill="FFFFFF"/>
          </w:tcPr>
          <w:p w14:paraId="3AEDA7EA" w14:textId="77777777" w:rsidR="005B112D" w:rsidRPr="00B94F8B" w:rsidRDefault="005B112D" w:rsidP="005B112D">
            <w:pPr>
              <w:spacing w:after="0" w:line="220" w:lineRule="exact"/>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Классы</w:t>
            </w:r>
          </w:p>
        </w:tc>
        <w:tc>
          <w:tcPr>
            <w:tcW w:w="2268" w:type="dxa"/>
            <w:tcBorders>
              <w:top w:val="single" w:sz="4" w:space="0" w:color="auto"/>
              <w:left w:val="single" w:sz="4" w:space="0" w:color="auto"/>
              <w:bottom w:val="nil"/>
              <w:right w:val="nil"/>
            </w:tcBorders>
            <w:shd w:val="clear" w:color="auto" w:fill="FFFFFF"/>
            <w:vAlign w:val="bottom"/>
          </w:tcPr>
          <w:p w14:paraId="4A4F80B7" w14:textId="77777777" w:rsidR="005B112D" w:rsidRPr="00B94F8B" w:rsidRDefault="005B112D" w:rsidP="005B112D">
            <w:pPr>
              <w:spacing w:after="0" w:line="240" w:lineRule="auto"/>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Количество часов в неделю</w:t>
            </w:r>
          </w:p>
        </w:tc>
        <w:tc>
          <w:tcPr>
            <w:tcW w:w="3508" w:type="dxa"/>
            <w:tcBorders>
              <w:top w:val="single" w:sz="4" w:space="0" w:color="auto"/>
              <w:left w:val="single" w:sz="4" w:space="0" w:color="auto"/>
              <w:bottom w:val="nil"/>
              <w:right w:val="single" w:sz="4" w:space="0" w:color="auto"/>
            </w:tcBorders>
            <w:shd w:val="clear" w:color="auto" w:fill="FFFFFF"/>
          </w:tcPr>
          <w:p w14:paraId="6709DBF9" w14:textId="77777777" w:rsidR="005B112D" w:rsidRPr="00B94F8B" w:rsidRDefault="005B112D" w:rsidP="005B112D">
            <w:pPr>
              <w:spacing w:after="0" w:line="220" w:lineRule="exact"/>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Ответственные</w:t>
            </w:r>
          </w:p>
        </w:tc>
      </w:tr>
      <w:tr w:rsidR="005B112D" w:rsidRPr="00B94F8B" w14:paraId="1563EFC8" w14:textId="77777777" w:rsidTr="005B112D">
        <w:trPr>
          <w:gridAfter w:val="2"/>
          <w:wAfter w:w="119" w:type="dxa"/>
          <w:trHeight w:val="1323"/>
        </w:trPr>
        <w:tc>
          <w:tcPr>
            <w:tcW w:w="6658" w:type="dxa"/>
            <w:tcBorders>
              <w:top w:val="single" w:sz="4" w:space="0" w:color="auto"/>
              <w:left w:val="single" w:sz="4" w:space="0" w:color="auto"/>
              <w:bottom w:val="nil"/>
              <w:right w:val="nil"/>
            </w:tcBorders>
            <w:shd w:val="clear" w:color="auto" w:fill="FFFFFF"/>
          </w:tcPr>
          <w:p w14:paraId="029757AA" w14:textId="77777777" w:rsidR="005B112D" w:rsidRPr="00D54A1E" w:rsidRDefault="005B112D" w:rsidP="005B112D">
            <w:pPr>
              <w:spacing w:after="0" w:line="240" w:lineRule="auto"/>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 xml:space="preserve">Согласно учебному плану внеурочной деятельности по </w:t>
            </w:r>
            <w:r w:rsidRPr="00D54A1E">
              <w:rPr>
                <w:rFonts w:ascii="Times New Roman" w:eastAsia="Times New Roman" w:hAnsi="Times New Roman" w:cs="Times New Roman"/>
                <w:sz w:val="24"/>
                <w:szCs w:val="24"/>
                <w:lang w:eastAsia="ru-RU"/>
              </w:rPr>
              <w:t>соответствующим направлениям:</w:t>
            </w:r>
          </w:p>
          <w:p w14:paraId="030AB5CF" w14:textId="77777777" w:rsidR="005B112D" w:rsidRPr="00D54A1E" w:rsidRDefault="005B112D" w:rsidP="005B112D">
            <w:pPr>
              <w:spacing w:after="0" w:line="240" w:lineRule="auto"/>
              <w:jc w:val="both"/>
              <w:rPr>
                <w:rFonts w:ascii="Times New Roman" w:eastAsia="Times New Roman" w:hAnsi="Times New Roman" w:cs="Times New Roman"/>
                <w:b/>
                <w:bCs/>
                <w:sz w:val="24"/>
                <w:szCs w:val="24"/>
                <w:lang w:eastAsia="ru-RU"/>
              </w:rPr>
            </w:pPr>
            <w:r w:rsidRPr="00D54A1E">
              <w:rPr>
                <w:rFonts w:ascii="Times New Roman" w:eastAsia="Times New Roman" w:hAnsi="Times New Roman" w:cs="Times New Roman"/>
                <w:b/>
                <w:bCs/>
                <w:sz w:val="24"/>
                <w:szCs w:val="24"/>
                <w:lang w:eastAsia="ru-RU"/>
              </w:rPr>
              <w:t>Спортивно-оздоровительное;</w:t>
            </w:r>
          </w:p>
          <w:p w14:paraId="4CED65A8" w14:textId="77777777" w:rsidR="005B112D" w:rsidRPr="00D54A1E" w:rsidRDefault="005B112D" w:rsidP="005B112D">
            <w:pPr>
              <w:spacing w:after="0" w:line="240" w:lineRule="auto"/>
              <w:jc w:val="both"/>
              <w:rPr>
                <w:rFonts w:ascii="Times New Roman" w:eastAsia="Times New Roman" w:hAnsi="Times New Roman" w:cs="Times New Roman"/>
                <w:b/>
                <w:bCs/>
                <w:sz w:val="24"/>
                <w:szCs w:val="24"/>
                <w:lang w:eastAsia="ru-RU"/>
              </w:rPr>
            </w:pPr>
            <w:r w:rsidRPr="00D54A1E">
              <w:rPr>
                <w:rFonts w:ascii="Times New Roman" w:eastAsia="Times New Roman" w:hAnsi="Times New Roman" w:cs="Times New Roman"/>
                <w:b/>
                <w:bCs/>
                <w:sz w:val="24"/>
                <w:szCs w:val="24"/>
                <w:lang w:eastAsia="ru-RU"/>
              </w:rPr>
              <w:t>Общекультурное;</w:t>
            </w:r>
          </w:p>
          <w:p w14:paraId="4A61C312" w14:textId="77777777" w:rsidR="005B112D" w:rsidRPr="00D54A1E" w:rsidRDefault="005B112D" w:rsidP="005B112D">
            <w:pPr>
              <w:spacing w:after="0" w:line="240" w:lineRule="auto"/>
              <w:jc w:val="both"/>
              <w:rPr>
                <w:rFonts w:ascii="Times New Roman" w:eastAsia="Times New Roman" w:hAnsi="Times New Roman" w:cs="Times New Roman"/>
                <w:b/>
                <w:bCs/>
                <w:sz w:val="24"/>
                <w:szCs w:val="24"/>
                <w:lang w:eastAsia="ru-RU"/>
              </w:rPr>
            </w:pPr>
            <w:proofErr w:type="spellStart"/>
            <w:r w:rsidRPr="00D54A1E">
              <w:rPr>
                <w:rFonts w:ascii="Times New Roman" w:eastAsia="Times New Roman" w:hAnsi="Times New Roman" w:cs="Times New Roman"/>
                <w:b/>
                <w:bCs/>
                <w:sz w:val="24"/>
                <w:szCs w:val="24"/>
                <w:lang w:eastAsia="ru-RU"/>
              </w:rPr>
              <w:t>Общеинтеллектуальное</w:t>
            </w:r>
            <w:proofErr w:type="spellEnd"/>
            <w:r w:rsidRPr="00D54A1E">
              <w:rPr>
                <w:rFonts w:ascii="Times New Roman" w:eastAsia="Times New Roman" w:hAnsi="Times New Roman" w:cs="Times New Roman"/>
                <w:b/>
                <w:bCs/>
                <w:sz w:val="24"/>
                <w:szCs w:val="24"/>
                <w:lang w:eastAsia="ru-RU"/>
              </w:rPr>
              <w:t>;</w:t>
            </w:r>
          </w:p>
          <w:p w14:paraId="23857464" w14:textId="77777777" w:rsidR="005B112D" w:rsidRPr="00D54A1E" w:rsidRDefault="005B112D" w:rsidP="005B112D">
            <w:pPr>
              <w:spacing w:after="0" w:line="240" w:lineRule="auto"/>
              <w:jc w:val="both"/>
              <w:rPr>
                <w:rFonts w:ascii="Times New Roman" w:eastAsia="Times New Roman" w:hAnsi="Times New Roman" w:cs="Times New Roman"/>
                <w:b/>
                <w:bCs/>
                <w:sz w:val="24"/>
                <w:szCs w:val="24"/>
                <w:lang w:eastAsia="ru-RU"/>
              </w:rPr>
            </w:pPr>
            <w:r w:rsidRPr="00D54A1E">
              <w:rPr>
                <w:rFonts w:ascii="Times New Roman" w:eastAsia="Times New Roman" w:hAnsi="Times New Roman" w:cs="Times New Roman"/>
                <w:b/>
                <w:bCs/>
                <w:sz w:val="24"/>
                <w:szCs w:val="24"/>
                <w:lang w:eastAsia="ru-RU"/>
              </w:rPr>
              <w:t>Социальное;</w:t>
            </w:r>
          </w:p>
          <w:p w14:paraId="51CED48D" w14:textId="77777777" w:rsidR="005B112D" w:rsidRPr="00D54A1E" w:rsidRDefault="005B112D" w:rsidP="005B112D">
            <w:pPr>
              <w:spacing w:after="0" w:line="240" w:lineRule="auto"/>
              <w:jc w:val="both"/>
              <w:rPr>
                <w:rFonts w:ascii="Times New Roman" w:eastAsia="Times New Roman" w:hAnsi="Times New Roman" w:cs="Times New Roman"/>
                <w:b/>
                <w:bCs/>
                <w:sz w:val="24"/>
                <w:szCs w:val="24"/>
                <w:lang w:eastAsia="ru-RU"/>
              </w:rPr>
            </w:pPr>
            <w:r w:rsidRPr="00D54A1E">
              <w:rPr>
                <w:rFonts w:ascii="Times New Roman" w:eastAsia="Times New Roman" w:hAnsi="Times New Roman" w:cs="Times New Roman"/>
                <w:b/>
                <w:bCs/>
                <w:sz w:val="24"/>
                <w:szCs w:val="24"/>
                <w:lang w:eastAsia="ru-RU"/>
              </w:rPr>
              <w:t>Духовно-нравственное</w:t>
            </w:r>
          </w:p>
          <w:p w14:paraId="06BD1638" w14:textId="77777777" w:rsidR="005B112D" w:rsidRPr="00B94F8B" w:rsidRDefault="005B112D" w:rsidP="005B112D">
            <w:pPr>
              <w:spacing w:after="0" w:line="240" w:lineRule="auto"/>
              <w:jc w:val="both"/>
              <w:rPr>
                <w:rFonts w:ascii="Times New Roman" w:eastAsia="Times New Roman" w:hAnsi="Times New Roman" w:cs="Times New Roman"/>
                <w:sz w:val="24"/>
                <w:szCs w:val="24"/>
                <w:lang w:eastAsia="ru-RU"/>
              </w:rPr>
            </w:pPr>
          </w:p>
        </w:tc>
        <w:tc>
          <w:tcPr>
            <w:tcW w:w="2126" w:type="dxa"/>
            <w:tcBorders>
              <w:top w:val="single" w:sz="4" w:space="0" w:color="auto"/>
              <w:left w:val="single" w:sz="4" w:space="0" w:color="auto"/>
              <w:bottom w:val="nil"/>
              <w:right w:val="nil"/>
            </w:tcBorders>
            <w:shd w:val="clear" w:color="auto" w:fill="FFFFFF"/>
          </w:tcPr>
          <w:p w14:paraId="1F0A1286" w14:textId="77777777" w:rsidR="005B112D" w:rsidRPr="00B94F8B" w:rsidRDefault="005B112D" w:rsidP="005B112D">
            <w:pPr>
              <w:spacing w:after="0" w:line="220" w:lineRule="exac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5-9</w:t>
            </w:r>
          </w:p>
        </w:tc>
        <w:tc>
          <w:tcPr>
            <w:tcW w:w="2268" w:type="dxa"/>
            <w:tcBorders>
              <w:top w:val="single" w:sz="4" w:space="0" w:color="auto"/>
              <w:left w:val="single" w:sz="4" w:space="0" w:color="auto"/>
              <w:bottom w:val="nil"/>
              <w:right w:val="nil"/>
            </w:tcBorders>
            <w:shd w:val="clear" w:color="auto" w:fill="FFFFFF"/>
          </w:tcPr>
          <w:p w14:paraId="607570A6" w14:textId="77777777" w:rsidR="005B112D" w:rsidRPr="00B94F8B" w:rsidRDefault="005B112D" w:rsidP="005B112D">
            <w:pPr>
              <w:spacing w:after="0" w:line="240" w:lineRule="auto"/>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 xml:space="preserve">В соответствии с </w:t>
            </w:r>
            <w:r>
              <w:rPr>
                <w:rFonts w:ascii="Times New Roman" w:eastAsia="Times New Roman" w:hAnsi="Times New Roman" w:cs="Times New Roman"/>
                <w:color w:val="000000"/>
                <w:sz w:val="24"/>
                <w:szCs w:val="24"/>
                <w:lang w:eastAsia="ru-RU"/>
              </w:rPr>
              <w:t xml:space="preserve">учебным </w:t>
            </w:r>
            <w:proofErr w:type="gramStart"/>
            <w:r>
              <w:rPr>
                <w:rFonts w:ascii="Times New Roman" w:eastAsia="Times New Roman" w:hAnsi="Times New Roman" w:cs="Times New Roman"/>
                <w:color w:val="000000"/>
                <w:sz w:val="24"/>
                <w:szCs w:val="24"/>
                <w:lang w:eastAsia="ru-RU"/>
              </w:rPr>
              <w:t>планом  и</w:t>
            </w:r>
            <w:proofErr w:type="gramEnd"/>
            <w:r>
              <w:rPr>
                <w:rFonts w:ascii="Times New Roman" w:eastAsia="Times New Roman" w:hAnsi="Times New Roman" w:cs="Times New Roman"/>
                <w:color w:val="000000"/>
                <w:sz w:val="24"/>
                <w:szCs w:val="24"/>
                <w:lang w:eastAsia="ru-RU"/>
              </w:rPr>
              <w:t xml:space="preserve"> расписанием</w:t>
            </w:r>
          </w:p>
        </w:tc>
        <w:tc>
          <w:tcPr>
            <w:tcW w:w="3508" w:type="dxa"/>
            <w:tcBorders>
              <w:top w:val="single" w:sz="4" w:space="0" w:color="auto"/>
              <w:left w:val="single" w:sz="4" w:space="0" w:color="auto"/>
              <w:bottom w:val="nil"/>
              <w:right w:val="single" w:sz="4" w:space="0" w:color="auto"/>
            </w:tcBorders>
            <w:shd w:val="clear" w:color="auto" w:fill="FFFFFF"/>
          </w:tcPr>
          <w:p w14:paraId="146F8592" w14:textId="77777777" w:rsidR="005B112D" w:rsidRPr="00B94F8B" w:rsidRDefault="005B112D" w:rsidP="005B112D">
            <w:pPr>
              <w:spacing w:after="0" w:line="240" w:lineRule="auto"/>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 xml:space="preserve">зам. директора по УВР, классные руководители, педагоги внеурочной деятельности </w:t>
            </w:r>
          </w:p>
        </w:tc>
      </w:tr>
      <w:tr w:rsidR="005B112D" w:rsidRPr="00B94F8B" w14:paraId="26CE0D05" w14:textId="77777777" w:rsidTr="005B112D">
        <w:trPr>
          <w:gridAfter w:val="2"/>
          <w:wAfter w:w="119" w:type="dxa"/>
        </w:trPr>
        <w:tc>
          <w:tcPr>
            <w:tcW w:w="14560" w:type="dxa"/>
            <w:gridSpan w:val="4"/>
            <w:tcBorders>
              <w:top w:val="single" w:sz="4" w:space="0" w:color="auto"/>
              <w:left w:val="single" w:sz="4" w:space="0" w:color="auto"/>
              <w:bottom w:val="nil"/>
              <w:right w:val="single" w:sz="4" w:space="0" w:color="auto"/>
            </w:tcBorders>
            <w:shd w:val="clear" w:color="auto" w:fill="C5E0B3" w:themeFill="accent6" w:themeFillTint="66"/>
            <w:vAlign w:val="bottom"/>
          </w:tcPr>
          <w:p w14:paraId="35F298E9" w14:textId="77777777" w:rsidR="005B112D" w:rsidRDefault="005B112D" w:rsidP="005B112D">
            <w:pPr>
              <w:spacing w:after="0" w:line="260" w:lineRule="exact"/>
              <w:jc w:val="center"/>
              <w:rPr>
                <w:rFonts w:ascii="Times New Roman" w:eastAsia="Times New Roman" w:hAnsi="Times New Roman" w:cs="Times New Roman"/>
                <w:b/>
                <w:bCs/>
                <w:color w:val="000000"/>
                <w:sz w:val="32"/>
                <w:szCs w:val="32"/>
                <w:lang w:eastAsia="ru-RU"/>
              </w:rPr>
            </w:pPr>
          </w:p>
          <w:p w14:paraId="36E0E089" w14:textId="77777777" w:rsidR="005B112D" w:rsidRPr="00B94F8B" w:rsidRDefault="005B112D" w:rsidP="005B112D">
            <w:pPr>
              <w:spacing w:after="0" w:line="260" w:lineRule="exact"/>
              <w:jc w:val="center"/>
              <w:rPr>
                <w:rFonts w:ascii="Times New Roman" w:eastAsia="Times New Roman" w:hAnsi="Times New Roman" w:cs="Times New Roman"/>
                <w:b/>
                <w:bCs/>
                <w:color w:val="000000"/>
                <w:sz w:val="32"/>
                <w:szCs w:val="32"/>
                <w:lang w:eastAsia="ru-RU"/>
              </w:rPr>
            </w:pPr>
            <w:r w:rsidRPr="00B94F8B">
              <w:rPr>
                <w:rFonts w:ascii="Times New Roman" w:eastAsia="Times New Roman" w:hAnsi="Times New Roman" w:cs="Times New Roman"/>
                <w:b/>
                <w:bCs/>
                <w:color w:val="000000"/>
                <w:sz w:val="32"/>
                <w:szCs w:val="32"/>
                <w:lang w:eastAsia="ru-RU"/>
              </w:rPr>
              <w:t>Профориентация</w:t>
            </w:r>
          </w:p>
          <w:p w14:paraId="6C12C2F4" w14:textId="77777777" w:rsidR="005B112D" w:rsidRPr="00B94F8B" w:rsidRDefault="005B112D" w:rsidP="005B112D">
            <w:pPr>
              <w:spacing w:after="0" w:line="260" w:lineRule="exact"/>
              <w:jc w:val="center"/>
              <w:rPr>
                <w:rFonts w:ascii="Times New Roman" w:eastAsia="Times New Roman" w:hAnsi="Times New Roman" w:cs="Times New Roman"/>
                <w:sz w:val="32"/>
                <w:szCs w:val="32"/>
                <w:lang w:eastAsia="ru-RU"/>
              </w:rPr>
            </w:pPr>
          </w:p>
        </w:tc>
      </w:tr>
      <w:tr w:rsidR="005B112D" w:rsidRPr="00B94F8B" w14:paraId="04783344" w14:textId="77777777" w:rsidTr="005B112D">
        <w:trPr>
          <w:gridAfter w:val="2"/>
          <w:wAfter w:w="119" w:type="dxa"/>
        </w:trPr>
        <w:tc>
          <w:tcPr>
            <w:tcW w:w="6658" w:type="dxa"/>
            <w:tcBorders>
              <w:top w:val="single" w:sz="4" w:space="0" w:color="auto"/>
              <w:left w:val="single" w:sz="4" w:space="0" w:color="auto"/>
              <w:bottom w:val="nil"/>
              <w:right w:val="nil"/>
            </w:tcBorders>
            <w:shd w:val="clear" w:color="auto" w:fill="FFFFFF"/>
          </w:tcPr>
          <w:p w14:paraId="49D62E64" w14:textId="77777777" w:rsidR="005B112D" w:rsidRPr="00B94F8B" w:rsidRDefault="005B112D" w:rsidP="005B112D">
            <w:pPr>
              <w:spacing w:after="0" w:line="220" w:lineRule="exact"/>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Дела, события, мероприятия</w:t>
            </w:r>
          </w:p>
        </w:tc>
        <w:tc>
          <w:tcPr>
            <w:tcW w:w="2126" w:type="dxa"/>
            <w:tcBorders>
              <w:top w:val="single" w:sz="4" w:space="0" w:color="auto"/>
              <w:left w:val="single" w:sz="4" w:space="0" w:color="auto"/>
              <w:bottom w:val="nil"/>
              <w:right w:val="nil"/>
            </w:tcBorders>
            <w:shd w:val="clear" w:color="auto" w:fill="FFFFFF"/>
          </w:tcPr>
          <w:p w14:paraId="38BE874C" w14:textId="77777777" w:rsidR="005B112D" w:rsidRPr="00B94F8B" w:rsidRDefault="005B112D" w:rsidP="005B112D">
            <w:pPr>
              <w:spacing w:after="0" w:line="220" w:lineRule="exact"/>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Классы</w:t>
            </w:r>
          </w:p>
        </w:tc>
        <w:tc>
          <w:tcPr>
            <w:tcW w:w="2268" w:type="dxa"/>
            <w:tcBorders>
              <w:top w:val="single" w:sz="4" w:space="0" w:color="auto"/>
              <w:left w:val="single" w:sz="4" w:space="0" w:color="auto"/>
              <w:bottom w:val="nil"/>
              <w:right w:val="nil"/>
            </w:tcBorders>
            <w:shd w:val="clear" w:color="auto" w:fill="FFFFFF"/>
            <w:vAlign w:val="bottom"/>
          </w:tcPr>
          <w:p w14:paraId="005947B4" w14:textId="77777777" w:rsidR="005B112D" w:rsidRPr="00B94F8B" w:rsidRDefault="005B112D" w:rsidP="005B112D">
            <w:pPr>
              <w:spacing w:after="0" w:line="240" w:lineRule="auto"/>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Ориентировочное время проведения</w:t>
            </w:r>
          </w:p>
        </w:tc>
        <w:tc>
          <w:tcPr>
            <w:tcW w:w="3508" w:type="dxa"/>
            <w:tcBorders>
              <w:top w:val="single" w:sz="4" w:space="0" w:color="auto"/>
              <w:left w:val="single" w:sz="4" w:space="0" w:color="auto"/>
              <w:bottom w:val="nil"/>
              <w:right w:val="single" w:sz="4" w:space="0" w:color="auto"/>
            </w:tcBorders>
            <w:shd w:val="clear" w:color="auto" w:fill="FFFFFF"/>
          </w:tcPr>
          <w:p w14:paraId="7C2076BD" w14:textId="77777777" w:rsidR="005B112D" w:rsidRPr="00B94F8B" w:rsidRDefault="005B112D" w:rsidP="005B112D">
            <w:pPr>
              <w:spacing w:after="0" w:line="220" w:lineRule="exact"/>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Ответственные</w:t>
            </w:r>
          </w:p>
        </w:tc>
      </w:tr>
      <w:tr w:rsidR="005B112D" w:rsidRPr="00B94F8B" w14:paraId="23C438D4" w14:textId="77777777" w:rsidTr="005B112D">
        <w:trPr>
          <w:gridAfter w:val="2"/>
          <w:wAfter w:w="119" w:type="dxa"/>
        </w:trPr>
        <w:tc>
          <w:tcPr>
            <w:tcW w:w="6658" w:type="dxa"/>
            <w:tcBorders>
              <w:top w:val="single" w:sz="4" w:space="0" w:color="auto"/>
              <w:left w:val="single" w:sz="4" w:space="0" w:color="auto"/>
              <w:bottom w:val="nil"/>
              <w:right w:val="nil"/>
            </w:tcBorders>
            <w:shd w:val="clear" w:color="auto" w:fill="FFFFFF"/>
            <w:vAlign w:val="bottom"/>
          </w:tcPr>
          <w:p w14:paraId="12536A48" w14:textId="77777777" w:rsidR="005B112D" w:rsidRPr="00B94F8B" w:rsidRDefault="005B112D" w:rsidP="005B112D">
            <w:pPr>
              <w:spacing w:after="0" w:line="240" w:lineRule="atLeast"/>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Профориентационные часы общения, направленные на подготовку школьника к осознанному планированию и реализации своего профессионального будущего</w:t>
            </w:r>
          </w:p>
        </w:tc>
        <w:tc>
          <w:tcPr>
            <w:tcW w:w="2126" w:type="dxa"/>
            <w:tcBorders>
              <w:top w:val="single" w:sz="4" w:space="0" w:color="auto"/>
              <w:left w:val="single" w:sz="4" w:space="0" w:color="auto"/>
              <w:bottom w:val="nil"/>
              <w:right w:val="nil"/>
            </w:tcBorders>
            <w:shd w:val="clear" w:color="auto" w:fill="FFFFFF"/>
          </w:tcPr>
          <w:p w14:paraId="252116F0" w14:textId="77777777" w:rsidR="005B112D" w:rsidRPr="00B94F8B" w:rsidRDefault="005B112D" w:rsidP="005B112D">
            <w:pPr>
              <w:spacing w:after="0" w:line="240"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5-9</w:t>
            </w:r>
          </w:p>
        </w:tc>
        <w:tc>
          <w:tcPr>
            <w:tcW w:w="2268" w:type="dxa"/>
            <w:tcBorders>
              <w:top w:val="single" w:sz="4" w:space="0" w:color="auto"/>
              <w:left w:val="single" w:sz="4" w:space="0" w:color="auto"/>
              <w:bottom w:val="nil"/>
              <w:right w:val="nil"/>
            </w:tcBorders>
            <w:shd w:val="clear" w:color="auto" w:fill="FFFFFF"/>
          </w:tcPr>
          <w:p w14:paraId="0179B34F" w14:textId="77777777" w:rsidR="005B112D" w:rsidRPr="00B94F8B" w:rsidRDefault="005B112D" w:rsidP="005B112D">
            <w:pPr>
              <w:spacing w:after="0" w:line="240" w:lineRule="atLeast"/>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В течение года</w:t>
            </w:r>
          </w:p>
        </w:tc>
        <w:tc>
          <w:tcPr>
            <w:tcW w:w="3508" w:type="dxa"/>
            <w:tcBorders>
              <w:top w:val="single" w:sz="4" w:space="0" w:color="auto"/>
              <w:left w:val="single" w:sz="4" w:space="0" w:color="auto"/>
              <w:bottom w:val="nil"/>
              <w:right w:val="single" w:sz="4" w:space="0" w:color="auto"/>
            </w:tcBorders>
            <w:shd w:val="clear" w:color="auto" w:fill="FFFFFF"/>
            <w:vAlign w:val="bottom"/>
          </w:tcPr>
          <w:p w14:paraId="34E08111" w14:textId="77777777" w:rsidR="005B112D" w:rsidRPr="00B94F8B" w:rsidRDefault="005B112D" w:rsidP="005B112D">
            <w:pPr>
              <w:spacing w:after="0" w:line="240" w:lineRule="atLeast"/>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классные руководители, психолог, приглашенные гости</w:t>
            </w:r>
          </w:p>
        </w:tc>
      </w:tr>
      <w:tr w:rsidR="005B112D" w:rsidRPr="00B94F8B" w14:paraId="663DBC84" w14:textId="77777777" w:rsidTr="005B112D">
        <w:trPr>
          <w:gridAfter w:val="2"/>
          <w:wAfter w:w="119" w:type="dxa"/>
        </w:trPr>
        <w:tc>
          <w:tcPr>
            <w:tcW w:w="6658" w:type="dxa"/>
            <w:tcBorders>
              <w:top w:val="single" w:sz="4" w:space="0" w:color="auto"/>
              <w:left w:val="single" w:sz="4" w:space="0" w:color="auto"/>
              <w:bottom w:val="single" w:sz="4" w:space="0" w:color="auto"/>
              <w:right w:val="nil"/>
            </w:tcBorders>
            <w:shd w:val="clear" w:color="auto" w:fill="FFFFFF"/>
          </w:tcPr>
          <w:p w14:paraId="39C4DF37" w14:textId="77777777" w:rsidR="005B112D" w:rsidRPr="00B94F8B" w:rsidRDefault="005B112D" w:rsidP="005B112D">
            <w:pPr>
              <w:spacing w:after="0" w:line="240" w:lineRule="atLeast"/>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Профориентационные игры</w:t>
            </w:r>
          </w:p>
        </w:tc>
        <w:tc>
          <w:tcPr>
            <w:tcW w:w="2126" w:type="dxa"/>
            <w:tcBorders>
              <w:top w:val="single" w:sz="4" w:space="0" w:color="auto"/>
              <w:left w:val="single" w:sz="4" w:space="0" w:color="auto"/>
              <w:bottom w:val="single" w:sz="4" w:space="0" w:color="auto"/>
              <w:right w:val="nil"/>
            </w:tcBorders>
            <w:shd w:val="clear" w:color="auto" w:fill="FFFFFF"/>
            <w:vAlign w:val="bottom"/>
          </w:tcPr>
          <w:p w14:paraId="50B41A08" w14:textId="77777777" w:rsidR="005B112D" w:rsidRPr="00B94F8B" w:rsidRDefault="005B112D" w:rsidP="005B112D">
            <w:pPr>
              <w:spacing w:after="0" w:line="240"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5-9</w:t>
            </w:r>
          </w:p>
        </w:tc>
        <w:tc>
          <w:tcPr>
            <w:tcW w:w="2268" w:type="dxa"/>
            <w:tcBorders>
              <w:top w:val="single" w:sz="4" w:space="0" w:color="auto"/>
              <w:left w:val="single" w:sz="4" w:space="0" w:color="auto"/>
              <w:bottom w:val="single" w:sz="4" w:space="0" w:color="auto"/>
              <w:right w:val="nil"/>
            </w:tcBorders>
            <w:shd w:val="clear" w:color="auto" w:fill="FFFFFF"/>
            <w:vAlign w:val="bottom"/>
          </w:tcPr>
          <w:p w14:paraId="28578D5C" w14:textId="77777777" w:rsidR="005B112D" w:rsidRPr="00B94F8B" w:rsidRDefault="005B112D" w:rsidP="005B112D">
            <w:pPr>
              <w:spacing w:after="0" w:line="240" w:lineRule="atLeast"/>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В течение года</w:t>
            </w:r>
          </w:p>
        </w:tc>
        <w:tc>
          <w:tcPr>
            <w:tcW w:w="3508" w:type="dxa"/>
            <w:tcBorders>
              <w:top w:val="single" w:sz="4" w:space="0" w:color="auto"/>
              <w:left w:val="single" w:sz="4" w:space="0" w:color="auto"/>
              <w:bottom w:val="single" w:sz="4" w:space="0" w:color="auto"/>
              <w:right w:val="single" w:sz="4" w:space="0" w:color="auto"/>
            </w:tcBorders>
            <w:shd w:val="clear" w:color="auto" w:fill="FFFFFF"/>
            <w:vAlign w:val="bottom"/>
          </w:tcPr>
          <w:p w14:paraId="41D6BDD7" w14:textId="77777777" w:rsidR="005B112D" w:rsidRPr="00B94F8B" w:rsidRDefault="005B112D" w:rsidP="005B112D">
            <w:pPr>
              <w:spacing w:after="0" w:line="240" w:lineRule="atLeast"/>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классные руководители, педагог-психолог</w:t>
            </w:r>
          </w:p>
        </w:tc>
      </w:tr>
      <w:tr w:rsidR="005B112D" w:rsidRPr="00B94F8B" w14:paraId="4CAE1BF3" w14:textId="77777777" w:rsidTr="005B112D">
        <w:trPr>
          <w:gridAfter w:val="2"/>
          <w:wAfter w:w="119" w:type="dxa"/>
        </w:trPr>
        <w:tc>
          <w:tcPr>
            <w:tcW w:w="6658" w:type="dxa"/>
            <w:tcBorders>
              <w:top w:val="single" w:sz="4" w:space="0" w:color="auto"/>
              <w:left w:val="single" w:sz="4" w:space="0" w:color="auto"/>
              <w:bottom w:val="nil"/>
              <w:right w:val="nil"/>
            </w:tcBorders>
            <w:shd w:val="clear" w:color="auto" w:fill="FFFFFF"/>
          </w:tcPr>
          <w:p w14:paraId="697604DE" w14:textId="77777777" w:rsidR="005B112D" w:rsidRPr="00B94F8B" w:rsidRDefault="005B112D" w:rsidP="005B112D">
            <w:pPr>
              <w:spacing w:after="0" w:line="240" w:lineRule="atLeast"/>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Курс внеурочной деятельности «Много есть профессий разных»</w:t>
            </w:r>
          </w:p>
        </w:tc>
        <w:tc>
          <w:tcPr>
            <w:tcW w:w="2126" w:type="dxa"/>
            <w:tcBorders>
              <w:top w:val="single" w:sz="4" w:space="0" w:color="auto"/>
              <w:left w:val="single" w:sz="4" w:space="0" w:color="auto"/>
              <w:bottom w:val="nil"/>
              <w:right w:val="nil"/>
            </w:tcBorders>
            <w:shd w:val="clear" w:color="auto" w:fill="FFFFFF"/>
          </w:tcPr>
          <w:p w14:paraId="6FA5AE95" w14:textId="77777777" w:rsidR="005B112D" w:rsidRPr="00B94F8B" w:rsidRDefault="005B112D" w:rsidP="005B112D">
            <w:pPr>
              <w:spacing w:after="0" w:line="240"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5-9</w:t>
            </w:r>
          </w:p>
        </w:tc>
        <w:tc>
          <w:tcPr>
            <w:tcW w:w="2268" w:type="dxa"/>
            <w:tcBorders>
              <w:top w:val="single" w:sz="4" w:space="0" w:color="auto"/>
              <w:left w:val="single" w:sz="4" w:space="0" w:color="auto"/>
              <w:bottom w:val="nil"/>
              <w:right w:val="nil"/>
            </w:tcBorders>
            <w:shd w:val="clear" w:color="auto" w:fill="FFFFFF"/>
          </w:tcPr>
          <w:p w14:paraId="42278696" w14:textId="77777777" w:rsidR="005B112D" w:rsidRPr="00B94F8B" w:rsidRDefault="005B112D" w:rsidP="005B112D">
            <w:pPr>
              <w:spacing w:after="0" w:line="240" w:lineRule="atLeast"/>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В течение года</w:t>
            </w:r>
          </w:p>
        </w:tc>
        <w:tc>
          <w:tcPr>
            <w:tcW w:w="3508" w:type="dxa"/>
            <w:tcBorders>
              <w:top w:val="single" w:sz="4" w:space="0" w:color="auto"/>
              <w:left w:val="single" w:sz="4" w:space="0" w:color="auto"/>
              <w:bottom w:val="nil"/>
              <w:right w:val="single" w:sz="4" w:space="0" w:color="auto"/>
            </w:tcBorders>
            <w:shd w:val="clear" w:color="auto" w:fill="FFFFFF"/>
            <w:vAlign w:val="bottom"/>
          </w:tcPr>
          <w:p w14:paraId="0162F719" w14:textId="77777777" w:rsidR="005B112D" w:rsidRPr="00B94F8B" w:rsidRDefault="005B112D" w:rsidP="005B112D">
            <w:pPr>
              <w:spacing w:after="0" w:line="240" w:lineRule="atLeast"/>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педагоги внеурочной деятельности</w:t>
            </w:r>
          </w:p>
        </w:tc>
      </w:tr>
      <w:tr w:rsidR="005B112D" w:rsidRPr="00B94F8B" w14:paraId="0CFFAA68" w14:textId="77777777" w:rsidTr="005B112D">
        <w:trPr>
          <w:gridAfter w:val="2"/>
          <w:wAfter w:w="119" w:type="dxa"/>
        </w:trPr>
        <w:tc>
          <w:tcPr>
            <w:tcW w:w="6658" w:type="dxa"/>
            <w:tcBorders>
              <w:top w:val="single" w:sz="4" w:space="0" w:color="auto"/>
              <w:left w:val="single" w:sz="4" w:space="0" w:color="auto"/>
              <w:bottom w:val="nil"/>
              <w:right w:val="nil"/>
            </w:tcBorders>
            <w:shd w:val="clear" w:color="auto" w:fill="FFFFFF"/>
            <w:vAlign w:val="bottom"/>
          </w:tcPr>
          <w:p w14:paraId="4E731703" w14:textId="77777777" w:rsidR="005B112D" w:rsidRPr="00B94F8B" w:rsidRDefault="005B112D" w:rsidP="005B112D">
            <w:pPr>
              <w:spacing w:after="0" w:line="240" w:lineRule="atLeast"/>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Экскурсии на предприятия города, РК</w:t>
            </w:r>
          </w:p>
        </w:tc>
        <w:tc>
          <w:tcPr>
            <w:tcW w:w="2126" w:type="dxa"/>
            <w:tcBorders>
              <w:top w:val="single" w:sz="4" w:space="0" w:color="auto"/>
              <w:left w:val="single" w:sz="4" w:space="0" w:color="auto"/>
              <w:bottom w:val="nil"/>
              <w:right w:val="nil"/>
            </w:tcBorders>
            <w:shd w:val="clear" w:color="auto" w:fill="FFFFFF"/>
            <w:vAlign w:val="bottom"/>
          </w:tcPr>
          <w:p w14:paraId="3046BC50" w14:textId="77777777" w:rsidR="005B112D" w:rsidRPr="00B94F8B" w:rsidRDefault="005B112D" w:rsidP="005B112D">
            <w:pPr>
              <w:spacing w:after="0" w:line="240"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5-9</w:t>
            </w:r>
          </w:p>
        </w:tc>
        <w:tc>
          <w:tcPr>
            <w:tcW w:w="2268" w:type="dxa"/>
            <w:tcBorders>
              <w:top w:val="single" w:sz="4" w:space="0" w:color="auto"/>
              <w:left w:val="single" w:sz="4" w:space="0" w:color="auto"/>
              <w:bottom w:val="nil"/>
              <w:right w:val="nil"/>
            </w:tcBorders>
            <w:shd w:val="clear" w:color="auto" w:fill="FFFFFF"/>
            <w:vAlign w:val="bottom"/>
          </w:tcPr>
          <w:p w14:paraId="24B303F5" w14:textId="77777777" w:rsidR="005B112D" w:rsidRPr="00B94F8B" w:rsidRDefault="005B112D" w:rsidP="005B112D">
            <w:pPr>
              <w:spacing w:after="0" w:line="240" w:lineRule="atLeast"/>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В течение года</w:t>
            </w:r>
          </w:p>
        </w:tc>
        <w:tc>
          <w:tcPr>
            <w:tcW w:w="3508" w:type="dxa"/>
            <w:tcBorders>
              <w:top w:val="single" w:sz="4" w:space="0" w:color="auto"/>
              <w:left w:val="single" w:sz="4" w:space="0" w:color="auto"/>
              <w:bottom w:val="nil"/>
              <w:right w:val="single" w:sz="4" w:space="0" w:color="auto"/>
            </w:tcBorders>
            <w:shd w:val="clear" w:color="auto" w:fill="FFFFFF"/>
            <w:vAlign w:val="bottom"/>
          </w:tcPr>
          <w:p w14:paraId="02AB9F01" w14:textId="77777777" w:rsidR="005B112D" w:rsidRPr="00B94F8B" w:rsidRDefault="005B112D" w:rsidP="005B112D">
            <w:pPr>
              <w:spacing w:after="0" w:line="240" w:lineRule="atLeast"/>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классные руководители</w:t>
            </w:r>
          </w:p>
        </w:tc>
      </w:tr>
      <w:tr w:rsidR="005B112D" w:rsidRPr="00285DE4" w14:paraId="795D96B3" w14:textId="77777777" w:rsidTr="005B112D">
        <w:trPr>
          <w:gridAfter w:val="2"/>
          <w:wAfter w:w="119" w:type="dxa"/>
        </w:trPr>
        <w:tc>
          <w:tcPr>
            <w:tcW w:w="6658" w:type="dxa"/>
            <w:tcBorders>
              <w:top w:val="single" w:sz="4" w:space="0" w:color="auto"/>
              <w:left w:val="single" w:sz="4" w:space="0" w:color="auto"/>
              <w:bottom w:val="nil"/>
              <w:right w:val="nil"/>
            </w:tcBorders>
            <w:shd w:val="clear" w:color="auto" w:fill="FFFFFF"/>
            <w:vAlign w:val="bottom"/>
          </w:tcPr>
          <w:p w14:paraId="4738FE5F" w14:textId="77777777" w:rsidR="005B112D" w:rsidRPr="00BC2514" w:rsidRDefault="005B112D" w:rsidP="005B112D">
            <w:pPr>
              <w:spacing w:after="0" w:line="240" w:lineRule="atLeast"/>
              <w:jc w:val="both"/>
              <w:rPr>
                <w:rFonts w:ascii="Times New Roman" w:eastAsia="Times New Roman" w:hAnsi="Times New Roman" w:cs="Times New Roman"/>
                <w:sz w:val="24"/>
                <w:szCs w:val="24"/>
                <w:lang w:eastAsia="ru-RU"/>
              </w:rPr>
            </w:pPr>
            <w:r w:rsidRPr="00BC2514">
              <w:rPr>
                <w:rFonts w:ascii="Times New Roman" w:eastAsia="Times New Roman" w:hAnsi="Times New Roman" w:cs="Times New Roman"/>
                <w:sz w:val="24"/>
                <w:szCs w:val="24"/>
                <w:lang w:eastAsia="ru-RU"/>
              </w:rPr>
              <w:t>Тематическая беседа «Куда пойти учиться?»</w:t>
            </w:r>
          </w:p>
        </w:tc>
        <w:tc>
          <w:tcPr>
            <w:tcW w:w="2126" w:type="dxa"/>
            <w:tcBorders>
              <w:top w:val="single" w:sz="4" w:space="0" w:color="auto"/>
              <w:left w:val="single" w:sz="4" w:space="0" w:color="auto"/>
              <w:bottom w:val="nil"/>
              <w:right w:val="nil"/>
            </w:tcBorders>
            <w:shd w:val="clear" w:color="auto" w:fill="FFFFFF"/>
            <w:vAlign w:val="bottom"/>
          </w:tcPr>
          <w:p w14:paraId="708361E2" w14:textId="77777777" w:rsidR="005B112D" w:rsidRPr="00285DE4" w:rsidRDefault="005B112D" w:rsidP="005B112D">
            <w:pPr>
              <w:spacing w:after="0" w:line="240"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p>
        </w:tc>
        <w:tc>
          <w:tcPr>
            <w:tcW w:w="2268" w:type="dxa"/>
            <w:tcBorders>
              <w:top w:val="single" w:sz="4" w:space="0" w:color="auto"/>
              <w:left w:val="single" w:sz="4" w:space="0" w:color="auto"/>
              <w:bottom w:val="nil"/>
              <w:right w:val="nil"/>
            </w:tcBorders>
            <w:shd w:val="clear" w:color="auto" w:fill="FFFFFF"/>
            <w:vAlign w:val="bottom"/>
          </w:tcPr>
          <w:p w14:paraId="7B4F14C8" w14:textId="77777777" w:rsidR="005B112D" w:rsidRPr="00285DE4" w:rsidRDefault="005B112D" w:rsidP="005B112D">
            <w:pPr>
              <w:spacing w:after="0" w:line="240" w:lineRule="atLeast"/>
              <w:jc w:val="both"/>
              <w:rPr>
                <w:rFonts w:ascii="Times New Roman" w:eastAsia="Times New Roman" w:hAnsi="Times New Roman" w:cs="Times New Roman"/>
                <w:sz w:val="24"/>
                <w:szCs w:val="24"/>
                <w:lang w:eastAsia="ru-RU"/>
              </w:rPr>
            </w:pPr>
            <w:r w:rsidRPr="00285DE4">
              <w:rPr>
                <w:rFonts w:ascii="Times New Roman" w:eastAsia="Times New Roman" w:hAnsi="Times New Roman" w:cs="Times New Roman"/>
                <w:sz w:val="24"/>
                <w:szCs w:val="24"/>
                <w:lang w:eastAsia="ru-RU"/>
              </w:rPr>
              <w:t>май</w:t>
            </w:r>
          </w:p>
        </w:tc>
        <w:tc>
          <w:tcPr>
            <w:tcW w:w="3508" w:type="dxa"/>
            <w:tcBorders>
              <w:top w:val="single" w:sz="4" w:space="0" w:color="auto"/>
              <w:left w:val="single" w:sz="4" w:space="0" w:color="auto"/>
              <w:bottom w:val="nil"/>
              <w:right w:val="single" w:sz="4" w:space="0" w:color="auto"/>
            </w:tcBorders>
            <w:shd w:val="clear" w:color="auto" w:fill="FFFFFF"/>
            <w:vAlign w:val="bottom"/>
          </w:tcPr>
          <w:p w14:paraId="23DD3C43" w14:textId="77777777" w:rsidR="005B112D" w:rsidRPr="00285DE4" w:rsidRDefault="005B112D" w:rsidP="005B112D">
            <w:pPr>
              <w:spacing w:after="0" w:line="240" w:lineRule="atLeast"/>
              <w:jc w:val="both"/>
              <w:rPr>
                <w:rFonts w:ascii="Times New Roman" w:eastAsia="Times New Roman" w:hAnsi="Times New Roman" w:cs="Times New Roman"/>
                <w:sz w:val="24"/>
                <w:szCs w:val="24"/>
                <w:lang w:eastAsia="ru-RU"/>
              </w:rPr>
            </w:pPr>
            <w:r w:rsidRPr="00285DE4">
              <w:rPr>
                <w:rFonts w:ascii="Times New Roman" w:eastAsia="Times New Roman" w:hAnsi="Times New Roman" w:cs="Times New Roman"/>
                <w:sz w:val="24"/>
                <w:szCs w:val="24"/>
                <w:lang w:eastAsia="ru-RU"/>
              </w:rPr>
              <w:t xml:space="preserve">зам. директора по </w:t>
            </w:r>
            <w:r>
              <w:rPr>
                <w:rFonts w:ascii="Times New Roman" w:eastAsia="Times New Roman" w:hAnsi="Times New Roman" w:cs="Times New Roman"/>
                <w:sz w:val="24"/>
                <w:szCs w:val="24"/>
                <w:lang w:eastAsia="ru-RU"/>
              </w:rPr>
              <w:t>У</w:t>
            </w:r>
            <w:r w:rsidRPr="00285DE4">
              <w:rPr>
                <w:rFonts w:ascii="Times New Roman" w:eastAsia="Times New Roman" w:hAnsi="Times New Roman" w:cs="Times New Roman"/>
                <w:sz w:val="24"/>
                <w:szCs w:val="24"/>
                <w:lang w:eastAsia="ru-RU"/>
              </w:rPr>
              <w:t>ВР, классные руководители</w:t>
            </w:r>
          </w:p>
        </w:tc>
      </w:tr>
      <w:tr w:rsidR="005B112D" w:rsidRPr="00285DE4" w14:paraId="52859BCE" w14:textId="77777777" w:rsidTr="005B112D">
        <w:trPr>
          <w:gridAfter w:val="2"/>
          <w:wAfter w:w="119" w:type="dxa"/>
        </w:trPr>
        <w:tc>
          <w:tcPr>
            <w:tcW w:w="6658" w:type="dxa"/>
            <w:tcBorders>
              <w:top w:val="single" w:sz="4" w:space="0" w:color="auto"/>
              <w:left w:val="single" w:sz="4" w:space="0" w:color="auto"/>
              <w:bottom w:val="nil"/>
              <w:right w:val="nil"/>
            </w:tcBorders>
            <w:shd w:val="clear" w:color="auto" w:fill="FFFFFF"/>
            <w:vAlign w:val="bottom"/>
          </w:tcPr>
          <w:p w14:paraId="166B525B" w14:textId="77777777" w:rsidR="005B112D" w:rsidRPr="00BC2514" w:rsidRDefault="005B112D" w:rsidP="005B112D">
            <w:pPr>
              <w:spacing w:after="0" w:line="240" w:lineRule="atLeast"/>
              <w:jc w:val="both"/>
              <w:rPr>
                <w:rFonts w:ascii="Times New Roman" w:eastAsia="Times New Roman" w:hAnsi="Times New Roman" w:cs="Times New Roman"/>
                <w:sz w:val="24"/>
                <w:szCs w:val="24"/>
                <w:lang w:eastAsia="ru-RU"/>
              </w:rPr>
            </w:pPr>
            <w:r w:rsidRPr="00BC2514">
              <w:rPr>
                <w:rFonts w:ascii="Times New Roman" w:eastAsia="Times New Roman" w:hAnsi="Times New Roman" w:cs="Times New Roman"/>
                <w:sz w:val="24"/>
                <w:szCs w:val="24"/>
                <w:lang w:eastAsia="ru-RU"/>
              </w:rPr>
              <w:t>Проведение классных часов по профориентации</w:t>
            </w:r>
          </w:p>
        </w:tc>
        <w:tc>
          <w:tcPr>
            <w:tcW w:w="2126" w:type="dxa"/>
            <w:tcBorders>
              <w:top w:val="single" w:sz="4" w:space="0" w:color="auto"/>
              <w:left w:val="single" w:sz="4" w:space="0" w:color="auto"/>
              <w:bottom w:val="nil"/>
              <w:right w:val="nil"/>
            </w:tcBorders>
            <w:shd w:val="clear" w:color="auto" w:fill="FFFFFF"/>
            <w:vAlign w:val="bottom"/>
          </w:tcPr>
          <w:p w14:paraId="2E433451" w14:textId="77777777" w:rsidR="005B112D" w:rsidRPr="00285DE4" w:rsidRDefault="005B112D" w:rsidP="005B112D">
            <w:pPr>
              <w:spacing w:after="0" w:line="240"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5-9</w:t>
            </w:r>
            <w:r w:rsidRPr="00285DE4">
              <w:rPr>
                <w:rFonts w:ascii="Times New Roman" w:eastAsia="Times New Roman" w:hAnsi="Times New Roman" w:cs="Times New Roman"/>
                <w:sz w:val="24"/>
                <w:szCs w:val="24"/>
                <w:lang w:eastAsia="ru-RU"/>
              </w:rPr>
              <w:t xml:space="preserve"> классы</w:t>
            </w:r>
          </w:p>
        </w:tc>
        <w:tc>
          <w:tcPr>
            <w:tcW w:w="2268" w:type="dxa"/>
            <w:tcBorders>
              <w:top w:val="single" w:sz="4" w:space="0" w:color="auto"/>
              <w:left w:val="single" w:sz="4" w:space="0" w:color="auto"/>
              <w:bottom w:val="nil"/>
              <w:right w:val="nil"/>
            </w:tcBorders>
            <w:shd w:val="clear" w:color="auto" w:fill="FFFFFF"/>
            <w:vAlign w:val="bottom"/>
          </w:tcPr>
          <w:p w14:paraId="633AD74C" w14:textId="77777777" w:rsidR="005B112D" w:rsidRPr="00285DE4" w:rsidRDefault="005B112D" w:rsidP="005B112D">
            <w:pPr>
              <w:spacing w:after="0" w:line="240" w:lineRule="atLeast"/>
              <w:jc w:val="both"/>
              <w:rPr>
                <w:rFonts w:ascii="Times New Roman" w:eastAsia="Times New Roman" w:hAnsi="Times New Roman" w:cs="Times New Roman"/>
                <w:sz w:val="24"/>
                <w:szCs w:val="24"/>
                <w:lang w:eastAsia="ru-RU"/>
              </w:rPr>
            </w:pPr>
            <w:r w:rsidRPr="00285DE4">
              <w:rPr>
                <w:rFonts w:ascii="Times New Roman" w:eastAsia="Times New Roman" w:hAnsi="Times New Roman" w:cs="Times New Roman"/>
                <w:sz w:val="24"/>
                <w:szCs w:val="24"/>
                <w:lang w:eastAsia="ru-RU"/>
              </w:rPr>
              <w:t>В течение года</w:t>
            </w:r>
          </w:p>
        </w:tc>
        <w:tc>
          <w:tcPr>
            <w:tcW w:w="3508" w:type="dxa"/>
            <w:tcBorders>
              <w:top w:val="single" w:sz="4" w:space="0" w:color="auto"/>
              <w:left w:val="single" w:sz="4" w:space="0" w:color="auto"/>
              <w:bottom w:val="nil"/>
              <w:right w:val="single" w:sz="4" w:space="0" w:color="auto"/>
            </w:tcBorders>
            <w:shd w:val="clear" w:color="auto" w:fill="FFFFFF"/>
            <w:vAlign w:val="bottom"/>
          </w:tcPr>
          <w:p w14:paraId="63627093" w14:textId="77777777" w:rsidR="005B112D" w:rsidRPr="00285DE4" w:rsidRDefault="005B112D" w:rsidP="005B112D">
            <w:pPr>
              <w:spacing w:after="0" w:line="240" w:lineRule="atLeast"/>
              <w:jc w:val="both"/>
              <w:rPr>
                <w:rFonts w:ascii="Times New Roman" w:eastAsia="Times New Roman" w:hAnsi="Times New Roman" w:cs="Times New Roman"/>
                <w:sz w:val="24"/>
                <w:szCs w:val="24"/>
                <w:lang w:eastAsia="ru-RU"/>
              </w:rPr>
            </w:pPr>
            <w:r w:rsidRPr="00285DE4">
              <w:rPr>
                <w:rFonts w:ascii="Times New Roman" w:eastAsia="Times New Roman" w:hAnsi="Times New Roman" w:cs="Times New Roman"/>
                <w:sz w:val="24"/>
                <w:szCs w:val="24"/>
                <w:lang w:eastAsia="ru-RU"/>
              </w:rPr>
              <w:t>классные руководители</w:t>
            </w:r>
          </w:p>
        </w:tc>
      </w:tr>
      <w:tr w:rsidR="005B112D" w:rsidRPr="00285DE4" w14:paraId="68846D27" w14:textId="77777777" w:rsidTr="005B112D">
        <w:trPr>
          <w:gridAfter w:val="2"/>
          <w:wAfter w:w="119" w:type="dxa"/>
        </w:trPr>
        <w:tc>
          <w:tcPr>
            <w:tcW w:w="6658" w:type="dxa"/>
            <w:tcBorders>
              <w:top w:val="single" w:sz="4" w:space="0" w:color="auto"/>
              <w:left w:val="single" w:sz="4" w:space="0" w:color="auto"/>
              <w:bottom w:val="nil"/>
              <w:right w:val="nil"/>
            </w:tcBorders>
            <w:shd w:val="clear" w:color="auto" w:fill="FFFFFF"/>
          </w:tcPr>
          <w:p w14:paraId="6AB716F5" w14:textId="77777777" w:rsidR="005B112D" w:rsidRPr="00BC2514" w:rsidRDefault="005B112D" w:rsidP="005B112D">
            <w:pPr>
              <w:spacing w:after="0" w:line="240" w:lineRule="atLeast"/>
              <w:rPr>
                <w:rFonts w:ascii="Times New Roman" w:eastAsia="Times New Roman" w:hAnsi="Times New Roman" w:cs="Times New Roman"/>
                <w:sz w:val="24"/>
                <w:szCs w:val="24"/>
                <w:lang w:eastAsia="ru-RU"/>
              </w:rPr>
            </w:pPr>
            <w:r w:rsidRPr="00BC2514">
              <w:rPr>
                <w:rFonts w:ascii="Times New Roman" w:eastAsia="Times New Roman" w:hAnsi="Times New Roman" w:cs="Times New Roman"/>
                <w:sz w:val="24"/>
                <w:szCs w:val="24"/>
                <w:lang w:eastAsia="ru-RU"/>
              </w:rPr>
              <w:t>Проведение диагностики интересов и склонностей подростков -мониторинг сформированности знаний о профессиях;</w:t>
            </w:r>
          </w:p>
        </w:tc>
        <w:tc>
          <w:tcPr>
            <w:tcW w:w="2126" w:type="dxa"/>
            <w:tcBorders>
              <w:top w:val="single" w:sz="4" w:space="0" w:color="auto"/>
              <w:left w:val="single" w:sz="4" w:space="0" w:color="auto"/>
              <w:bottom w:val="nil"/>
              <w:right w:val="nil"/>
            </w:tcBorders>
            <w:shd w:val="clear" w:color="auto" w:fill="FFFFFF"/>
          </w:tcPr>
          <w:p w14:paraId="0CF8AF24" w14:textId="77777777" w:rsidR="005B112D" w:rsidRPr="00285DE4" w:rsidRDefault="005B112D" w:rsidP="005B112D">
            <w:pPr>
              <w:spacing w:after="0" w:line="240" w:lineRule="atLeas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5-9</w:t>
            </w:r>
            <w:r w:rsidRPr="00285DE4">
              <w:rPr>
                <w:rFonts w:ascii="Times New Roman" w:eastAsia="Times New Roman" w:hAnsi="Times New Roman" w:cs="Times New Roman"/>
                <w:sz w:val="24"/>
                <w:szCs w:val="24"/>
                <w:lang w:eastAsia="ru-RU"/>
              </w:rPr>
              <w:t xml:space="preserve"> классы </w:t>
            </w:r>
          </w:p>
        </w:tc>
        <w:tc>
          <w:tcPr>
            <w:tcW w:w="2268" w:type="dxa"/>
            <w:tcBorders>
              <w:top w:val="single" w:sz="4" w:space="0" w:color="auto"/>
              <w:left w:val="single" w:sz="4" w:space="0" w:color="auto"/>
              <w:bottom w:val="nil"/>
              <w:right w:val="nil"/>
            </w:tcBorders>
            <w:shd w:val="clear" w:color="auto" w:fill="FFFFFF"/>
            <w:vAlign w:val="bottom"/>
          </w:tcPr>
          <w:p w14:paraId="3B63AE67" w14:textId="77777777" w:rsidR="005B112D" w:rsidRPr="00285DE4" w:rsidRDefault="005B112D" w:rsidP="005B112D">
            <w:pPr>
              <w:spacing w:after="0" w:line="240" w:lineRule="atLeast"/>
              <w:jc w:val="both"/>
              <w:rPr>
                <w:rFonts w:ascii="Times New Roman" w:eastAsia="Times New Roman" w:hAnsi="Times New Roman" w:cs="Times New Roman"/>
                <w:sz w:val="24"/>
                <w:szCs w:val="24"/>
                <w:lang w:eastAsia="ru-RU"/>
              </w:rPr>
            </w:pPr>
            <w:r w:rsidRPr="00285DE4">
              <w:rPr>
                <w:rFonts w:ascii="Times New Roman" w:eastAsia="Times New Roman" w:hAnsi="Times New Roman" w:cs="Times New Roman"/>
                <w:sz w:val="24"/>
                <w:szCs w:val="24"/>
                <w:lang w:eastAsia="ru-RU"/>
              </w:rPr>
              <w:t>В течение года по запросу классных руководителей Февраль - март</w:t>
            </w:r>
          </w:p>
        </w:tc>
        <w:tc>
          <w:tcPr>
            <w:tcW w:w="3508" w:type="dxa"/>
            <w:tcBorders>
              <w:top w:val="single" w:sz="4" w:space="0" w:color="auto"/>
              <w:left w:val="single" w:sz="4" w:space="0" w:color="auto"/>
              <w:bottom w:val="nil"/>
              <w:right w:val="single" w:sz="4" w:space="0" w:color="auto"/>
            </w:tcBorders>
            <w:shd w:val="clear" w:color="auto" w:fill="FFFFFF"/>
          </w:tcPr>
          <w:p w14:paraId="7A267357" w14:textId="77777777" w:rsidR="005B112D" w:rsidRPr="00285DE4" w:rsidRDefault="005B112D" w:rsidP="005B112D">
            <w:pPr>
              <w:spacing w:after="0" w:line="240" w:lineRule="atLeast"/>
              <w:rPr>
                <w:rFonts w:ascii="Times New Roman" w:eastAsia="Times New Roman" w:hAnsi="Times New Roman" w:cs="Times New Roman"/>
                <w:sz w:val="24"/>
                <w:szCs w:val="24"/>
                <w:lang w:eastAsia="ru-RU"/>
              </w:rPr>
            </w:pPr>
            <w:r w:rsidRPr="00285DE4">
              <w:rPr>
                <w:rFonts w:ascii="Times New Roman" w:eastAsia="Times New Roman" w:hAnsi="Times New Roman" w:cs="Times New Roman"/>
                <w:sz w:val="24"/>
                <w:szCs w:val="24"/>
                <w:lang w:eastAsia="ru-RU"/>
              </w:rPr>
              <w:t>психолог</w:t>
            </w:r>
          </w:p>
          <w:p w14:paraId="3023CD36" w14:textId="77777777" w:rsidR="005B112D" w:rsidRPr="00285DE4" w:rsidRDefault="005B112D" w:rsidP="005B112D">
            <w:pPr>
              <w:spacing w:after="0" w:line="240" w:lineRule="atLeast"/>
              <w:rPr>
                <w:rFonts w:ascii="Times New Roman" w:eastAsia="Times New Roman" w:hAnsi="Times New Roman" w:cs="Times New Roman"/>
                <w:sz w:val="24"/>
                <w:szCs w:val="24"/>
                <w:lang w:eastAsia="ru-RU"/>
              </w:rPr>
            </w:pPr>
            <w:r w:rsidRPr="00285DE4">
              <w:rPr>
                <w:rFonts w:ascii="Times New Roman" w:eastAsia="Times New Roman" w:hAnsi="Times New Roman" w:cs="Times New Roman"/>
                <w:sz w:val="24"/>
                <w:szCs w:val="24"/>
                <w:lang w:eastAsia="ru-RU"/>
              </w:rPr>
              <w:t>классные руководители</w:t>
            </w:r>
          </w:p>
        </w:tc>
      </w:tr>
      <w:tr w:rsidR="005B112D" w:rsidRPr="00537AA6" w14:paraId="50F4833B" w14:textId="77777777" w:rsidTr="005B11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gridAfter w:val="1"/>
          <w:wAfter w:w="83" w:type="dxa"/>
          <w:trHeight w:val="637"/>
        </w:trPr>
        <w:tc>
          <w:tcPr>
            <w:tcW w:w="6658" w:type="dxa"/>
            <w:tcBorders>
              <w:top w:val="single" w:sz="4" w:space="0" w:color="auto"/>
              <w:left w:val="single" w:sz="4" w:space="0" w:color="auto"/>
              <w:bottom w:val="single" w:sz="4" w:space="0" w:color="auto"/>
              <w:right w:val="nil"/>
            </w:tcBorders>
            <w:shd w:val="clear" w:color="auto" w:fill="FFFFFF"/>
          </w:tcPr>
          <w:p w14:paraId="3B5C5785" w14:textId="77777777" w:rsidR="005B112D" w:rsidRPr="00BC2514" w:rsidRDefault="005B112D" w:rsidP="005B112D">
            <w:pPr>
              <w:spacing w:after="0" w:line="240" w:lineRule="auto"/>
              <w:rPr>
                <w:rFonts w:ascii="Times New Roman" w:eastAsia="Times New Roman" w:hAnsi="Times New Roman" w:cs="Times New Roman"/>
                <w:sz w:val="24"/>
                <w:szCs w:val="24"/>
                <w:lang w:eastAsia="ru-RU"/>
              </w:rPr>
            </w:pPr>
            <w:r w:rsidRPr="00BC2514">
              <w:rPr>
                <w:rFonts w:ascii="Times New Roman" w:eastAsia="Times New Roman" w:hAnsi="Times New Roman" w:cs="Times New Roman"/>
                <w:lang w:eastAsia="ru-RU"/>
              </w:rPr>
              <w:lastRenderedPageBreak/>
              <w:t xml:space="preserve">проведение занятий по программе Г. </w:t>
            </w:r>
            <w:proofErr w:type="spellStart"/>
            <w:r w:rsidRPr="00BC2514">
              <w:rPr>
                <w:rFonts w:ascii="Times New Roman" w:eastAsia="Times New Roman" w:hAnsi="Times New Roman" w:cs="Times New Roman"/>
                <w:lang w:eastAsia="ru-RU"/>
              </w:rPr>
              <w:t>Резапкиной</w:t>
            </w:r>
            <w:proofErr w:type="spellEnd"/>
            <w:r w:rsidRPr="00BC2514">
              <w:rPr>
                <w:rFonts w:ascii="Times New Roman" w:eastAsia="Times New Roman" w:hAnsi="Times New Roman" w:cs="Times New Roman"/>
                <w:lang w:eastAsia="ru-RU"/>
              </w:rPr>
              <w:t xml:space="preserve"> «Профессия и</w:t>
            </w:r>
          </w:p>
          <w:p w14:paraId="609667CD" w14:textId="77777777" w:rsidR="005B112D" w:rsidRPr="00BC2514" w:rsidRDefault="005B112D" w:rsidP="005B112D">
            <w:pPr>
              <w:spacing w:after="0" w:line="240" w:lineRule="auto"/>
              <w:rPr>
                <w:rFonts w:ascii="Times New Roman" w:eastAsia="Times New Roman" w:hAnsi="Times New Roman" w:cs="Times New Roman"/>
                <w:sz w:val="24"/>
                <w:szCs w:val="24"/>
                <w:lang w:eastAsia="ru-RU"/>
              </w:rPr>
            </w:pPr>
            <w:r w:rsidRPr="00BC2514">
              <w:rPr>
                <w:rFonts w:ascii="Times New Roman" w:eastAsia="Times New Roman" w:hAnsi="Times New Roman" w:cs="Times New Roman"/>
                <w:lang w:eastAsia="ru-RU"/>
              </w:rPr>
              <w:t>карьера»</w:t>
            </w:r>
          </w:p>
        </w:tc>
        <w:tc>
          <w:tcPr>
            <w:tcW w:w="2126" w:type="dxa"/>
            <w:tcBorders>
              <w:top w:val="single" w:sz="4" w:space="0" w:color="auto"/>
              <w:left w:val="single" w:sz="4" w:space="0" w:color="auto"/>
              <w:bottom w:val="single" w:sz="4" w:space="0" w:color="auto"/>
              <w:right w:val="nil"/>
            </w:tcBorders>
            <w:shd w:val="clear" w:color="auto" w:fill="FFFFFF"/>
          </w:tcPr>
          <w:p w14:paraId="0518FF30" w14:textId="77777777" w:rsidR="005B112D" w:rsidRPr="00537AA6" w:rsidRDefault="005B112D" w:rsidP="005B112D">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lang w:eastAsia="ru-RU"/>
              </w:rPr>
              <w:t>9</w:t>
            </w:r>
            <w:r w:rsidRPr="00537AA6">
              <w:rPr>
                <w:rFonts w:ascii="Times New Roman" w:eastAsia="Times New Roman" w:hAnsi="Times New Roman" w:cs="Times New Roman"/>
                <w:color w:val="000000"/>
                <w:lang w:eastAsia="ru-RU"/>
              </w:rPr>
              <w:t xml:space="preserve"> классы </w:t>
            </w:r>
          </w:p>
        </w:tc>
        <w:tc>
          <w:tcPr>
            <w:tcW w:w="2268" w:type="dxa"/>
            <w:tcBorders>
              <w:top w:val="single" w:sz="4" w:space="0" w:color="auto"/>
              <w:left w:val="single" w:sz="4" w:space="0" w:color="auto"/>
              <w:bottom w:val="single" w:sz="4" w:space="0" w:color="auto"/>
              <w:right w:val="nil"/>
            </w:tcBorders>
            <w:shd w:val="clear" w:color="auto" w:fill="FFFFFF"/>
          </w:tcPr>
          <w:p w14:paraId="2B029481" w14:textId="77777777" w:rsidR="005B112D" w:rsidRPr="00537AA6" w:rsidRDefault="005B112D" w:rsidP="005B112D">
            <w:pPr>
              <w:spacing w:after="0" w:line="240" w:lineRule="auto"/>
              <w:rPr>
                <w:rFonts w:ascii="Times New Roman" w:eastAsia="Times New Roman" w:hAnsi="Times New Roman" w:cs="Times New Roman"/>
                <w:sz w:val="24"/>
                <w:szCs w:val="24"/>
                <w:lang w:eastAsia="ru-RU"/>
              </w:rPr>
            </w:pPr>
            <w:r w:rsidRPr="00537AA6">
              <w:rPr>
                <w:rFonts w:ascii="Times New Roman" w:eastAsia="Times New Roman" w:hAnsi="Times New Roman" w:cs="Times New Roman"/>
                <w:color w:val="000000"/>
                <w:lang w:eastAsia="ru-RU"/>
              </w:rPr>
              <w:t xml:space="preserve">В течение года </w:t>
            </w:r>
          </w:p>
        </w:tc>
        <w:tc>
          <w:tcPr>
            <w:tcW w:w="3544" w:type="dxa"/>
            <w:gridSpan w:val="2"/>
            <w:tcBorders>
              <w:top w:val="single" w:sz="4" w:space="0" w:color="auto"/>
              <w:left w:val="single" w:sz="4" w:space="0" w:color="auto"/>
              <w:bottom w:val="single" w:sz="4" w:space="0" w:color="auto"/>
              <w:right w:val="single" w:sz="4" w:space="0" w:color="auto"/>
            </w:tcBorders>
            <w:shd w:val="clear" w:color="auto" w:fill="FFFFFF"/>
          </w:tcPr>
          <w:p w14:paraId="1D07D7F5" w14:textId="77777777" w:rsidR="005B112D" w:rsidRPr="00537AA6" w:rsidRDefault="005B112D" w:rsidP="005B112D">
            <w:pPr>
              <w:spacing w:after="0" w:line="220" w:lineRule="exact"/>
              <w:rPr>
                <w:rFonts w:ascii="Times New Roman" w:eastAsia="Times New Roman" w:hAnsi="Times New Roman" w:cs="Times New Roman"/>
                <w:sz w:val="24"/>
                <w:szCs w:val="24"/>
                <w:lang w:eastAsia="ru-RU"/>
              </w:rPr>
            </w:pPr>
            <w:r w:rsidRPr="00537AA6">
              <w:rPr>
                <w:rFonts w:ascii="Times New Roman" w:eastAsia="Times New Roman" w:hAnsi="Times New Roman" w:cs="Times New Roman"/>
                <w:color w:val="000000"/>
                <w:lang w:eastAsia="ru-RU"/>
              </w:rPr>
              <w:t>психолог</w:t>
            </w:r>
          </w:p>
        </w:tc>
      </w:tr>
      <w:tr w:rsidR="005B112D" w:rsidRPr="00537AA6" w14:paraId="5A65C46C" w14:textId="77777777" w:rsidTr="005B11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gridAfter w:val="1"/>
          <w:wAfter w:w="83" w:type="dxa"/>
          <w:trHeight w:val="469"/>
        </w:trPr>
        <w:tc>
          <w:tcPr>
            <w:tcW w:w="6658" w:type="dxa"/>
            <w:tcBorders>
              <w:top w:val="single" w:sz="4" w:space="0" w:color="auto"/>
              <w:left w:val="single" w:sz="4" w:space="0" w:color="auto"/>
              <w:bottom w:val="single" w:sz="4" w:space="0" w:color="auto"/>
              <w:right w:val="nil"/>
            </w:tcBorders>
            <w:shd w:val="clear" w:color="auto" w:fill="FFFFFF"/>
          </w:tcPr>
          <w:p w14:paraId="4F5B553C" w14:textId="77777777" w:rsidR="005B112D" w:rsidRPr="00BC2514" w:rsidRDefault="005B112D" w:rsidP="005B112D">
            <w:pPr>
              <w:spacing w:after="0" w:line="240" w:lineRule="auto"/>
              <w:rPr>
                <w:rFonts w:ascii="Times New Roman" w:eastAsia="Times New Roman" w:hAnsi="Times New Roman" w:cs="Times New Roman"/>
                <w:lang w:eastAsia="ru-RU"/>
              </w:rPr>
            </w:pPr>
            <w:r w:rsidRPr="00BC2514">
              <w:rPr>
                <w:rFonts w:ascii="Times New Roman" w:eastAsia="Times New Roman" w:hAnsi="Times New Roman" w:cs="Times New Roman"/>
                <w:lang w:eastAsia="ru-RU"/>
              </w:rPr>
              <w:t>Встречи с представителями СПО</w:t>
            </w:r>
          </w:p>
        </w:tc>
        <w:tc>
          <w:tcPr>
            <w:tcW w:w="2126" w:type="dxa"/>
            <w:tcBorders>
              <w:top w:val="single" w:sz="4" w:space="0" w:color="auto"/>
              <w:left w:val="single" w:sz="4" w:space="0" w:color="auto"/>
              <w:bottom w:val="single" w:sz="4" w:space="0" w:color="auto"/>
              <w:right w:val="nil"/>
            </w:tcBorders>
            <w:shd w:val="clear" w:color="auto" w:fill="FFFFFF"/>
          </w:tcPr>
          <w:p w14:paraId="7DE1C0BA" w14:textId="77777777" w:rsidR="005B112D" w:rsidRPr="00537AA6" w:rsidRDefault="005B112D" w:rsidP="005B112D">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lang w:eastAsia="ru-RU"/>
              </w:rPr>
              <w:t>9</w:t>
            </w:r>
            <w:r w:rsidRPr="00537AA6">
              <w:rPr>
                <w:rFonts w:ascii="Times New Roman" w:eastAsia="Times New Roman" w:hAnsi="Times New Roman" w:cs="Times New Roman"/>
                <w:color w:val="000000"/>
                <w:lang w:eastAsia="ru-RU"/>
              </w:rPr>
              <w:t xml:space="preserve"> классы </w:t>
            </w:r>
          </w:p>
        </w:tc>
        <w:tc>
          <w:tcPr>
            <w:tcW w:w="2268" w:type="dxa"/>
            <w:tcBorders>
              <w:top w:val="single" w:sz="4" w:space="0" w:color="auto"/>
              <w:left w:val="single" w:sz="4" w:space="0" w:color="auto"/>
              <w:bottom w:val="single" w:sz="4" w:space="0" w:color="auto"/>
              <w:right w:val="nil"/>
            </w:tcBorders>
            <w:shd w:val="clear" w:color="auto" w:fill="FFFFFF"/>
          </w:tcPr>
          <w:p w14:paraId="58AB88EB" w14:textId="77777777" w:rsidR="005B112D" w:rsidRPr="00537AA6" w:rsidRDefault="005B112D" w:rsidP="005B112D">
            <w:pPr>
              <w:spacing w:after="0" w:line="240" w:lineRule="auto"/>
              <w:rPr>
                <w:rFonts w:ascii="Times New Roman" w:eastAsia="Times New Roman" w:hAnsi="Times New Roman" w:cs="Times New Roman"/>
                <w:sz w:val="24"/>
                <w:szCs w:val="24"/>
                <w:lang w:eastAsia="ru-RU"/>
              </w:rPr>
            </w:pPr>
            <w:r w:rsidRPr="00537AA6">
              <w:rPr>
                <w:rFonts w:ascii="Times New Roman" w:eastAsia="Times New Roman" w:hAnsi="Times New Roman" w:cs="Times New Roman"/>
                <w:color w:val="000000"/>
                <w:lang w:eastAsia="ru-RU"/>
              </w:rPr>
              <w:t xml:space="preserve">В течение года </w:t>
            </w:r>
          </w:p>
        </w:tc>
        <w:tc>
          <w:tcPr>
            <w:tcW w:w="3544" w:type="dxa"/>
            <w:gridSpan w:val="2"/>
            <w:tcBorders>
              <w:top w:val="single" w:sz="4" w:space="0" w:color="auto"/>
              <w:left w:val="single" w:sz="4" w:space="0" w:color="auto"/>
              <w:bottom w:val="single" w:sz="4" w:space="0" w:color="auto"/>
              <w:right w:val="single" w:sz="4" w:space="0" w:color="auto"/>
            </w:tcBorders>
            <w:shd w:val="clear" w:color="auto" w:fill="FFFFFF"/>
          </w:tcPr>
          <w:p w14:paraId="47B08832" w14:textId="77777777" w:rsidR="005B112D" w:rsidRPr="00537AA6" w:rsidRDefault="005B112D" w:rsidP="005B112D">
            <w:pPr>
              <w:spacing w:after="0" w:line="220" w:lineRule="exact"/>
              <w:rPr>
                <w:rFonts w:ascii="Times New Roman" w:eastAsia="Times New Roman" w:hAnsi="Times New Roman" w:cs="Times New Roman"/>
                <w:sz w:val="24"/>
                <w:szCs w:val="24"/>
                <w:lang w:eastAsia="ru-RU"/>
              </w:rPr>
            </w:pPr>
            <w:r w:rsidRPr="00537AA6">
              <w:rPr>
                <w:rFonts w:ascii="Times New Roman" w:eastAsia="Times New Roman" w:hAnsi="Times New Roman" w:cs="Times New Roman"/>
                <w:color w:val="000000"/>
                <w:lang w:eastAsia="ru-RU"/>
              </w:rPr>
              <w:t>Психолог</w:t>
            </w:r>
            <w:r>
              <w:rPr>
                <w:rFonts w:ascii="Times New Roman" w:eastAsia="Times New Roman" w:hAnsi="Times New Roman" w:cs="Times New Roman"/>
                <w:color w:val="000000"/>
                <w:lang w:eastAsia="ru-RU"/>
              </w:rPr>
              <w:t>, классные руководители</w:t>
            </w:r>
          </w:p>
        </w:tc>
      </w:tr>
      <w:tr w:rsidR="005B112D" w:rsidRPr="00B94F8B" w14:paraId="37CEDD69" w14:textId="77777777" w:rsidTr="005B112D">
        <w:trPr>
          <w:gridAfter w:val="2"/>
          <w:wAfter w:w="119" w:type="dxa"/>
        </w:trPr>
        <w:tc>
          <w:tcPr>
            <w:tcW w:w="6658" w:type="dxa"/>
            <w:tcBorders>
              <w:top w:val="single" w:sz="4" w:space="0" w:color="auto"/>
              <w:left w:val="single" w:sz="4" w:space="0" w:color="auto"/>
              <w:bottom w:val="nil"/>
              <w:right w:val="nil"/>
            </w:tcBorders>
            <w:shd w:val="clear" w:color="auto" w:fill="FFFFFF"/>
          </w:tcPr>
          <w:p w14:paraId="0D2D5069" w14:textId="77777777" w:rsidR="005B112D" w:rsidRPr="00BC2514" w:rsidRDefault="005B112D" w:rsidP="005B112D">
            <w:pPr>
              <w:spacing w:after="0" w:line="240" w:lineRule="atLeast"/>
              <w:jc w:val="both"/>
              <w:rPr>
                <w:rFonts w:ascii="Times New Roman" w:eastAsia="Times New Roman" w:hAnsi="Times New Roman" w:cs="Times New Roman"/>
                <w:sz w:val="24"/>
                <w:szCs w:val="24"/>
                <w:lang w:eastAsia="ru-RU"/>
              </w:rPr>
            </w:pPr>
            <w:r w:rsidRPr="00BC2514">
              <w:rPr>
                <w:rFonts w:ascii="Times New Roman" w:eastAsia="Times New Roman" w:hAnsi="Times New Roman" w:cs="Times New Roman"/>
                <w:sz w:val="24"/>
                <w:szCs w:val="24"/>
                <w:lang w:eastAsia="ru-RU"/>
              </w:rPr>
              <w:t>освоение школьниками основ профессии в рамках различных курсов по выбору или в рамках курсов внеурочной деятельности и дополнительного образования</w:t>
            </w:r>
          </w:p>
        </w:tc>
        <w:tc>
          <w:tcPr>
            <w:tcW w:w="2126" w:type="dxa"/>
            <w:tcBorders>
              <w:top w:val="single" w:sz="4" w:space="0" w:color="auto"/>
              <w:left w:val="single" w:sz="4" w:space="0" w:color="auto"/>
              <w:bottom w:val="nil"/>
              <w:right w:val="nil"/>
            </w:tcBorders>
            <w:shd w:val="clear" w:color="auto" w:fill="FFFFFF"/>
          </w:tcPr>
          <w:p w14:paraId="1E727236" w14:textId="77777777" w:rsidR="005B112D" w:rsidRPr="00B94F8B" w:rsidRDefault="005B112D" w:rsidP="005B112D">
            <w:pPr>
              <w:spacing w:after="0" w:line="240"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5-9</w:t>
            </w:r>
          </w:p>
        </w:tc>
        <w:tc>
          <w:tcPr>
            <w:tcW w:w="2268" w:type="dxa"/>
            <w:tcBorders>
              <w:top w:val="single" w:sz="4" w:space="0" w:color="auto"/>
              <w:left w:val="single" w:sz="4" w:space="0" w:color="auto"/>
              <w:bottom w:val="nil"/>
              <w:right w:val="nil"/>
            </w:tcBorders>
            <w:shd w:val="clear" w:color="auto" w:fill="FFFFFF"/>
          </w:tcPr>
          <w:p w14:paraId="27943F96" w14:textId="77777777" w:rsidR="005B112D" w:rsidRPr="00B94F8B" w:rsidRDefault="005B112D" w:rsidP="005B112D">
            <w:pPr>
              <w:spacing w:after="0" w:line="240" w:lineRule="atLeast"/>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В течение года</w:t>
            </w:r>
          </w:p>
        </w:tc>
        <w:tc>
          <w:tcPr>
            <w:tcW w:w="3508" w:type="dxa"/>
            <w:tcBorders>
              <w:top w:val="single" w:sz="4" w:space="0" w:color="auto"/>
              <w:left w:val="single" w:sz="4" w:space="0" w:color="auto"/>
              <w:bottom w:val="nil"/>
              <w:right w:val="single" w:sz="4" w:space="0" w:color="auto"/>
            </w:tcBorders>
            <w:shd w:val="clear" w:color="auto" w:fill="FFFFFF"/>
            <w:vAlign w:val="bottom"/>
          </w:tcPr>
          <w:p w14:paraId="7D581948" w14:textId="77777777" w:rsidR="005B112D" w:rsidRPr="00B94F8B" w:rsidRDefault="005B112D" w:rsidP="005B112D">
            <w:pPr>
              <w:spacing w:after="0" w:line="240" w:lineRule="atLeast"/>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педагоги внеурочной деятельности и дополнительного образования</w:t>
            </w:r>
          </w:p>
        </w:tc>
      </w:tr>
      <w:tr w:rsidR="005B112D" w:rsidRPr="00B94F8B" w14:paraId="4CAE58FA" w14:textId="77777777" w:rsidTr="005B112D">
        <w:trPr>
          <w:gridAfter w:val="2"/>
          <w:wAfter w:w="119" w:type="dxa"/>
        </w:trPr>
        <w:tc>
          <w:tcPr>
            <w:tcW w:w="6658" w:type="dxa"/>
            <w:tcBorders>
              <w:top w:val="single" w:sz="4" w:space="0" w:color="auto"/>
              <w:left w:val="single" w:sz="4" w:space="0" w:color="auto"/>
              <w:bottom w:val="nil"/>
              <w:right w:val="nil"/>
            </w:tcBorders>
            <w:shd w:val="clear" w:color="auto" w:fill="FFFFFF"/>
          </w:tcPr>
          <w:p w14:paraId="1610E189" w14:textId="77777777" w:rsidR="005B112D" w:rsidRPr="00BC2514" w:rsidRDefault="005B112D" w:rsidP="005B112D">
            <w:pPr>
              <w:spacing w:after="0" w:line="240" w:lineRule="atLeast"/>
              <w:jc w:val="both"/>
              <w:rPr>
                <w:rFonts w:ascii="Times New Roman" w:eastAsia="Times New Roman" w:hAnsi="Times New Roman" w:cs="Times New Roman"/>
                <w:sz w:val="24"/>
                <w:szCs w:val="24"/>
                <w:lang w:eastAsia="ru-RU"/>
              </w:rPr>
            </w:pPr>
            <w:r w:rsidRPr="00BC2514">
              <w:rPr>
                <w:rFonts w:ascii="Times New Roman" w:eastAsia="Times New Roman" w:hAnsi="Times New Roman" w:cs="Times New Roman"/>
                <w:sz w:val="24"/>
                <w:szCs w:val="24"/>
                <w:lang w:eastAsia="ru-RU"/>
              </w:rPr>
              <w:t>Проведение игры по профориентации «Своя игра»</w:t>
            </w:r>
          </w:p>
        </w:tc>
        <w:tc>
          <w:tcPr>
            <w:tcW w:w="2126" w:type="dxa"/>
            <w:tcBorders>
              <w:top w:val="single" w:sz="4" w:space="0" w:color="auto"/>
              <w:left w:val="single" w:sz="4" w:space="0" w:color="auto"/>
              <w:bottom w:val="nil"/>
              <w:right w:val="nil"/>
            </w:tcBorders>
            <w:shd w:val="clear" w:color="auto" w:fill="FFFFFF"/>
          </w:tcPr>
          <w:p w14:paraId="20A8F6D3" w14:textId="77777777" w:rsidR="005B112D" w:rsidRDefault="005B112D" w:rsidP="005B112D">
            <w:pPr>
              <w:spacing w:after="0" w:line="24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5-6</w:t>
            </w:r>
          </w:p>
        </w:tc>
        <w:tc>
          <w:tcPr>
            <w:tcW w:w="2268" w:type="dxa"/>
            <w:tcBorders>
              <w:top w:val="single" w:sz="4" w:space="0" w:color="auto"/>
              <w:left w:val="single" w:sz="4" w:space="0" w:color="auto"/>
              <w:bottom w:val="nil"/>
              <w:right w:val="nil"/>
            </w:tcBorders>
            <w:shd w:val="clear" w:color="auto" w:fill="FFFFFF"/>
          </w:tcPr>
          <w:p w14:paraId="0D11BD05" w14:textId="77777777" w:rsidR="005B112D" w:rsidRPr="00B94F8B" w:rsidRDefault="005B112D" w:rsidP="005B112D">
            <w:pPr>
              <w:spacing w:after="0" w:line="240" w:lineRule="atLeast"/>
              <w:jc w:val="both"/>
              <w:rPr>
                <w:rFonts w:ascii="Times New Roman" w:eastAsia="Times New Roman" w:hAnsi="Times New Roman" w:cs="Times New Roman"/>
                <w:color w:val="000000"/>
                <w:sz w:val="24"/>
                <w:szCs w:val="24"/>
                <w:lang w:eastAsia="ru-RU"/>
              </w:rPr>
            </w:pPr>
          </w:p>
        </w:tc>
        <w:tc>
          <w:tcPr>
            <w:tcW w:w="3508" w:type="dxa"/>
            <w:tcBorders>
              <w:top w:val="single" w:sz="4" w:space="0" w:color="auto"/>
              <w:left w:val="single" w:sz="4" w:space="0" w:color="auto"/>
              <w:bottom w:val="nil"/>
              <w:right w:val="single" w:sz="4" w:space="0" w:color="auto"/>
            </w:tcBorders>
            <w:shd w:val="clear" w:color="auto" w:fill="FFFFFF"/>
            <w:vAlign w:val="bottom"/>
          </w:tcPr>
          <w:p w14:paraId="7C8D1D6A" w14:textId="77777777" w:rsidR="005B112D" w:rsidRPr="00B94F8B" w:rsidRDefault="005B112D" w:rsidP="005B112D">
            <w:pPr>
              <w:spacing w:after="0" w:line="240" w:lineRule="atLeast"/>
              <w:jc w:val="both"/>
              <w:rPr>
                <w:rFonts w:ascii="Times New Roman" w:eastAsia="Times New Roman" w:hAnsi="Times New Roman" w:cs="Times New Roman"/>
                <w:color w:val="000000"/>
                <w:sz w:val="24"/>
                <w:szCs w:val="24"/>
                <w:lang w:eastAsia="ru-RU"/>
              </w:rPr>
            </w:pPr>
          </w:p>
        </w:tc>
      </w:tr>
      <w:tr w:rsidR="005B112D" w:rsidRPr="00B94F8B" w14:paraId="3066D542" w14:textId="77777777" w:rsidTr="005B112D">
        <w:trPr>
          <w:gridAfter w:val="2"/>
          <w:wAfter w:w="119" w:type="dxa"/>
        </w:trPr>
        <w:tc>
          <w:tcPr>
            <w:tcW w:w="6658" w:type="dxa"/>
            <w:tcBorders>
              <w:top w:val="single" w:sz="4" w:space="0" w:color="auto"/>
              <w:left w:val="single" w:sz="4" w:space="0" w:color="auto"/>
              <w:bottom w:val="nil"/>
              <w:right w:val="nil"/>
            </w:tcBorders>
            <w:shd w:val="clear" w:color="auto" w:fill="FFFFFF"/>
            <w:vAlign w:val="bottom"/>
          </w:tcPr>
          <w:p w14:paraId="57985732" w14:textId="77777777" w:rsidR="005B112D" w:rsidRPr="00BC2514" w:rsidRDefault="005B112D" w:rsidP="005B112D">
            <w:pPr>
              <w:spacing w:after="0" w:line="240" w:lineRule="atLeast"/>
              <w:jc w:val="both"/>
              <w:rPr>
                <w:rFonts w:ascii="Times New Roman" w:eastAsia="Times New Roman" w:hAnsi="Times New Roman" w:cs="Times New Roman"/>
                <w:sz w:val="24"/>
                <w:szCs w:val="24"/>
                <w:lang w:eastAsia="ru-RU"/>
              </w:rPr>
            </w:pPr>
            <w:r w:rsidRPr="00BC2514">
              <w:rPr>
                <w:rFonts w:ascii="Times New Roman" w:eastAsia="Times New Roman" w:hAnsi="Times New Roman" w:cs="Times New Roman"/>
                <w:sz w:val="24"/>
                <w:szCs w:val="24"/>
                <w:lang w:eastAsia="ru-RU"/>
              </w:rPr>
              <w:t>Индивидуальные консультации по профориентации и выбору профиля обучения для учеников и родителей, по профессиональному самоопределению обучающихся</w:t>
            </w:r>
          </w:p>
        </w:tc>
        <w:tc>
          <w:tcPr>
            <w:tcW w:w="2126" w:type="dxa"/>
            <w:tcBorders>
              <w:top w:val="single" w:sz="4" w:space="0" w:color="auto"/>
              <w:left w:val="single" w:sz="4" w:space="0" w:color="auto"/>
              <w:bottom w:val="nil"/>
              <w:right w:val="nil"/>
            </w:tcBorders>
            <w:shd w:val="clear" w:color="auto" w:fill="FFFFFF"/>
          </w:tcPr>
          <w:p w14:paraId="0A55F3FB" w14:textId="77777777" w:rsidR="005B112D" w:rsidRPr="00B94F8B" w:rsidRDefault="005B112D" w:rsidP="005B112D">
            <w:pPr>
              <w:spacing w:after="0" w:line="240"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val="en-US" w:eastAsia="ru-RU"/>
              </w:rPr>
              <w:t>5-9</w:t>
            </w:r>
            <w:r w:rsidRPr="00B94F8B">
              <w:rPr>
                <w:rFonts w:ascii="Times New Roman" w:eastAsia="Times New Roman" w:hAnsi="Times New Roman" w:cs="Times New Roman"/>
                <w:color w:val="000000"/>
                <w:sz w:val="24"/>
                <w:szCs w:val="24"/>
                <w:lang w:eastAsia="ru-RU"/>
              </w:rPr>
              <w:t xml:space="preserve"> классы</w:t>
            </w:r>
          </w:p>
        </w:tc>
        <w:tc>
          <w:tcPr>
            <w:tcW w:w="2268" w:type="dxa"/>
            <w:tcBorders>
              <w:top w:val="single" w:sz="4" w:space="0" w:color="auto"/>
              <w:left w:val="single" w:sz="4" w:space="0" w:color="auto"/>
              <w:bottom w:val="nil"/>
              <w:right w:val="nil"/>
            </w:tcBorders>
            <w:shd w:val="clear" w:color="auto" w:fill="FFFFFF"/>
          </w:tcPr>
          <w:p w14:paraId="1E7D9D5B" w14:textId="77777777" w:rsidR="005B112D" w:rsidRPr="00B94F8B" w:rsidRDefault="005B112D" w:rsidP="005B112D">
            <w:pPr>
              <w:spacing w:after="0" w:line="240" w:lineRule="atLeast"/>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В течение года</w:t>
            </w:r>
          </w:p>
        </w:tc>
        <w:tc>
          <w:tcPr>
            <w:tcW w:w="3508" w:type="dxa"/>
            <w:tcBorders>
              <w:top w:val="single" w:sz="4" w:space="0" w:color="auto"/>
              <w:left w:val="single" w:sz="4" w:space="0" w:color="auto"/>
              <w:bottom w:val="nil"/>
              <w:right w:val="single" w:sz="4" w:space="0" w:color="auto"/>
            </w:tcBorders>
            <w:shd w:val="clear" w:color="auto" w:fill="FFFFFF"/>
          </w:tcPr>
          <w:p w14:paraId="540A763D" w14:textId="77777777" w:rsidR="005B112D" w:rsidRPr="00B94F8B" w:rsidRDefault="005B112D" w:rsidP="005B112D">
            <w:pPr>
              <w:spacing w:after="0" w:line="240" w:lineRule="atLeast"/>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Психолог,</w:t>
            </w:r>
          </w:p>
        </w:tc>
      </w:tr>
      <w:tr w:rsidR="005B112D" w:rsidRPr="00B94F8B" w14:paraId="38788551" w14:textId="77777777" w:rsidTr="005B112D">
        <w:trPr>
          <w:gridAfter w:val="2"/>
          <w:wAfter w:w="119" w:type="dxa"/>
        </w:trPr>
        <w:tc>
          <w:tcPr>
            <w:tcW w:w="6658" w:type="dxa"/>
            <w:tcBorders>
              <w:top w:val="single" w:sz="4" w:space="0" w:color="auto"/>
              <w:left w:val="single" w:sz="4" w:space="0" w:color="auto"/>
              <w:bottom w:val="nil"/>
              <w:right w:val="nil"/>
            </w:tcBorders>
            <w:shd w:val="clear" w:color="auto" w:fill="FFFFFF"/>
          </w:tcPr>
          <w:p w14:paraId="7410094F" w14:textId="77777777" w:rsidR="005B112D" w:rsidRPr="00BC2514" w:rsidRDefault="005B112D" w:rsidP="005B112D">
            <w:pPr>
              <w:spacing w:after="0" w:line="240" w:lineRule="auto"/>
              <w:jc w:val="both"/>
              <w:rPr>
                <w:rFonts w:ascii="Times New Roman" w:eastAsia="Times New Roman" w:hAnsi="Times New Roman" w:cs="Times New Roman"/>
                <w:sz w:val="24"/>
                <w:szCs w:val="24"/>
                <w:lang w:eastAsia="ru-RU"/>
              </w:rPr>
            </w:pPr>
            <w:r w:rsidRPr="00BC2514">
              <w:rPr>
                <w:rFonts w:ascii="Times New Roman" w:eastAsia="Times New Roman" w:hAnsi="Times New Roman" w:cs="Times New Roman"/>
                <w:sz w:val="24"/>
                <w:szCs w:val="24"/>
                <w:lang w:eastAsia="ru-RU"/>
              </w:rPr>
              <w:t>Работа психолога по отдельному плану</w:t>
            </w:r>
          </w:p>
        </w:tc>
        <w:tc>
          <w:tcPr>
            <w:tcW w:w="2126" w:type="dxa"/>
            <w:tcBorders>
              <w:top w:val="single" w:sz="4" w:space="0" w:color="auto"/>
              <w:left w:val="single" w:sz="4" w:space="0" w:color="auto"/>
              <w:bottom w:val="nil"/>
              <w:right w:val="nil"/>
            </w:tcBorders>
            <w:shd w:val="clear" w:color="auto" w:fill="FFFFFF"/>
          </w:tcPr>
          <w:p w14:paraId="26420EB7" w14:textId="77777777" w:rsidR="005B112D" w:rsidRPr="00B94F8B" w:rsidRDefault="005B112D" w:rsidP="005B112D">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5-9</w:t>
            </w:r>
          </w:p>
        </w:tc>
        <w:tc>
          <w:tcPr>
            <w:tcW w:w="2268" w:type="dxa"/>
            <w:tcBorders>
              <w:top w:val="single" w:sz="4" w:space="0" w:color="auto"/>
              <w:left w:val="single" w:sz="4" w:space="0" w:color="auto"/>
              <w:bottom w:val="nil"/>
              <w:right w:val="nil"/>
            </w:tcBorders>
            <w:shd w:val="clear" w:color="auto" w:fill="FFFFFF"/>
            <w:vAlign w:val="bottom"/>
          </w:tcPr>
          <w:p w14:paraId="4F3B556D" w14:textId="77777777" w:rsidR="005B112D" w:rsidRPr="00B94F8B" w:rsidRDefault="005B112D" w:rsidP="005B112D">
            <w:pPr>
              <w:spacing w:after="0" w:line="240" w:lineRule="auto"/>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В течение года</w:t>
            </w:r>
          </w:p>
        </w:tc>
        <w:tc>
          <w:tcPr>
            <w:tcW w:w="3508" w:type="dxa"/>
            <w:tcBorders>
              <w:top w:val="single" w:sz="4" w:space="0" w:color="auto"/>
              <w:left w:val="single" w:sz="4" w:space="0" w:color="auto"/>
              <w:bottom w:val="nil"/>
              <w:right w:val="single" w:sz="4" w:space="0" w:color="auto"/>
            </w:tcBorders>
            <w:shd w:val="clear" w:color="auto" w:fill="FFFFFF"/>
          </w:tcPr>
          <w:p w14:paraId="3249135C" w14:textId="77777777" w:rsidR="005B112D" w:rsidRPr="00B94F8B" w:rsidRDefault="005B112D" w:rsidP="005B112D">
            <w:pPr>
              <w:spacing w:after="0" w:line="240" w:lineRule="auto"/>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психолог</w:t>
            </w:r>
          </w:p>
        </w:tc>
      </w:tr>
      <w:tr w:rsidR="005B112D" w:rsidRPr="00B94F8B" w14:paraId="5BD56B07" w14:textId="77777777" w:rsidTr="005B112D">
        <w:trPr>
          <w:gridAfter w:val="2"/>
          <w:wAfter w:w="119" w:type="dxa"/>
        </w:trPr>
        <w:tc>
          <w:tcPr>
            <w:tcW w:w="6658" w:type="dxa"/>
            <w:tcBorders>
              <w:top w:val="single" w:sz="4" w:space="0" w:color="auto"/>
              <w:left w:val="single" w:sz="4" w:space="0" w:color="auto"/>
              <w:bottom w:val="nil"/>
              <w:right w:val="nil"/>
            </w:tcBorders>
            <w:shd w:val="clear" w:color="auto" w:fill="FFFFFF"/>
          </w:tcPr>
          <w:p w14:paraId="029F468D" w14:textId="77777777" w:rsidR="005B112D" w:rsidRPr="00B94F8B" w:rsidRDefault="005B112D" w:rsidP="005B112D">
            <w:pPr>
              <w:spacing w:after="0" w:line="240" w:lineRule="auto"/>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Организация экскурсий (в т.ч. виртуальных) на предприятия города</w:t>
            </w:r>
          </w:p>
        </w:tc>
        <w:tc>
          <w:tcPr>
            <w:tcW w:w="2126" w:type="dxa"/>
            <w:tcBorders>
              <w:top w:val="single" w:sz="4" w:space="0" w:color="auto"/>
              <w:left w:val="single" w:sz="4" w:space="0" w:color="auto"/>
              <w:bottom w:val="nil"/>
              <w:right w:val="nil"/>
            </w:tcBorders>
            <w:shd w:val="clear" w:color="auto" w:fill="FFFFFF"/>
          </w:tcPr>
          <w:p w14:paraId="336245B2" w14:textId="77777777" w:rsidR="005B112D" w:rsidRPr="00B94F8B" w:rsidRDefault="005B112D" w:rsidP="005B112D">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5-9</w:t>
            </w:r>
          </w:p>
        </w:tc>
        <w:tc>
          <w:tcPr>
            <w:tcW w:w="2268" w:type="dxa"/>
            <w:tcBorders>
              <w:top w:val="single" w:sz="4" w:space="0" w:color="auto"/>
              <w:left w:val="single" w:sz="4" w:space="0" w:color="auto"/>
              <w:bottom w:val="nil"/>
              <w:right w:val="nil"/>
            </w:tcBorders>
            <w:shd w:val="clear" w:color="auto" w:fill="FFFFFF"/>
            <w:vAlign w:val="bottom"/>
          </w:tcPr>
          <w:p w14:paraId="5C189987" w14:textId="77777777" w:rsidR="005B112D" w:rsidRPr="00B94F8B" w:rsidRDefault="005B112D" w:rsidP="005B112D">
            <w:pPr>
              <w:spacing w:after="0" w:line="240" w:lineRule="auto"/>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в лечение учебного года (по плану</w:t>
            </w:r>
          </w:p>
          <w:p w14:paraId="36C6B50C" w14:textId="77777777" w:rsidR="005B112D" w:rsidRPr="00B94F8B" w:rsidRDefault="005B112D" w:rsidP="005B112D">
            <w:pPr>
              <w:spacing w:after="0" w:line="240" w:lineRule="auto"/>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профориента</w:t>
            </w:r>
            <w:r w:rsidRPr="00B94F8B">
              <w:rPr>
                <w:rFonts w:ascii="Times New Roman" w:eastAsia="Times New Roman" w:hAnsi="Times New Roman" w:cs="Times New Roman"/>
                <w:color w:val="000000"/>
                <w:sz w:val="24"/>
                <w:szCs w:val="24"/>
                <w:lang w:eastAsia="ru-RU"/>
              </w:rPr>
              <w:softHyphen/>
              <w:t>ционной работы)</w:t>
            </w:r>
          </w:p>
        </w:tc>
        <w:tc>
          <w:tcPr>
            <w:tcW w:w="3508" w:type="dxa"/>
            <w:tcBorders>
              <w:top w:val="single" w:sz="4" w:space="0" w:color="auto"/>
              <w:left w:val="single" w:sz="4" w:space="0" w:color="auto"/>
              <w:bottom w:val="nil"/>
              <w:right w:val="single" w:sz="4" w:space="0" w:color="auto"/>
            </w:tcBorders>
            <w:shd w:val="clear" w:color="auto" w:fill="FFFFFF"/>
          </w:tcPr>
          <w:p w14:paraId="001C6182" w14:textId="77777777" w:rsidR="005B112D" w:rsidRPr="00B94F8B" w:rsidRDefault="005B112D" w:rsidP="005B112D">
            <w:pPr>
              <w:spacing w:after="0" w:line="240" w:lineRule="auto"/>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зам. директора по ВР. классные руководители</w:t>
            </w:r>
          </w:p>
        </w:tc>
      </w:tr>
      <w:tr w:rsidR="005B112D" w:rsidRPr="00B94F8B" w14:paraId="7307875C" w14:textId="77777777" w:rsidTr="005B112D">
        <w:trPr>
          <w:gridAfter w:val="2"/>
          <w:wAfter w:w="119" w:type="dxa"/>
        </w:trPr>
        <w:tc>
          <w:tcPr>
            <w:tcW w:w="6658" w:type="dxa"/>
            <w:tcBorders>
              <w:top w:val="single" w:sz="4" w:space="0" w:color="auto"/>
              <w:left w:val="single" w:sz="4" w:space="0" w:color="auto"/>
              <w:bottom w:val="nil"/>
              <w:right w:val="nil"/>
            </w:tcBorders>
            <w:shd w:val="clear" w:color="auto" w:fill="FFFFFF"/>
            <w:vAlign w:val="bottom"/>
          </w:tcPr>
          <w:p w14:paraId="2577CB3B" w14:textId="77777777" w:rsidR="005B112D" w:rsidRPr="00B94F8B" w:rsidRDefault="005B112D" w:rsidP="005B112D">
            <w:pPr>
              <w:spacing w:after="0" w:line="240" w:lineRule="auto"/>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Всероссийские классные часы «Шоу профессий»</w:t>
            </w:r>
          </w:p>
        </w:tc>
        <w:tc>
          <w:tcPr>
            <w:tcW w:w="2126" w:type="dxa"/>
            <w:tcBorders>
              <w:top w:val="single" w:sz="4" w:space="0" w:color="auto"/>
              <w:left w:val="single" w:sz="4" w:space="0" w:color="auto"/>
              <w:bottom w:val="nil"/>
              <w:right w:val="nil"/>
            </w:tcBorders>
            <w:shd w:val="clear" w:color="auto" w:fill="FFFFFF"/>
            <w:vAlign w:val="bottom"/>
          </w:tcPr>
          <w:p w14:paraId="7FBC5692" w14:textId="77777777" w:rsidR="005B112D" w:rsidRPr="00B94F8B" w:rsidRDefault="005B112D" w:rsidP="005B112D">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5-9</w:t>
            </w:r>
          </w:p>
        </w:tc>
        <w:tc>
          <w:tcPr>
            <w:tcW w:w="2268" w:type="dxa"/>
            <w:tcBorders>
              <w:top w:val="single" w:sz="4" w:space="0" w:color="auto"/>
              <w:left w:val="single" w:sz="4" w:space="0" w:color="auto"/>
              <w:bottom w:val="nil"/>
              <w:right w:val="nil"/>
            </w:tcBorders>
            <w:shd w:val="clear" w:color="auto" w:fill="FFFFFF"/>
            <w:vAlign w:val="bottom"/>
          </w:tcPr>
          <w:p w14:paraId="77520B75" w14:textId="77777777" w:rsidR="005B112D" w:rsidRPr="00B94F8B" w:rsidRDefault="005B112D" w:rsidP="005B112D">
            <w:pPr>
              <w:spacing w:after="0" w:line="240" w:lineRule="auto"/>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В течение года</w:t>
            </w:r>
          </w:p>
        </w:tc>
        <w:tc>
          <w:tcPr>
            <w:tcW w:w="3508" w:type="dxa"/>
            <w:tcBorders>
              <w:top w:val="single" w:sz="4" w:space="0" w:color="auto"/>
              <w:left w:val="single" w:sz="4" w:space="0" w:color="auto"/>
              <w:bottom w:val="nil"/>
              <w:right w:val="single" w:sz="4" w:space="0" w:color="auto"/>
            </w:tcBorders>
            <w:shd w:val="clear" w:color="auto" w:fill="FFFFFF"/>
            <w:vAlign w:val="bottom"/>
          </w:tcPr>
          <w:p w14:paraId="218E816A" w14:textId="77777777" w:rsidR="005B112D" w:rsidRPr="00B94F8B" w:rsidRDefault="005B112D" w:rsidP="005B112D">
            <w:pPr>
              <w:spacing w:after="0" w:line="240" w:lineRule="auto"/>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классные руководители</w:t>
            </w:r>
          </w:p>
        </w:tc>
      </w:tr>
      <w:tr w:rsidR="005B112D" w:rsidRPr="00B94F8B" w14:paraId="6DAC4BB1" w14:textId="77777777" w:rsidTr="005B112D">
        <w:trPr>
          <w:gridAfter w:val="2"/>
          <w:wAfter w:w="119" w:type="dxa"/>
        </w:trPr>
        <w:tc>
          <w:tcPr>
            <w:tcW w:w="6658" w:type="dxa"/>
            <w:tcBorders>
              <w:top w:val="single" w:sz="4" w:space="0" w:color="auto"/>
              <w:left w:val="single" w:sz="4" w:space="0" w:color="auto"/>
              <w:bottom w:val="nil"/>
              <w:right w:val="nil"/>
            </w:tcBorders>
            <w:shd w:val="clear" w:color="auto" w:fill="FFFFFF"/>
            <w:vAlign w:val="bottom"/>
          </w:tcPr>
          <w:p w14:paraId="02E0DC0C" w14:textId="77777777" w:rsidR="005B112D" w:rsidRPr="00B94F8B" w:rsidRDefault="005B112D" w:rsidP="005B112D">
            <w:pPr>
              <w:spacing w:after="0" w:line="240" w:lineRule="auto"/>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Родительские собрания по вопросам проф</w:t>
            </w:r>
            <w:r>
              <w:rPr>
                <w:rFonts w:ascii="Times New Roman" w:eastAsia="Times New Roman" w:hAnsi="Times New Roman" w:cs="Times New Roman"/>
                <w:color w:val="000000"/>
                <w:sz w:val="24"/>
                <w:szCs w:val="24"/>
                <w:lang w:eastAsia="ru-RU"/>
              </w:rPr>
              <w:t>ориентации</w:t>
            </w:r>
          </w:p>
        </w:tc>
        <w:tc>
          <w:tcPr>
            <w:tcW w:w="2126" w:type="dxa"/>
            <w:tcBorders>
              <w:top w:val="single" w:sz="4" w:space="0" w:color="auto"/>
              <w:left w:val="single" w:sz="4" w:space="0" w:color="auto"/>
              <w:bottom w:val="nil"/>
              <w:right w:val="nil"/>
            </w:tcBorders>
            <w:shd w:val="clear" w:color="auto" w:fill="FFFFFF"/>
            <w:vAlign w:val="bottom"/>
          </w:tcPr>
          <w:p w14:paraId="07666326" w14:textId="77777777" w:rsidR="005B112D" w:rsidRPr="00B94F8B" w:rsidRDefault="005B112D" w:rsidP="005B112D">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val="en-US" w:eastAsia="ru-RU"/>
              </w:rPr>
              <w:t>5-9</w:t>
            </w:r>
            <w:r w:rsidRPr="00B94F8B">
              <w:rPr>
                <w:rFonts w:ascii="Times New Roman" w:eastAsia="Times New Roman" w:hAnsi="Times New Roman" w:cs="Times New Roman"/>
                <w:color w:val="000000"/>
                <w:sz w:val="24"/>
                <w:szCs w:val="24"/>
                <w:lang w:eastAsia="ru-RU"/>
              </w:rPr>
              <w:t xml:space="preserve"> </w:t>
            </w:r>
            <w:proofErr w:type="spellStart"/>
            <w:r w:rsidRPr="00B94F8B">
              <w:rPr>
                <w:rFonts w:ascii="Times New Roman" w:eastAsia="Times New Roman" w:hAnsi="Times New Roman" w:cs="Times New Roman"/>
                <w:color w:val="000000"/>
                <w:sz w:val="24"/>
                <w:szCs w:val="24"/>
                <w:lang w:eastAsia="ru-RU"/>
              </w:rPr>
              <w:t>кл</w:t>
            </w:r>
            <w:proofErr w:type="spellEnd"/>
            <w:r w:rsidRPr="00B94F8B">
              <w:rPr>
                <w:rFonts w:ascii="Times New Roman" w:eastAsia="Times New Roman" w:hAnsi="Times New Roman" w:cs="Times New Roman"/>
                <w:color w:val="000000"/>
                <w:sz w:val="24"/>
                <w:szCs w:val="24"/>
                <w:lang w:eastAsia="ru-RU"/>
              </w:rPr>
              <w:t>.</w:t>
            </w:r>
          </w:p>
        </w:tc>
        <w:tc>
          <w:tcPr>
            <w:tcW w:w="2268" w:type="dxa"/>
            <w:tcBorders>
              <w:top w:val="single" w:sz="4" w:space="0" w:color="auto"/>
              <w:left w:val="single" w:sz="4" w:space="0" w:color="auto"/>
              <w:bottom w:val="nil"/>
              <w:right w:val="nil"/>
            </w:tcBorders>
            <w:shd w:val="clear" w:color="auto" w:fill="FFFFFF"/>
            <w:vAlign w:val="bottom"/>
          </w:tcPr>
          <w:p w14:paraId="7DF6516A" w14:textId="77777777" w:rsidR="005B112D" w:rsidRPr="00B94F8B" w:rsidRDefault="005B112D" w:rsidP="005B112D">
            <w:pPr>
              <w:spacing w:after="0" w:line="240" w:lineRule="auto"/>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май</w:t>
            </w:r>
          </w:p>
        </w:tc>
        <w:tc>
          <w:tcPr>
            <w:tcW w:w="3508" w:type="dxa"/>
            <w:tcBorders>
              <w:top w:val="single" w:sz="4" w:space="0" w:color="auto"/>
              <w:left w:val="single" w:sz="4" w:space="0" w:color="auto"/>
              <w:bottom w:val="nil"/>
              <w:right w:val="single" w:sz="4" w:space="0" w:color="auto"/>
            </w:tcBorders>
            <w:shd w:val="clear" w:color="auto" w:fill="FFFFFF"/>
            <w:vAlign w:val="bottom"/>
          </w:tcPr>
          <w:p w14:paraId="6D9E5192" w14:textId="77777777" w:rsidR="005B112D" w:rsidRPr="00B94F8B" w:rsidRDefault="005B112D" w:rsidP="005B112D">
            <w:pPr>
              <w:spacing w:after="0" w:line="240" w:lineRule="auto"/>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классные руководители</w:t>
            </w:r>
          </w:p>
        </w:tc>
      </w:tr>
      <w:tr w:rsidR="005B112D" w:rsidRPr="00285DE4" w14:paraId="4BE4300F" w14:textId="77777777" w:rsidTr="005B112D">
        <w:trPr>
          <w:gridAfter w:val="2"/>
          <w:wAfter w:w="119" w:type="dxa"/>
        </w:trPr>
        <w:tc>
          <w:tcPr>
            <w:tcW w:w="6658" w:type="dxa"/>
            <w:tcBorders>
              <w:top w:val="single" w:sz="4" w:space="0" w:color="auto"/>
              <w:left w:val="single" w:sz="4" w:space="0" w:color="auto"/>
              <w:bottom w:val="nil"/>
              <w:right w:val="nil"/>
            </w:tcBorders>
            <w:shd w:val="clear" w:color="auto" w:fill="FFFFFF"/>
            <w:vAlign w:val="bottom"/>
          </w:tcPr>
          <w:p w14:paraId="05E0B6AC" w14:textId="77777777" w:rsidR="005B112D" w:rsidRPr="00285DE4" w:rsidRDefault="005B112D" w:rsidP="005B112D">
            <w:pPr>
              <w:spacing w:after="0" w:line="240" w:lineRule="auto"/>
              <w:jc w:val="both"/>
              <w:rPr>
                <w:rFonts w:ascii="Times New Roman" w:eastAsia="Times New Roman" w:hAnsi="Times New Roman" w:cs="Times New Roman"/>
                <w:color w:val="000000"/>
                <w:sz w:val="24"/>
                <w:szCs w:val="24"/>
                <w:lang w:eastAsia="ru-RU"/>
              </w:rPr>
            </w:pPr>
            <w:r w:rsidRPr="00285DE4">
              <w:rPr>
                <w:rFonts w:ascii="Times New Roman" w:eastAsia="Times New Roman" w:hAnsi="Times New Roman" w:cs="Times New Roman"/>
                <w:color w:val="000000"/>
                <w:sz w:val="24"/>
                <w:szCs w:val="24"/>
                <w:lang w:eastAsia="ru-RU"/>
              </w:rPr>
              <w:t>Сотрудничество с предприятиями, учреждениями по ранней</w:t>
            </w:r>
          </w:p>
          <w:p w14:paraId="18CC9138" w14:textId="77777777" w:rsidR="005B112D" w:rsidRPr="00285DE4" w:rsidRDefault="005B112D" w:rsidP="005B112D">
            <w:pPr>
              <w:spacing w:after="0" w:line="240" w:lineRule="auto"/>
              <w:jc w:val="both"/>
              <w:rPr>
                <w:rFonts w:ascii="Times New Roman" w:eastAsia="Times New Roman" w:hAnsi="Times New Roman" w:cs="Times New Roman"/>
                <w:color w:val="000000"/>
                <w:sz w:val="24"/>
                <w:szCs w:val="24"/>
                <w:lang w:eastAsia="ru-RU"/>
              </w:rPr>
            </w:pPr>
            <w:r w:rsidRPr="00285DE4">
              <w:rPr>
                <w:rFonts w:ascii="Times New Roman" w:eastAsia="Times New Roman" w:hAnsi="Times New Roman" w:cs="Times New Roman"/>
                <w:color w:val="000000"/>
                <w:sz w:val="24"/>
                <w:szCs w:val="24"/>
                <w:lang w:eastAsia="ru-RU"/>
              </w:rPr>
              <w:t>профориентации</w:t>
            </w:r>
          </w:p>
        </w:tc>
        <w:tc>
          <w:tcPr>
            <w:tcW w:w="2126" w:type="dxa"/>
            <w:tcBorders>
              <w:top w:val="single" w:sz="4" w:space="0" w:color="auto"/>
              <w:left w:val="single" w:sz="4" w:space="0" w:color="auto"/>
              <w:bottom w:val="nil"/>
              <w:right w:val="nil"/>
            </w:tcBorders>
            <w:shd w:val="clear" w:color="auto" w:fill="FFFFFF"/>
            <w:vAlign w:val="bottom"/>
          </w:tcPr>
          <w:p w14:paraId="7AEBD5AD" w14:textId="77777777" w:rsidR="005B112D" w:rsidRPr="00285DE4" w:rsidRDefault="005B112D" w:rsidP="005B112D">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5-9</w:t>
            </w:r>
          </w:p>
        </w:tc>
        <w:tc>
          <w:tcPr>
            <w:tcW w:w="2268" w:type="dxa"/>
            <w:tcBorders>
              <w:top w:val="single" w:sz="4" w:space="0" w:color="auto"/>
              <w:left w:val="single" w:sz="4" w:space="0" w:color="auto"/>
              <w:bottom w:val="nil"/>
              <w:right w:val="nil"/>
            </w:tcBorders>
            <w:shd w:val="clear" w:color="auto" w:fill="FFFFFF"/>
            <w:vAlign w:val="bottom"/>
          </w:tcPr>
          <w:p w14:paraId="447140DD" w14:textId="77777777" w:rsidR="005B112D" w:rsidRPr="00285DE4" w:rsidRDefault="005B112D" w:rsidP="005B112D">
            <w:pPr>
              <w:spacing w:after="0" w:line="240" w:lineRule="auto"/>
              <w:jc w:val="both"/>
              <w:rPr>
                <w:rFonts w:ascii="Times New Roman" w:eastAsia="Times New Roman" w:hAnsi="Times New Roman" w:cs="Times New Roman"/>
                <w:color w:val="000000"/>
                <w:sz w:val="24"/>
                <w:szCs w:val="24"/>
                <w:lang w:eastAsia="ru-RU"/>
              </w:rPr>
            </w:pPr>
            <w:r w:rsidRPr="00285DE4">
              <w:rPr>
                <w:rFonts w:ascii="Times New Roman" w:eastAsia="Times New Roman" w:hAnsi="Times New Roman" w:cs="Times New Roman"/>
                <w:color w:val="000000"/>
                <w:sz w:val="24"/>
                <w:szCs w:val="24"/>
                <w:lang w:eastAsia="ru-RU"/>
              </w:rPr>
              <w:t>В течение года</w:t>
            </w:r>
          </w:p>
        </w:tc>
        <w:tc>
          <w:tcPr>
            <w:tcW w:w="3508" w:type="dxa"/>
            <w:tcBorders>
              <w:top w:val="single" w:sz="4" w:space="0" w:color="auto"/>
              <w:left w:val="single" w:sz="4" w:space="0" w:color="auto"/>
              <w:bottom w:val="nil"/>
              <w:right w:val="single" w:sz="4" w:space="0" w:color="auto"/>
            </w:tcBorders>
            <w:shd w:val="clear" w:color="auto" w:fill="FFFFFF"/>
            <w:vAlign w:val="bottom"/>
          </w:tcPr>
          <w:p w14:paraId="47D2313B" w14:textId="77777777" w:rsidR="005B112D" w:rsidRPr="00285DE4" w:rsidRDefault="005B112D" w:rsidP="005B112D">
            <w:pPr>
              <w:spacing w:after="0" w:line="240" w:lineRule="auto"/>
              <w:jc w:val="both"/>
              <w:rPr>
                <w:rFonts w:ascii="Times New Roman" w:eastAsia="Times New Roman" w:hAnsi="Times New Roman" w:cs="Times New Roman"/>
                <w:color w:val="000000"/>
                <w:sz w:val="24"/>
                <w:szCs w:val="24"/>
                <w:lang w:eastAsia="ru-RU"/>
              </w:rPr>
            </w:pPr>
            <w:r w:rsidRPr="00285DE4">
              <w:rPr>
                <w:rFonts w:ascii="Times New Roman" w:eastAsia="Times New Roman" w:hAnsi="Times New Roman" w:cs="Times New Roman"/>
                <w:color w:val="000000"/>
                <w:sz w:val="24"/>
                <w:szCs w:val="24"/>
                <w:lang w:eastAsia="ru-RU"/>
              </w:rPr>
              <w:t>Директор, зам. директора по</w:t>
            </w:r>
            <w:r>
              <w:rPr>
                <w:rFonts w:ascii="Times New Roman" w:eastAsia="Times New Roman" w:hAnsi="Times New Roman" w:cs="Times New Roman"/>
                <w:color w:val="000000"/>
                <w:sz w:val="24"/>
                <w:szCs w:val="24"/>
                <w:lang w:eastAsia="ru-RU"/>
              </w:rPr>
              <w:t xml:space="preserve"> У</w:t>
            </w:r>
            <w:r w:rsidRPr="00285DE4">
              <w:rPr>
                <w:rFonts w:ascii="Times New Roman" w:eastAsia="Times New Roman" w:hAnsi="Times New Roman" w:cs="Times New Roman"/>
                <w:color w:val="000000"/>
                <w:sz w:val="24"/>
                <w:szCs w:val="24"/>
                <w:lang w:eastAsia="ru-RU"/>
              </w:rPr>
              <w:t>ВР,</w:t>
            </w:r>
          </w:p>
          <w:p w14:paraId="65B78131" w14:textId="77777777" w:rsidR="005B112D" w:rsidRPr="00285DE4" w:rsidRDefault="005B112D" w:rsidP="005B112D">
            <w:pPr>
              <w:spacing w:after="0" w:line="240" w:lineRule="auto"/>
              <w:jc w:val="both"/>
              <w:rPr>
                <w:rFonts w:ascii="Times New Roman" w:eastAsia="Times New Roman" w:hAnsi="Times New Roman" w:cs="Times New Roman"/>
                <w:color w:val="000000"/>
                <w:sz w:val="24"/>
                <w:szCs w:val="24"/>
                <w:lang w:eastAsia="ru-RU"/>
              </w:rPr>
            </w:pPr>
            <w:r w:rsidRPr="00285DE4">
              <w:rPr>
                <w:rFonts w:ascii="Times New Roman" w:eastAsia="Times New Roman" w:hAnsi="Times New Roman" w:cs="Times New Roman"/>
                <w:color w:val="000000"/>
                <w:sz w:val="24"/>
                <w:szCs w:val="24"/>
                <w:lang w:eastAsia="ru-RU"/>
              </w:rPr>
              <w:t>классные руководители</w:t>
            </w:r>
          </w:p>
        </w:tc>
      </w:tr>
      <w:tr w:rsidR="005B112D" w:rsidRPr="00285DE4" w14:paraId="53DE832E" w14:textId="77777777" w:rsidTr="005B112D">
        <w:trPr>
          <w:gridAfter w:val="2"/>
          <w:wAfter w:w="119" w:type="dxa"/>
        </w:trPr>
        <w:tc>
          <w:tcPr>
            <w:tcW w:w="6658" w:type="dxa"/>
            <w:tcBorders>
              <w:top w:val="single" w:sz="4" w:space="0" w:color="auto"/>
              <w:left w:val="single" w:sz="4" w:space="0" w:color="auto"/>
              <w:bottom w:val="nil"/>
              <w:right w:val="nil"/>
            </w:tcBorders>
            <w:shd w:val="clear" w:color="auto" w:fill="FFFFFF"/>
            <w:vAlign w:val="bottom"/>
          </w:tcPr>
          <w:p w14:paraId="0C148193" w14:textId="77777777" w:rsidR="005B112D" w:rsidRPr="00285DE4" w:rsidRDefault="005B112D" w:rsidP="005B112D">
            <w:pPr>
              <w:spacing w:after="0" w:line="240" w:lineRule="auto"/>
              <w:jc w:val="both"/>
              <w:rPr>
                <w:rFonts w:ascii="Times New Roman" w:eastAsia="Times New Roman" w:hAnsi="Times New Roman" w:cs="Times New Roman"/>
                <w:color w:val="000000"/>
                <w:sz w:val="24"/>
                <w:szCs w:val="24"/>
                <w:lang w:eastAsia="ru-RU"/>
              </w:rPr>
            </w:pPr>
            <w:r w:rsidRPr="00285DE4">
              <w:rPr>
                <w:rFonts w:ascii="Times New Roman" w:eastAsia="Times New Roman" w:hAnsi="Times New Roman" w:cs="Times New Roman"/>
                <w:color w:val="000000"/>
                <w:sz w:val="24"/>
                <w:szCs w:val="24"/>
                <w:lang w:eastAsia="ru-RU"/>
              </w:rPr>
              <w:t>Участие в конкурсе «Большая перемена»</w:t>
            </w:r>
          </w:p>
        </w:tc>
        <w:tc>
          <w:tcPr>
            <w:tcW w:w="2126" w:type="dxa"/>
            <w:tcBorders>
              <w:top w:val="single" w:sz="4" w:space="0" w:color="auto"/>
              <w:left w:val="single" w:sz="4" w:space="0" w:color="auto"/>
              <w:bottom w:val="nil"/>
              <w:right w:val="nil"/>
            </w:tcBorders>
            <w:shd w:val="clear" w:color="auto" w:fill="FFFFFF"/>
            <w:vAlign w:val="bottom"/>
          </w:tcPr>
          <w:p w14:paraId="09BB9AE1" w14:textId="77777777" w:rsidR="005B112D" w:rsidRPr="00285DE4" w:rsidRDefault="005B112D" w:rsidP="005B112D">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5-9</w:t>
            </w:r>
          </w:p>
        </w:tc>
        <w:tc>
          <w:tcPr>
            <w:tcW w:w="2268" w:type="dxa"/>
            <w:tcBorders>
              <w:top w:val="single" w:sz="4" w:space="0" w:color="auto"/>
              <w:left w:val="single" w:sz="4" w:space="0" w:color="auto"/>
              <w:bottom w:val="nil"/>
              <w:right w:val="nil"/>
            </w:tcBorders>
            <w:shd w:val="clear" w:color="auto" w:fill="FFFFFF"/>
            <w:vAlign w:val="bottom"/>
          </w:tcPr>
          <w:p w14:paraId="7D315F3C" w14:textId="77777777" w:rsidR="005B112D" w:rsidRPr="00285DE4" w:rsidRDefault="005B112D" w:rsidP="005B112D">
            <w:pPr>
              <w:spacing w:after="0" w:line="240" w:lineRule="auto"/>
              <w:jc w:val="both"/>
              <w:rPr>
                <w:rFonts w:ascii="Times New Roman" w:eastAsia="Times New Roman" w:hAnsi="Times New Roman" w:cs="Times New Roman"/>
                <w:color w:val="000000"/>
                <w:sz w:val="24"/>
                <w:szCs w:val="24"/>
                <w:lang w:eastAsia="ru-RU"/>
              </w:rPr>
            </w:pPr>
            <w:r w:rsidRPr="00285DE4">
              <w:rPr>
                <w:rFonts w:ascii="Times New Roman" w:eastAsia="Times New Roman" w:hAnsi="Times New Roman" w:cs="Times New Roman"/>
                <w:color w:val="000000"/>
                <w:sz w:val="24"/>
                <w:szCs w:val="24"/>
                <w:lang w:eastAsia="ru-RU"/>
              </w:rPr>
              <w:t>Март- сентябрь</w:t>
            </w:r>
          </w:p>
        </w:tc>
        <w:tc>
          <w:tcPr>
            <w:tcW w:w="3508" w:type="dxa"/>
            <w:tcBorders>
              <w:top w:val="single" w:sz="4" w:space="0" w:color="auto"/>
              <w:left w:val="single" w:sz="4" w:space="0" w:color="auto"/>
              <w:bottom w:val="nil"/>
              <w:right w:val="single" w:sz="4" w:space="0" w:color="auto"/>
            </w:tcBorders>
            <w:shd w:val="clear" w:color="auto" w:fill="FFFFFF"/>
            <w:vAlign w:val="bottom"/>
          </w:tcPr>
          <w:p w14:paraId="6A1F7529" w14:textId="77777777" w:rsidR="005B112D" w:rsidRPr="00285DE4" w:rsidRDefault="005B112D" w:rsidP="005B112D">
            <w:pPr>
              <w:spacing w:after="0" w:line="240" w:lineRule="auto"/>
              <w:jc w:val="both"/>
              <w:rPr>
                <w:rFonts w:ascii="Times New Roman" w:eastAsia="Times New Roman" w:hAnsi="Times New Roman" w:cs="Times New Roman"/>
                <w:color w:val="000000"/>
                <w:sz w:val="24"/>
                <w:szCs w:val="24"/>
                <w:lang w:eastAsia="ru-RU"/>
              </w:rPr>
            </w:pPr>
            <w:r w:rsidRPr="00285DE4">
              <w:rPr>
                <w:rFonts w:ascii="Times New Roman" w:eastAsia="Times New Roman" w:hAnsi="Times New Roman" w:cs="Times New Roman"/>
                <w:color w:val="000000"/>
                <w:sz w:val="24"/>
                <w:szCs w:val="24"/>
                <w:lang w:eastAsia="ru-RU"/>
              </w:rPr>
              <w:t xml:space="preserve">директора по </w:t>
            </w:r>
            <w:r>
              <w:rPr>
                <w:rFonts w:ascii="Times New Roman" w:eastAsia="Times New Roman" w:hAnsi="Times New Roman" w:cs="Times New Roman"/>
                <w:color w:val="000000"/>
                <w:sz w:val="24"/>
                <w:szCs w:val="24"/>
                <w:lang w:eastAsia="ru-RU"/>
              </w:rPr>
              <w:t>У</w:t>
            </w:r>
            <w:r w:rsidRPr="00285DE4">
              <w:rPr>
                <w:rFonts w:ascii="Times New Roman" w:eastAsia="Times New Roman" w:hAnsi="Times New Roman" w:cs="Times New Roman"/>
                <w:color w:val="000000"/>
                <w:sz w:val="24"/>
                <w:szCs w:val="24"/>
                <w:lang w:eastAsia="ru-RU"/>
              </w:rPr>
              <w:t>ВР. классные руководители</w:t>
            </w:r>
          </w:p>
        </w:tc>
      </w:tr>
      <w:tr w:rsidR="005B112D" w:rsidRPr="00285DE4" w14:paraId="49B3282E" w14:textId="77777777" w:rsidTr="005B112D">
        <w:trPr>
          <w:gridAfter w:val="2"/>
          <w:wAfter w:w="119" w:type="dxa"/>
        </w:trPr>
        <w:tc>
          <w:tcPr>
            <w:tcW w:w="6658" w:type="dxa"/>
            <w:tcBorders>
              <w:top w:val="single" w:sz="4" w:space="0" w:color="auto"/>
              <w:left w:val="single" w:sz="4" w:space="0" w:color="auto"/>
              <w:bottom w:val="nil"/>
              <w:right w:val="nil"/>
            </w:tcBorders>
            <w:shd w:val="clear" w:color="auto" w:fill="FFFFFF"/>
            <w:vAlign w:val="bottom"/>
          </w:tcPr>
          <w:p w14:paraId="1A5B5B06" w14:textId="77777777" w:rsidR="005B112D" w:rsidRPr="00285DE4" w:rsidRDefault="005B112D" w:rsidP="005B112D">
            <w:pPr>
              <w:spacing w:after="0" w:line="240" w:lineRule="auto"/>
              <w:jc w:val="both"/>
              <w:rPr>
                <w:rFonts w:ascii="Times New Roman" w:eastAsia="Times New Roman" w:hAnsi="Times New Roman" w:cs="Times New Roman"/>
                <w:color w:val="000000"/>
                <w:sz w:val="24"/>
                <w:szCs w:val="24"/>
                <w:lang w:eastAsia="ru-RU"/>
              </w:rPr>
            </w:pPr>
            <w:r w:rsidRPr="00285DE4">
              <w:rPr>
                <w:rFonts w:ascii="Times New Roman" w:eastAsia="Times New Roman" w:hAnsi="Times New Roman" w:cs="Times New Roman"/>
                <w:color w:val="000000"/>
                <w:sz w:val="24"/>
                <w:szCs w:val="24"/>
                <w:lang w:eastAsia="ru-RU"/>
              </w:rPr>
              <w:t>Образовательные программы на базе образовательного центра</w:t>
            </w:r>
          </w:p>
          <w:p w14:paraId="3DBFAA74" w14:textId="77777777" w:rsidR="005B112D" w:rsidRPr="00285DE4" w:rsidRDefault="005B112D" w:rsidP="005B112D">
            <w:pPr>
              <w:spacing w:after="0" w:line="240" w:lineRule="auto"/>
              <w:jc w:val="both"/>
              <w:rPr>
                <w:rFonts w:ascii="Times New Roman" w:eastAsia="Times New Roman" w:hAnsi="Times New Roman" w:cs="Times New Roman"/>
                <w:color w:val="000000"/>
                <w:sz w:val="24"/>
                <w:szCs w:val="24"/>
                <w:lang w:eastAsia="ru-RU"/>
              </w:rPr>
            </w:pPr>
            <w:r w:rsidRPr="00285DE4">
              <w:rPr>
                <w:rFonts w:ascii="Times New Roman" w:eastAsia="Times New Roman" w:hAnsi="Times New Roman" w:cs="Times New Roman"/>
                <w:color w:val="000000"/>
                <w:sz w:val="24"/>
                <w:szCs w:val="24"/>
                <w:lang w:eastAsia="ru-RU"/>
              </w:rPr>
              <w:t>«Сириус»</w:t>
            </w:r>
          </w:p>
        </w:tc>
        <w:tc>
          <w:tcPr>
            <w:tcW w:w="2126" w:type="dxa"/>
            <w:tcBorders>
              <w:top w:val="single" w:sz="4" w:space="0" w:color="auto"/>
              <w:left w:val="single" w:sz="4" w:space="0" w:color="auto"/>
              <w:bottom w:val="nil"/>
              <w:right w:val="nil"/>
            </w:tcBorders>
            <w:shd w:val="clear" w:color="auto" w:fill="FFFFFF"/>
            <w:vAlign w:val="bottom"/>
          </w:tcPr>
          <w:p w14:paraId="7CFB0399" w14:textId="77777777" w:rsidR="005B112D" w:rsidRPr="00285DE4" w:rsidRDefault="005B112D" w:rsidP="005B112D">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5-9</w:t>
            </w:r>
          </w:p>
        </w:tc>
        <w:tc>
          <w:tcPr>
            <w:tcW w:w="2268" w:type="dxa"/>
            <w:tcBorders>
              <w:top w:val="single" w:sz="4" w:space="0" w:color="auto"/>
              <w:left w:val="single" w:sz="4" w:space="0" w:color="auto"/>
              <w:bottom w:val="nil"/>
              <w:right w:val="nil"/>
            </w:tcBorders>
            <w:shd w:val="clear" w:color="auto" w:fill="FFFFFF"/>
            <w:vAlign w:val="bottom"/>
          </w:tcPr>
          <w:p w14:paraId="44C5EE28" w14:textId="77777777" w:rsidR="005B112D" w:rsidRPr="00285DE4" w:rsidRDefault="005B112D" w:rsidP="005B112D">
            <w:pPr>
              <w:spacing w:after="0" w:line="240" w:lineRule="auto"/>
              <w:jc w:val="both"/>
              <w:rPr>
                <w:rFonts w:ascii="Times New Roman" w:eastAsia="Times New Roman" w:hAnsi="Times New Roman" w:cs="Times New Roman"/>
                <w:color w:val="000000"/>
                <w:sz w:val="24"/>
                <w:szCs w:val="24"/>
                <w:lang w:eastAsia="ru-RU"/>
              </w:rPr>
            </w:pPr>
            <w:r w:rsidRPr="00285DE4">
              <w:rPr>
                <w:rFonts w:ascii="Times New Roman" w:eastAsia="Times New Roman" w:hAnsi="Times New Roman" w:cs="Times New Roman"/>
                <w:color w:val="000000"/>
                <w:sz w:val="24"/>
                <w:szCs w:val="24"/>
                <w:lang w:eastAsia="ru-RU"/>
              </w:rPr>
              <w:t>В течение года</w:t>
            </w:r>
          </w:p>
        </w:tc>
        <w:tc>
          <w:tcPr>
            <w:tcW w:w="3508" w:type="dxa"/>
            <w:tcBorders>
              <w:top w:val="single" w:sz="4" w:space="0" w:color="auto"/>
              <w:left w:val="single" w:sz="4" w:space="0" w:color="auto"/>
              <w:bottom w:val="nil"/>
              <w:right w:val="single" w:sz="4" w:space="0" w:color="auto"/>
            </w:tcBorders>
            <w:shd w:val="clear" w:color="auto" w:fill="FFFFFF"/>
            <w:vAlign w:val="bottom"/>
          </w:tcPr>
          <w:p w14:paraId="784E4BD2" w14:textId="77777777" w:rsidR="005B112D" w:rsidRPr="00285DE4" w:rsidRDefault="005B112D" w:rsidP="005B112D">
            <w:pPr>
              <w:spacing w:after="0" w:line="240" w:lineRule="auto"/>
              <w:jc w:val="both"/>
              <w:rPr>
                <w:rFonts w:ascii="Times New Roman" w:eastAsia="Times New Roman" w:hAnsi="Times New Roman" w:cs="Times New Roman"/>
                <w:color w:val="000000"/>
                <w:sz w:val="24"/>
                <w:szCs w:val="24"/>
                <w:lang w:eastAsia="ru-RU"/>
              </w:rPr>
            </w:pPr>
            <w:r w:rsidRPr="00285DE4">
              <w:rPr>
                <w:rFonts w:ascii="Times New Roman" w:eastAsia="Times New Roman" w:hAnsi="Times New Roman" w:cs="Times New Roman"/>
                <w:color w:val="000000"/>
                <w:sz w:val="24"/>
                <w:szCs w:val="24"/>
                <w:lang w:eastAsia="ru-RU"/>
              </w:rPr>
              <w:t>учителя-предметники,</w:t>
            </w:r>
          </w:p>
          <w:p w14:paraId="6EBFA894" w14:textId="77777777" w:rsidR="005B112D" w:rsidRPr="00285DE4" w:rsidRDefault="005B112D" w:rsidP="005B112D">
            <w:pPr>
              <w:spacing w:after="0" w:line="240" w:lineRule="auto"/>
              <w:jc w:val="both"/>
              <w:rPr>
                <w:rFonts w:ascii="Times New Roman" w:eastAsia="Times New Roman" w:hAnsi="Times New Roman" w:cs="Times New Roman"/>
                <w:color w:val="000000"/>
                <w:sz w:val="24"/>
                <w:szCs w:val="24"/>
                <w:lang w:eastAsia="ru-RU"/>
              </w:rPr>
            </w:pPr>
            <w:r w:rsidRPr="00285DE4">
              <w:rPr>
                <w:rFonts w:ascii="Times New Roman" w:eastAsia="Times New Roman" w:hAnsi="Times New Roman" w:cs="Times New Roman"/>
                <w:color w:val="000000"/>
                <w:sz w:val="24"/>
                <w:szCs w:val="24"/>
                <w:lang w:eastAsia="ru-RU"/>
              </w:rPr>
              <w:t>родители</w:t>
            </w:r>
          </w:p>
        </w:tc>
      </w:tr>
      <w:tr w:rsidR="005B112D" w:rsidRPr="00285DE4" w14:paraId="3424A01D" w14:textId="77777777" w:rsidTr="005B112D">
        <w:trPr>
          <w:gridAfter w:val="2"/>
          <w:wAfter w:w="119" w:type="dxa"/>
        </w:trPr>
        <w:tc>
          <w:tcPr>
            <w:tcW w:w="6658" w:type="dxa"/>
            <w:tcBorders>
              <w:top w:val="single" w:sz="4" w:space="0" w:color="auto"/>
              <w:left w:val="single" w:sz="4" w:space="0" w:color="auto"/>
              <w:bottom w:val="nil"/>
              <w:right w:val="nil"/>
            </w:tcBorders>
            <w:shd w:val="clear" w:color="auto" w:fill="FFFFFF"/>
            <w:vAlign w:val="bottom"/>
          </w:tcPr>
          <w:p w14:paraId="791954A2" w14:textId="77777777" w:rsidR="005B112D" w:rsidRPr="00285DE4" w:rsidRDefault="005B112D" w:rsidP="005B112D">
            <w:pPr>
              <w:spacing w:after="0" w:line="240" w:lineRule="auto"/>
              <w:jc w:val="both"/>
              <w:rPr>
                <w:rFonts w:ascii="Times New Roman" w:eastAsia="Times New Roman" w:hAnsi="Times New Roman" w:cs="Times New Roman"/>
                <w:color w:val="000000"/>
                <w:sz w:val="24"/>
                <w:szCs w:val="24"/>
                <w:lang w:eastAsia="ru-RU"/>
              </w:rPr>
            </w:pPr>
            <w:r w:rsidRPr="00285DE4">
              <w:rPr>
                <w:rFonts w:ascii="Times New Roman" w:eastAsia="Times New Roman" w:hAnsi="Times New Roman" w:cs="Times New Roman"/>
                <w:color w:val="000000"/>
                <w:sz w:val="24"/>
                <w:szCs w:val="24"/>
                <w:lang w:eastAsia="ru-RU"/>
              </w:rPr>
              <w:t>Профильные смены в детских лагерях</w:t>
            </w:r>
          </w:p>
        </w:tc>
        <w:tc>
          <w:tcPr>
            <w:tcW w:w="2126" w:type="dxa"/>
            <w:tcBorders>
              <w:top w:val="single" w:sz="4" w:space="0" w:color="auto"/>
              <w:left w:val="single" w:sz="4" w:space="0" w:color="auto"/>
              <w:bottom w:val="nil"/>
              <w:right w:val="nil"/>
            </w:tcBorders>
            <w:shd w:val="clear" w:color="auto" w:fill="FFFFFF"/>
            <w:vAlign w:val="bottom"/>
          </w:tcPr>
          <w:p w14:paraId="5BD0C894" w14:textId="77777777" w:rsidR="005B112D" w:rsidRPr="00285DE4" w:rsidRDefault="005B112D" w:rsidP="005B112D">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5-9</w:t>
            </w:r>
          </w:p>
        </w:tc>
        <w:tc>
          <w:tcPr>
            <w:tcW w:w="2268" w:type="dxa"/>
            <w:tcBorders>
              <w:top w:val="single" w:sz="4" w:space="0" w:color="auto"/>
              <w:left w:val="single" w:sz="4" w:space="0" w:color="auto"/>
              <w:bottom w:val="nil"/>
              <w:right w:val="nil"/>
            </w:tcBorders>
            <w:shd w:val="clear" w:color="auto" w:fill="FFFFFF"/>
            <w:vAlign w:val="bottom"/>
          </w:tcPr>
          <w:p w14:paraId="73ABCE2C" w14:textId="77777777" w:rsidR="005B112D" w:rsidRPr="00285DE4" w:rsidRDefault="005B112D" w:rsidP="005B112D">
            <w:pPr>
              <w:spacing w:after="0" w:line="240" w:lineRule="auto"/>
              <w:jc w:val="both"/>
              <w:rPr>
                <w:rFonts w:ascii="Times New Roman" w:eastAsia="Times New Roman" w:hAnsi="Times New Roman" w:cs="Times New Roman"/>
                <w:color w:val="000000"/>
                <w:sz w:val="24"/>
                <w:szCs w:val="24"/>
                <w:lang w:eastAsia="ru-RU"/>
              </w:rPr>
            </w:pPr>
            <w:r w:rsidRPr="00285DE4">
              <w:rPr>
                <w:rFonts w:ascii="Times New Roman" w:eastAsia="Times New Roman" w:hAnsi="Times New Roman" w:cs="Times New Roman"/>
                <w:color w:val="000000"/>
                <w:sz w:val="24"/>
                <w:szCs w:val="24"/>
                <w:lang w:eastAsia="ru-RU"/>
              </w:rPr>
              <w:t>В течение года</w:t>
            </w:r>
          </w:p>
        </w:tc>
        <w:tc>
          <w:tcPr>
            <w:tcW w:w="3508" w:type="dxa"/>
            <w:tcBorders>
              <w:top w:val="single" w:sz="4" w:space="0" w:color="auto"/>
              <w:left w:val="single" w:sz="4" w:space="0" w:color="auto"/>
              <w:bottom w:val="nil"/>
              <w:right w:val="single" w:sz="4" w:space="0" w:color="auto"/>
            </w:tcBorders>
            <w:shd w:val="clear" w:color="auto" w:fill="FFFFFF"/>
            <w:vAlign w:val="bottom"/>
          </w:tcPr>
          <w:p w14:paraId="21116A38" w14:textId="77777777" w:rsidR="005B112D" w:rsidRPr="00285DE4" w:rsidRDefault="005B112D" w:rsidP="005B112D">
            <w:pPr>
              <w:spacing w:after="0" w:line="240" w:lineRule="auto"/>
              <w:jc w:val="both"/>
              <w:rPr>
                <w:rFonts w:ascii="Times New Roman" w:eastAsia="Times New Roman" w:hAnsi="Times New Roman" w:cs="Times New Roman"/>
                <w:color w:val="000000"/>
                <w:sz w:val="24"/>
                <w:szCs w:val="24"/>
                <w:lang w:eastAsia="ru-RU"/>
              </w:rPr>
            </w:pPr>
            <w:r w:rsidRPr="00285DE4">
              <w:rPr>
                <w:rFonts w:ascii="Times New Roman" w:eastAsia="Times New Roman" w:hAnsi="Times New Roman" w:cs="Times New Roman"/>
                <w:color w:val="000000"/>
                <w:sz w:val="24"/>
                <w:szCs w:val="24"/>
                <w:lang w:eastAsia="ru-RU"/>
              </w:rPr>
              <w:t>классные руководители, учи теля-предметники, родители</w:t>
            </w:r>
          </w:p>
        </w:tc>
      </w:tr>
      <w:tr w:rsidR="005B112D" w:rsidRPr="00B94F8B" w14:paraId="6C22EC02" w14:textId="77777777" w:rsidTr="005B112D">
        <w:trPr>
          <w:gridAfter w:val="2"/>
          <w:wAfter w:w="119" w:type="dxa"/>
        </w:trPr>
        <w:tc>
          <w:tcPr>
            <w:tcW w:w="14560" w:type="dxa"/>
            <w:gridSpan w:val="4"/>
            <w:tcBorders>
              <w:top w:val="single" w:sz="4" w:space="0" w:color="auto"/>
              <w:left w:val="single" w:sz="4" w:space="0" w:color="auto"/>
              <w:bottom w:val="nil"/>
              <w:right w:val="single" w:sz="4" w:space="0" w:color="auto"/>
            </w:tcBorders>
            <w:shd w:val="clear" w:color="auto" w:fill="C5E0B3" w:themeFill="accent6" w:themeFillTint="66"/>
            <w:vAlign w:val="bottom"/>
          </w:tcPr>
          <w:p w14:paraId="7C1F5418" w14:textId="77777777" w:rsidR="005B112D" w:rsidRPr="00B94F8B" w:rsidRDefault="005B112D" w:rsidP="005B112D">
            <w:pPr>
              <w:spacing w:after="0" w:line="240" w:lineRule="exact"/>
              <w:jc w:val="center"/>
              <w:rPr>
                <w:rFonts w:ascii="Times New Roman" w:eastAsia="Times New Roman" w:hAnsi="Times New Roman" w:cs="Times New Roman"/>
                <w:b/>
                <w:bCs/>
                <w:color w:val="000000"/>
                <w:sz w:val="32"/>
                <w:szCs w:val="32"/>
                <w:lang w:eastAsia="ru-RU"/>
              </w:rPr>
            </w:pPr>
          </w:p>
          <w:p w14:paraId="58EA1B92" w14:textId="77777777" w:rsidR="005B112D" w:rsidRPr="00B94F8B" w:rsidRDefault="005B112D" w:rsidP="005B112D">
            <w:pPr>
              <w:spacing w:after="0" w:line="240" w:lineRule="auto"/>
              <w:jc w:val="center"/>
              <w:rPr>
                <w:rFonts w:ascii="Times New Roman" w:eastAsia="Times New Roman" w:hAnsi="Times New Roman" w:cs="Times New Roman"/>
                <w:b/>
                <w:bCs/>
                <w:color w:val="000000"/>
                <w:sz w:val="32"/>
                <w:szCs w:val="32"/>
                <w:lang w:eastAsia="ru-RU"/>
              </w:rPr>
            </w:pPr>
            <w:r w:rsidRPr="00B94F8B">
              <w:rPr>
                <w:rFonts w:ascii="Times New Roman" w:eastAsia="Times New Roman" w:hAnsi="Times New Roman" w:cs="Times New Roman"/>
                <w:b/>
                <w:bCs/>
                <w:color w:val="000000"/>
                <w:sz w:val="32"/>
                <w:szCs w:val="32"/>
                <w:lang w:eastAsia="ru-RU"/>
              </w:rPr>
              <w:t>Работа с родителями</w:t>
            </w:r>
          </w:p>
          <w:p w14:paraId="28309DD0" w14:textId="77777777" w:rsidR="005B112D" w:rsidRPr="00B94F8B" w:rsidRDefault="005B112D" w:rsidP="005B112D">
            <w:pPr>
              <w:spacing w:after="0" w:line="240" w:lineRule="exact"/>
              <w:jc w:val="center"/>
              <w:rPr>
                <w:rFonts w:ascii="Times New Roman" w:eastAsia="Times New Roman" w:hAnsi="Times New Roman" w:cs="Times New Roman"/>
                <w:sz w:val="32"/>
                <w:szCs w:val="32"/>
                <w:lang w:eastAsia="ru-RU"/>
              </w:rPr>
            </w:pPr>
          </w:p>
        </w:tc>
      </w:tr>
      <w:tr w:rsidR="005B112D" w:rsidRPr="00B94F8B" w14:paraId="4B917627" w14:textId="77777777" w:rsidTr="005B112D">
        <w:trPr>
          <w:gridAfter w:val="2"/>
          <w:wAfter w:w="119" w:type="dxa"/>
        </w:trPr>
        <w:tc>
          <w:tcPr>
            <w:tcW w:w="6658" w:type="dxa"/>
            <w:tcBorders>
              <w:top w:val="single" w:sz="4" w:space="0" w:color="auto"/>
              <w:left w:val="single" w:sz="4" w:space="0" w:color="auto"/>
              <w:bottom w:val="single" w:sz="4" w:space="0" w:color="auto"/>
              <w:right w:val="nil"/>
            </w:tcBorders>
            <w:shd w:val="clear" w:color="auto" w:fill="FFFFFF"/>
          </w:tcPr>
          <w:p w14:paraId="12C4F274" w14:textId="77777777" w:rsidR="005B112D" w:rsidRPr="00B94F8B" w:rsidRDefault="005B112D" w:rsidP="005B112D">
            <w:pPr>
              <w:spacing w:after="0" w:line="100" w:lineRule="exact"/>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b/>
                <w:bCs/>
                <w:color w:val="000000"/>
                <w:w w:val="33"/>
                <w:sz w:val="10"/>
                <w:szCs w:val="10"/>
                <w:lang w:val="en-US"/>
              </w:rPr>
              <w:t>j</w:t>
            </w:r>
          </w:p>
          <w:p w14:paraId="28960B02" w14:textId="77777777" w:rsidR="005B112D" w:rsidRPr="00B94F8B" w:rsidRDefault="005B112D" w:rsidP="005B112D">
            <w:pPr>
              <w:spacing w:after="0" w:line="220" w:lineRule="exact"/>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Дела, события, мероприятия</w:t>
            </w:r>
          </w:p>
        </w:tc>
        <w:tc>
          <w:tcPr>
            <w:tcW w:w="2126" w:type="dxa"/>
            <w:tcBorders>
              <w:top w:val="single" w:sz="4" w:space="0" w:color="auto"/>
              <w:left w:val="single" w:sz="4" w:space="0" w:color="auto"/>
              <w:bottom w:val="single" w:sz="4" w:space="0" w:color="auto"/>
              <w:right w:val="nil"/>
            </w:tcBorders>
            <w:shd w:val="clear" w:color="auto" w:fill="FFFFFF"/>
            <w:vAlign w:val="center"/>
          </w:tcPr>
          <w:p w14:paraId="1F310E6A" w14:textId="77777777" w:rsidR="005B112D" w:rsidRPr="00B94F8B" w:rsidRDefault="005B112D" w:rsidP="005B112D">
            <w:pPr>
              <w:spacing w:after="0" w:line="220" w:lineRule="exact"/>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Классы</w:t>
            </w:r>
          </w:p>
        </w:tc>
        <w:tc>
          <w:tcPr>
            <w:tcW w:w="2268" w:type="dxa"/>
            <w:tcBorders>
              <w:top w:val="single" w:sz="4" w:space="0" w:color="auto"/>
              <w:left w:val="single" w:sz="4" w:space="0" w:color="auto"/>
              <w:bottom w:val="single" w:sz="4" w:space="0" w:color="auto"/>
              <w:right w:val="nil"/>
            </w:tcBorders>
            <w:shd w:val="clear" w:color="auto" w:fill="FFFFFF"/>
            <w:vAlign w:val="bottom"/>
          </w:tcPr>
          <w:p w14:paraId="3802C54F" w14:textId="77777777" w:rsidR="005B112D" w:rsidRPr="00B94F8B" w:rsidRDefault="005B112D" w:rsidP="005B112D">
            <w:pPr>
              <w:spacing w:after="0" w:line="240" w:lineRule="auto"/>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Ориентировочное</w:t>
            </w:r>
          </w:p>
          <w:p w14:paraId="5D584881" w14:textId="77777777" w:rsidR="005B112D" w:rsidRPr="00B94F8B" w:rsidRDefault="005B112D" w:rsidP="005B112D">
            <w:pPr>
              <w:spacing w:after="0" w:line="240" w:lineRule="auto"/>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время</w:t>
            </w:r>
          </w:p>
          <w:p w14:paraId="1EE270C8" w14:textId="77777777" w:rsidR="005B112D" w:rsidRPr="00B94F8B" w:rsidRDefault="005B112D" w:rsidP="005B112D">
            <w:pPr>
              <w:spacing w:after="0" w:line="240" w:lineRule="auto"/>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lastRenderedPageBreak/>
              <w:t>проведения</w:t>
            </w:r>
          </w:p>
        </w:tc>
        <w:tc>
          <w:tcPr>
            <w:tcW w:w="3508" w:type="dxa"/>
            <w:tcBorders>
              <w:top w:val="single" w:sz="4" w:space="0" w:color="auto"/>
              <w:left w:val="single" w:sz="4" w:space="0" w:color="auto"/>
              <w:bottom w:val="single" w:sz="4" w:space="0" w:color="auto"/>
              <w:right w:val="single" w:sz="4" w:space="0" w:color="auto"/>
            </w:tcBorders>
            <w:shd w:val="clear" w:color="auto" w:fill="FFFFFF"/>
            <w:vAlign w:val="center"/>
          </w:tcPr>
          <w:p w14:paraId="700D5C0E" w14:textId="77777777" w:rsidR="005B112D" w:rsidRPr="00B94F8B" w:rsidRDefault="005B112D" w:rsidP="005B112D">
            <w:pPr>
              <w:spacing w:after="0" w:line="220" w:lineRule="exact"/>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lastRenderedPageBreak/>
              <w:t>Ответственные</w:t>
            </w:r>
          </w:p>
        </w:tc>
      </w:tr>
      <w:tr w:rsidR="005B112D" w:rsidRPr="00B94F8B" w14:paraId="79359EA6" w14:textId="77777777" w:rsidTr="005B112D">
        <w:trPr>
          <w:gridAfter w:val="2"/>
          <w:wAfter w:w="119" w:type="dxa"/>
        </w:trPr>
        <w:tc>
          <w:tcPr>
            <w:tcW w:w="6658" w:type="dxa"/>
            <w:tcBorders>
              <w:top w:val="single" w:sz="4" w:space="0" w:color="auto"/>
              <w:left w:val="single" w:sz="4" w:space="0" w:color="auto"/>
              <w:bottom w:val="nil"/>
              <w:right w:val="nil"/>
            </w:tcBorders>
            <w:shd w:val="clear" w:color="auto" w:fill="FFFFFF"/>
            <w:vAlign w:val="bottom"/>
          </w:tcPr>
          <w:p w14:paraId="266E93C1" w14:textId="77777777" w:rsidR="005B112D" w:rsidRPr="00B94F8B" w:rsidRDefault="005B112D" w:rsidP="005B112D">
            <w:pPr>
              <w:spacing w:after="0" w:line="220" w:lineRule="exact"/>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Общешкольные родительские собрания</w:t>
            </w:r>
          </w:p>
        </w:tc>
        <w:tc>
          <w:tcPr>
            <w:tcW w:w="2126" w:type="dxa"/>
            <w:tcBorders>
              <w:top w:val="single" w:sz="4" w:space="0" w:color="auto"/>
              <w:left w:val="single" w:sz="4" w:space="0" w:color="auto"/>
              <w:bottom w:val="nil"/>
              <w:right w:val="nil"/>
            </w:tcBorders>
            <w:shd w:val="clear" w:color="auto" w:fill="FFFFFF"/>
            <w:vAlign w:val="bottom"/>
          </w:tcPr>
          <w:p w14:paraId="7B2727EE" w14:textId="77777777" w:rsidR="005B112D" w:rsidRPr="008672C2" w:rsidRDefault="005B112D" w:rsidP="005B112D">
            <w:pPr>
              <w:spacing w:after="0" w:line="220" w:lineRule="exact"/>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color w:val="000000"/>
                <w:sz w:val="24"/>
                <w:szCs w:val="24"/>
                <w:lang w:val="en-US" w:eastAsia="ru-RU"/>
              </w:rPr>
              <w:t>5-9</w:t>
            </w:r>
          </w:p>
        </w:tc>
        <w:tc>
          <w:tcPr>
            <w:tcW w:w="2268" w:type="dxa"/>
            <w:tcBorders>
              <w:top w:val="single" w:sz="4" w:space="0" w:color="auto"/>
              <w:left w:val="single" w:sz="4" w:space="0" w:color="auto"/>
              <w:bottom w:val="nil"/>
              <w:right w:val="nil"/>
            </w:tcBorders>
            <w:shd w:val="clear" w:color="auto" w:fill="FFFFFF"/>
            <w:vAlign w:val="bottom"/>
          </w:tcPr>
          <w:p w14:paraId="2833C6FB" w14:textId="77777777" w:rsidR="005B112D" w:rsidRPr="00B94F8B" w:rsidRDefault="005B112D" w:rsidP="005B112D">
            <w:pPr>
              <w:spacing w:after="0" w:line="220" w:lineRule="exact"/>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Август, май</w:t>
            </w:r>
          </w:p>
        </w:tc>
        <w:tc>
          <w:tcPr>
            <w:tcW w:w="3508" w:type="dxa"/>
            <w:tcBorders>
              <w:top w:val="single" w:sz="4" w:space="0" w:color="auto"/>
              <w:left w:val="single" w:sz="4" w:space="0" w:color="auto"/>
              <w:bottom w:val="nil"/>
              <w:right w:val="single" w:sz="4" w:space="0" w:color="auto"/>
            </w:tcBorders>
            <w:shd w:val="clear" w:color="auto" w:fill="FFFFFF"/>
            <w:vAlign w:val="bottom"/>
          </w:tcPr>
          <w:p w14:paraId="656545DA" w14:textId="77777777" w:rsidR="005B112D" w:rsidRPr="00B94F8B" w:rsidRDefault="005B112D" w:rsidP="005B112D">
            <w:pPr>
              <w:spacing w:after="0" w:line="220" w:lineRule="exact"/>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Администрация</w:t>
            </w:r>
          </w:p>
        </w:tc>
      </w:tr>
      <w:tr w:rsidR="005B112D" w:rsidRPr="00B94F8B" w14:paraId="4A933435" w14:textId="77777777" w:rsidTr="005B112D">
        <w:trPr>
          <w:gridAfter w:val="2"/>
          <w:wAfter w:w="119" w:type="dxa"/>
        </w:trPr>
        <w:tc>
          <w:tcPr>
            <w:tcW w:w="6658" w:type="dxa"/>
            <w:tcBorders>
              <w:top w:val="single" w:sz="4" w:space="0" w:color="auto"/>
              <w:left w:val="single" w:sz="4" w:space="0" w:color="auto"/>
              <w:bottom w:val="nil"/>
              <w:right w:val="nil"/>
            </w:tcBorders>
            <w:shd w:val="clear" w:color="auto" w:fill="FFFFFF"/>
            <w:vAlign w:val="bottom"/>
          </w:tcPr>
          <w:p w14:paraId="19143A12" w14:textId="77777777" w:rsidR="005B112D" w:rsidRPr="00B94F8B" w:rsidRDefault="005B112D" w:rsidP="005B112D">
            <w:pPr>
              <w:spacing w:after="0" w:line="240" w:lineRule="auto"/>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Родительские собрания</w:t>
            </w:r>
          </w:p>
          <w:p w14:paraId="38049071" w14:textId="77777777" w:rsidR="005B112D" w:rsidRPr="00B94F8B" w:rsidRDefault="005B112D" w:rsidP="005B112D">
            <w:pPr>
              <w:spacing w:after="0" w:line="240" w:lineRule="auto"/>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b/>
                <w:bCs/>
                <w:color w:val="000000"/>
                <w:sz w:val="24"/>
                <w:szCs w:val="24"/>
                <w:lang w:eastAsia="ru-RU"/>
              </w:rPr>
              <w:t>«Семья и школа: взгляд в одном направлении»:</w:t>
            </w:r>
          </w:p>
          <w:p w14:paraId="222618F8" w14:textId="77777777" w:rsidR="005B112D" w:rsidRPr="00B94F8B" w:rsidRDefault="005B112D" w:rsidP="005B112D">
            <w:pPr>
              <w:spacing w:after="0" w:line="240" w:lineRule="auto"/>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«Организация учебно-воспитательного процесса в 2020/2021 уч. году. Приоритетные направления деятельности ОУ в рамках реализации государственной политики в области образования</w:t>
            </w:r>
          </w:p>
        </w:tc>
        <w:tc>
          <w:tcPr>
            <w:tcW w:w="2126" w:type="dxa"/>
            <w:tcBorders>
              <w:top w:val="single" w:sz="4" w:space="0" w:color="auto"/>
              <w:left w:val="single" w:sz="4" w:space="0" w:color="auto"/>
              <w:bottom w:val="nil"/>
              <w:right w:val="nil"/>
            </w:tcBorders>
            <w:shd w:val="clear" w:color="auto" w:fill="FFFFFF"/>
          </w:tcPr>
          <w:p w14:paraId="2A98945F" w14:textId="77777777" w:rsidR="005B112D" w:rsidRPr="00F86A64" w:rsidRDefault="005B112D" w:rsidP="005B112D">
            <w:pPr>
              <w:spacing w:after="0" w:line="220" w:lineRule="exact"/>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5-9</w:t>
            </w:r>
            <w:r w:rsidRPr="00F86A64">
              <w:rPr>
                <w:rFonts w:ascii="Times New Roman" w:eastAsia="Times New Roman" w:hAnsi="Times New Roman" w:cs="Times New Roman"/>
                <w:sz w:val="24"/>
                <w:szCs w:val="24"/>
                <w:lang w:eastAsia="ru-RU"/>
              </w:rPr>
              <w:t>классы</w:t>
            </w:r>
          </w:p>
        </w:tc>
        <w:tc>
          <w:tcPr>
            <w:tcW w:w="2268" w:type="dxa"/>
            <w:tcBorders>
              <w:top w:val="single" w:sz="4" w:space="0" w:color="auto"/>
              <w:left w:val="single" w:sz="4" w:space="0" w:color="auto"/>
              <w:bottom w:val="nil"/>
              <w:right w:val="nil"/>
            </w:tcBorders>
            <w:shd w:val="clear" w:color="auto" w:fill="FFFFFF"/>
          </w:tcPr>
          <w:p w14:paraId="3A80D5C8" w14:textId="77777777" w:rsidR="005B112D" w:rsidRPr="00B94F8B" w:rsidRDefault="005B112D" w:rsidP="005B112D">
            <w:pPr>
              <w:spacing w:after="0" w:line="220" w:lineRule="exac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сентябрь</w:t>
            </w:r>
          </w:p>
        </w:tc>
        <w:tc>
          <w:tcPr>
            <w:tcW w:w="3508" w:type="dxa"/>
            <w:tcBorders>
              <w:top w:val="single" w:sz="4" w:space="0" w:color="auto"/>
              <w:left w:val="single" w:sz="4" w:space="0" w:color="auto"/>
              <w:bottom w:val="nil"/>
              <w:right w:val="single" w:sz="4" w:space="0" w:color="auto"/>
            </w:tcBorders>
            <w:shd w:val="clear" w:color="auto" w:fill="FFFFFF"/>
          </w:tcPr>
          <w:p w14:paraId="7B962841" w14:textId="77777777" w:rsidR="005B112D" w:rsidRPr="00B94F8B" w:rsidRDefault="005B112D" w:rsidP="005B112D">
            <w:pPr>
              <w:spacing w:after="0" w:line="220" w:lineRule="exact"/>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классные руководители</w:t>
            </w:r>
          </w:p>
        </w:tc>
      </w:tr>
      <w:tr w:rsidR="005B112D" w:rsidRPr="00B94F8B" w14:paraId="1E27A87B" w14:textId="77777777" w:rsidTr="005B112D">
        <w:trPr>
          <w:gridAfter w:val="2"/>
          <w:wAfter w:w="119" w:type="dxa"/>
        </w:trPr>
        <w:tc>
          <w:tcPr>
            <w:tcW w:w="6658" w:type="dxa"/>
            <w:tcBorders>
              <w:top w:val="single" w:sz="4" w:space="0" w:color="auto"/>
              <w:left w:val="single" w:sz="4" w:space="0" w:color="auto"/>
              <w:bottom w:val="nil"/>
              <w:right w:val="nil"/>
            </w:tcBorders>
            <w:shd w:val="clear" w:color="auto" w:fill="FFFFFF"/>
          </w:tcPr>
          <w:p w14:paraId="0C46B2FE" w14:textId="77777777" w:rsidR="005B112D" w:rsidRPr="00B94F8B" w:rsidRDefault="005B112D" w:rsidP="005B112D">
            <w:pPr>
              <w:spacing w:after="0" w:line="220" w:lineRule="exact"/>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Составление социального паспорта классов, школы</w:t>
            </w:r>
          </w:p>
        </w:tc>
        <w:tc>
          <w:tcPr>
            <w:tcW w:w="2126" w:type="dxa"/>
            <w:tcBorders>
              <w:top w:val="single" w:sz="4" w:space="0" w:color="auto"/>
              <w:left w:val="single" w:sz="4" w:space="0" w:color="auto"/>
              <w:bottom w:val="nil"/>
              <w:right w:val="nil"/>
            </w:tcBorders>
            <w:shd w:val="clear" w:color="auto" w:fill="FFFFFF"/>
          </w:tcPr>
          <w:p w14:paraId="0F4D76AB" w14:textId="77777777" w:rsidR="005B112D" w:rsidRPr="00F86A64" w:rsidRDefault="005B112D" w:rsidP="005B112D">
            <w:pPr>
              <w:spacing w:after="0" w:line="220" w:lineRule="exact"/>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5-9</w:t>
            </w:r>
            <w:r w:rsidRPr="00F86A64">
              <w:rPr>
                <w:rFonts w:ascii="Times New Roman" w:eastAsia="Times New Roman" w:hAnsi="Times New Roman" w:cs="Times New Roman"/>
                <w:sz w:val="24"/>
                <w:szCs w:val="24"/>
                <w:lang w:eastAsia="ru-RU"/>
              </w:rPr>
              <w:t>классы</w:t>
            </w:r>
          </w:p>
        </w:tc>
        <w:tc>
          <w:tcPr>
            <w:tcW w:w="2268" w:type="dxa"/>
            <w:tcBorders>
              <w:top w:val="single" w:sz="4" w:space="0" w:color="auto"/>
              <w:left w:val="single" w:sz="4" w:space="0" w:color="auto"/>
              <w:bottom w:val="nil"/>
              <w:right w:val="nil"/>
            </w:tcBorders>
            <w:shd w:val="clear" w:color="auto" w:fill="FFFFFF"/>
          </w:tcPr>
          <w:p w14:paraId="29CE4109" w14:textId="77777777" w:rsidR="005B112D" w:rsidRPr="00B94F8B" w:rsidRDefault="005B112D" w:rsidP="005B112D">
            <w:pPr>
              <w:spacing w:after="0" w:line="220" w:lineRule="exact"/>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сентябрь</w:t>
            </w:r>
          </w:p>
        </w:tc>
        <w:tc>
          <w:tcPr>
            <w:tcW w:w="3508" w:type="dxa"/>
            <w:tcBorders>
              <w:top w:val="single" w:sz="4" w:space="0" w:color="auto"/>
              <w:left w:val="single" w:sz="4" w:space="0" w:color="auto"/>
              <w:bottom w:val="nil"/>
              <w:right w:val="single" w:sz="4" w:space="0" w:color="auto"/>
            </w:tcBorders>
            <w:shd w:val="clear" w:color="auto" w:fill="FFFFFF"/>
            <w:vAlign w:val="bottom"/>
          </w:tcPr>
          <w:p w14:paraId="68A1B19C" w14:textId="77777777" w:rsidR="005B112D" w:rsidRPr="00B94F8B" w:rsidRDefault="005B112D" w:rsidP="005B112D">
            <w:pPr>
              <w:spacing w:after="0" w:line="240" w:lineRule="auto"/>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Социальный педагог, классные руководители</w:t>
            </w:r>
          </w:p>
        </w:tc>
      </w:tr>
      <w:tr w:rsidR="005B112D" w:rsidRPr="00B94F8B" w14:paraId="0B8C0603" w14:textId="77777777" w:rsidTr="005B112D">
        <w:trPr>
          <w:gridAfter w:val="2"/>
          <w:wAfter w:w="119" w:type="dxa"/>
        </w:trPr>
        <w:tc>
          <w:tcPr>
            <w:tcW w:w="6658" w:type="dxa"/>
            <w:tcBorders>
              <w:top w:val="single" w:sz="4" w:space="0" w:color="auto"/>
              <w:left w:val="single" w:sz="4" w:space="0" w:color="auto"/>
              <w:bottom w:val="nil"/>
              <w:right w:val="nil"/>
            </w:tcBorders>
            <w:shd w:val="clear" w:color="auto" w:fill="FFFFFF"/>
            <w:vAlign w:val="bottom"/>
          </w:tcPr>
          <w:p w14:paraId="7277455B" w14:textId="77777777" w:rsidR="005B112D" w:rsidRPr="00B94F8B" w:rsidRDefault="005B112D" w:rsidP="005B112D">
            <w:pPr>
              <w:spacing w:after="0" w:line="240" w:lineRule="auto"/>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Участие родителей в классных, общешкольных мероприятиях, помощь детям в конкурсах</w:t>
            </w:r>
          </w:p>
        </w:tc>
        <w:tc>
          <w:tcPr>
            <w:tcW w:w="2126" w:type="dxa"/>
            <w:tcBorders>
              <w:top w:val="single" w:sz="4" w:space="0" w:color="auto"/>
              <w:left w:val="single" w:sz="4" w:space="0" w:color="auto"/>
              <w:bottom w:val="nil"/>
              <w:right w:val="nil"/>
            </w:tcBorders>
            <w:shd w:val="clear" w:color="auto" w:fill="FFFFFF"/>
          </w:tcPr>
          <w:p w14:paraId="64ACA99F" w14:textId="77777777" w:rsidR="005B112D" w:rsidRPr="00F86A64" w:rsidRDefault="005B112D" w:rsidP="005B112D">
            <w:pPr>
              <w:spacing w:after="0" w:line="220" w:lineRule="exact"/>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5-9</w:t>
            </w:r>
            <w:r w:rsidRPr="00F86A64">
              <w:rPr>
                <w:rFonts w:ascii="Times New Roman" w:eastAsia="Times New Roman" w:hAnsi="Times New Roman" w:cs="Times New Roman"/>
                <w:sz w:val="24"/>
                <w:szCs w:val="24"/>
                <w:lang w:eastAsia="ru-RU"/>
              </w:rPr>
              <w:t xml:space="preserve"> классы</w:t>
            </w:r>
          </w:p>
        </w:tc>
        <w:tc>
          <w:tcPr>
            <w:tcW w:w="2268" w:type="dxa"/>
            <w:tcBorders>
              <w:top w:val="single" w:sz="4" w:space="0" w:color="auto"/>
              <w:left w:val="single" w:sz="4" w:space="0" w:color="auto"/>
              <w:bottom w:val="nil"/>
              <w:right w:val="nil"/>
            </w:tcBorders>
            <w:shd w:val="clear" w:color="auto" w:fill="FFFFFF"/>
          </w:tcPr>
          <w:p w14:paraId="4EF41273" w14:textId="77777777" w:rsidR="005B112D" w:rsidRPr="00B94F8B" w:rsidRDefault="005B112D" w:rsidP="005B112D">
            <w:pPr>
              <w:spacing w:after="0" w:line="220" w:lineRule="exact"/>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В течение года</w:t>
            </w:r>
          </w:p>
        </w:tc>
        <w:tc>
          <w:tcPr>
            <w:tcW w:w="3508" w:type="dxa"/>
            <w:tcBorders>
              <w:top w:val="single" w:sz="4" w:space="0" w:color="auto"/>
              <w:left w:val="single" w:sz="4" w:space="0" w:color="auto"/>
              <w:bottom w:val="nil"/>
              <w:right w:val="single" w:sz="4" w:space="0" w:color="auto"/>
            </w:tcBorders>
            <w:shd w:val="clear" w:color="auto" w:fill="FFFFFF"/>
          </w:tcPr>
          <w:p w14:paraId="0474AFE1" w14:textId="77777777" w:rsidR="005B112D" w:rsidRPr="00B94F8B" w:rsidRDefault="005B112D" w:rsidP="005B112D">
            <w:pPr>
              <w:spacing w:after="0" w:line="240" w:lineRule="auto"/>
              <w:jc w:val="both"/>
              <w:rPr>
                <w:rFonts w:ascii="Times New Roman" w:eastAsia="Times New Roman" w:hAnsi="Times New Roman" w:cs="Times New Roman"/>
                <w:sz w:val="10"/>
                <w:szCs w:val="10"/>
                <w:lang w:eastAsia="ru-RU"/>
              </w:rPr>
            </w:pPr>
          </w:p>
        </w:tc>
      </w:tr>
      <w:tr w:rsidR="005B112D" w:rsidRPr="00B94F8B" w14:paraId="34F23F4C" w14:textId="77777777" w:rsidTr="005B112D">
        <w:trPr>
          <w:gridAfter w:val="2"/>
          <w:wAfter w:w="119" w:type="dxa"/>
        </w:trPr>
        <w:tc>
          <w:tcPr>
            <w:tcW w:w="6658" w:type="dxa"/>
            <w:tcBorders>
              <w:top w:val="single" w:sz="4" w:space="0" w:color="auto"/>
              <w:left w:val="single" w:sz="4" w:space="0" w:color="auto"/>
              <w:bottom w:val="nil"/>
              <w:right w:val="nil"/>
            </w:tcBorders>
            <w:shd w:val="clear" w:color="auto" w:fill="FFFFFF"/>
            <w:vAlign w:val="bottom"/>
          </w:tcPr>
          <w:p w14:paraId="15CF4835" w14:textId="77777777" w:rsidR="005B112D" w:rsidRPr="00F86A64" w:rsidRDefault="005B112D" w:rsidP="005B112D">
            <w:pPr>
              <w:spacing w:after="0" w:line="240" w:lineRule="auto"/>
              <w:jc w:val="both"/>
              <w:rPr>
                <w:rFonts w:ascii="Times New Roman" w:eastAsia="Times New Roman" w:hAnsi="Times New Roman" w:cs="Times New Roman"/>
                <w:color w:val="000000"/>
                <w:sz w:val="24"/>
                <w:szCs w:val="24"/>
                <w:lang w:eastAsia="ru-RU"/>
              </w:rPr>
            </w:pPr>
            <w:r w:rsidRPr="00F86A64">
              <w:rPr>
                <w:rFonts w:ascii="Times New Roman" w:eastAsia="Times New Roman" w:hAnsi="Times New Roman" w:cs="Times New Roman"/>
                <w:color w:val="000000"/>
                <w:sz w:val="24"/>
                <w:szCs w:val="24"/>
                <w:lang w:eastAsia="ru-RU"/>
              </w:rPr>
              <w:t>Родительские собрания</w:t>
            </w:r>
          </w:p>
          <w:p w14:paraId="4C11C5B0" w14:textId="77777777" w:rsidR="005B112D" w:rsidRPr="00F86A64" w:rsidRDefault="005B112D" w:rsidP="005B112D">
            <w:pPr>
              <w:spacing w:after="0" w:line="240" w:lineRule="atLeast"/>
              <w:rPr>
                <w:rFonts w:ascii="Times New Roman" w:hAnsi="Times New Roman" w:cs="Times New Roman"/>
                <w:b/>
                <w:bCs/>
                <w:sz w:val="24"/>
                <w:szCs w:val="24"/>
              </w:rPr>
            </w:pPr>
            <w:r w:rsidRPr="00F86A64">
              <w:rPr>
                <w:rFonts w:ascii="Times New Roman" w:hAnsi="Times New Roman" w:cs="Times New Roman"/>
                <w:b/>
                <w:bCs/>
                <w:sz w:val="24"/>
                <w:szCs w:val="24"/>
              </w:rPr>
              <w:t xml:space="preserve">Особенности задач семьи и школы в воспитании и социализации ребенка. </w:t>
            </w:r>
          </w:p>
          <w:p w14:paraId="60D9BFC3" w14:textId="77777777" w:rsidR="005B112D" w:rsidRPr="00F86A64" w:rsidRDefault="005B112D" w:rsidP="005B112D">
            <w:pPr>
              <w:spacing w:after="0" w:line="240" w:lineRule="atLeast"/>
              <w:rPr>
                <w:rFonts w:ascii="Times New Roman" w:hAnsi="Times New Roman" w:cs="Times New Roman"/>
                <w:b/>
                <w:bCs/>
                <w:sz w:val="24"/>
                <w:szCs w:val="24"/>
                <w:lang w:eastAsia="ru-RU"/>
              </w:rPr>
            </w:pPr>
            <w:r>
              <w:rPr>
                <w:rFonts w:ascii="Times New Roman" w:hAnsi="Times New Roman" w:cs="Times New Roman"/>
                <w:b/>
                <w:bCs/>
                <w:sz w:val="24"/>
                <w:szCs w:val="24"/>
                <w:lang w:eastAsia="ru-RU"/>
              </w:rPr>
              <w:t xml:space="preserve">5-8 </w:t>
            </w:r>
            <w:proofErr w:type="spellStart"/>
            <w:r w:rsidRPr="00F86A64">
              <w:rPr>
                <w:rFonts w:ascii="Times New Roman" w:hAnsi="Times New Roman" w:cs="Times New Roman"/>
                <w:b/>
                <w:bCs/>
                <w:sz w:val="24"/>
                <w:szCs w:val="24"/>
                <w:lang w:eastAsia="ru-RU"/>
              </w:rPr>
              <w:t>кл</w:t>
            </w:r>
            <w:proofErr w:type="spellEnd"/>
            <w:r w:rsidRPr="00F86A64">
              <w:rPr>
                <w:rFonts w:ascii="Times New Roman" w:hAnsi="Times New Roman" w:cs="Times New Roman"/>
                <w:b/>
                <w:bCs/>
                <w:sz w:val="24"/>
                <w:szCs w:val="24"/>
                <w:lang w:eastAsia="ru-RU"/>
              </w:rPr>
              <w:t>.</w:t>
            </w:r>
          </w:p>
          <w:p w14:paraId="1C9E78FA" w14:textId="77777777" w:rsidR="005B112D" w:rsidRDefault="005B112D" w:rsidP="005B112D">
            <w:pPr>
              <w:spacing w:after="0" w:line="240" w:lineRule="atLeast"/>
              <w:rPr>
                <w:rFonts w:ascii="Times New Roman" w:hAnsi="Times New Roman" w:cs="Times New Roman"/>
                <w:sz w:val="24"/>
                <w:szCs w:val="24"/>
              </w:rPr>
            </w:pPr>
            <w:r w:rsidRPr="00F86A64">
              <w:rPr>
                <w:rFonts w:ascii="Times New Roman" w:hAnsi="Times New Roman" w:cs="Times New Roman"/>
                <w:sz w:val="24"/>
                <w:szCs w:val="24"/>
              </w:rPr>
              <w:t>Результативность урока. От чего она зависит и зачем нужна?</w:t>
            </w:r>
          </w:p>
          <w:p w14:paraId="0693E032" w14:textId="77777777" w:rsidR="005B112D" w:rsidRPr="001D70C1" w:rsidRDefault="005B112D" w:rsidP="005B112D">
            <w:pPr>
              <w:spacing w:after="0" w:line="240" w:lineRule="atLeast"/>
              <w:rPr>
                <w:rFonts w:ascii="Times New Roman" w:hAnsi="Times New Roman" w:cs="Times New Roman"/>
                <w:sz w:val="24"/>
                <w:szCs w:val="24"/>
              </w:rPr>
            </w:pPr>
            <w:r>
              <w:rPr>
                <w:rFonts w:ascii="Times New Roman" w:hAnsi="Times New Roman" w:cs="Times New Roman"/>
                <w:b/>
                <w:bCs/>
                <w:sz w:val="24"/>
                <w:szCs w:val="24"/>
                <w:lang w:eastAsia="ru-RU"/>
              </w:rPr>
              <w:t>9</w:t>
            </w:r>
            <w:r w:rsidRPr="00F86A64">
              <w:rPr>
                <w:rFonts w:ascii="Times New Roman" w:hAnsi="Times New Roman" w:cs="Times New Roman"/>
                <w:b/>
                <w:bCs/>
                <w:sz w:val="24"/>
                <w:szCs w:val="24"/>
                <w:lang w:eastAsia="ru-RU"/>
              </w:rPr>
              <w:t xml:space="preserve"> </w:t>
            </w:r>
            <w:proofErr w:type="spellStart"/>
            <w:r w:rsidRPr="00F86A64">
              <w:rPr>
                <w:rFonts w:ascii="Times New Roman" w:hAnsi="Times New Roman" w:cs="Times New Roman"/>
                <w:b/>
                <w:bCs/>
                <w:sz w:val="24"/>
                <w:szCs w:val="24"/>
                <w:lang w:eastAsia="ru-RU"/>
              </w:rPr>
              <w:t>кл</w:t>
            </w:r>
            <w:proofErr w:type="spellEnd"/>
            <w:r w:rsidRPr="00F86A64">
              <w:rPr>
                <w:rFonts w:ascii="Times New Roman" w:hAnsi="Times New Roman" w:cs="Times New Roman"/>
                <w:b/>
                <w:bCs/>
                <w:sz w:val="24"/>
                <w:szCs w:val="24"/>
                <w:lang w:eastAsia="ru-RU"/>
              </w:rPr>
              <w:t>.</w:t>
            </w:r>
          </w:p>
          <w:p w14:paraId="720C9BAD" w14:textId="77777777" w:rsidR="005B112D" w:rsidRPr="008672C2" w:rsidRDefault="005B112D" w:rsidP="005B112D">
            <w:pPr>
              <w:spacing w:after="0" w:line="240" w:lineRule="auto"/>
              <w:jc w:val="both"/>
              <w:rPr>
                <w:rFonts w:ascii="Times New Roman" w:eastAsia="Times New Roman" w:hAnsi="Times New Roman" w:cs="Times New Roman"/>
                <w:color w:val="FF0000"/>
                <w:sz w:val="24"/>
                <w:szCs w:val="24"/>
                <w:lang w:eastAsia="ru-RU"/>
              </w:rPr>
            </w:pPr>
            <w:r w:rsidRPr="00F86A64">
              <w:rPr>
                <w:rFonts w:ascii="Times New Roman" w:hAnsi="Times New Roman" w:cs="Times New Roman"/>
                <w:sz w:val="24"/>
                <w:szCs w:val="24"/>
              </w:rPr>
              <w:t>Впереди экзамены. Как помочь старшеклассникам подготовиться к успешной сдаче ГИА?</w:t>
            </w:r>
          </w:p>
        </w:tc>
        <w:tc>
          <w:tcPr>
            <w:tcW w:w="2126" w:type="dxa"/>
            <w:tcBorders>
              <w:top w:val="single" w:sz="4" w:space="0" w:color="auto"/>
              <w:left w:val="single" w:sz="4" w:space="0" w:color="auto"/>
              <w:bottom w:val="nil"/>
              <w:right w:val="nil"/>
            </w:tcBorders>
            <w:shd w:val="clear" w:color="auto" w:fill="FFFFFF"/>
            <w:vAlign w:val="center"/>
          </w:tcPr>
          <w:p w14:paraId="68BD40EB" w14:textId="77777777" w:rsidR="005B112D" w:rsidRPr="00F86A64" w:rsidRDefault="005B112D" w:rsidP="005B112D">
            <w:pPr>
              <w:spacing w:after="0" w:line="220" w:lineRule="exact"/>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5-9</w:t>
            </w:r>
          </w:p>
          <w:p w14:paraId="3F7067FD" w14:textId="77777777" w:rsidR="005B112D" w:rsidRPr="00F86A64" w:rsidRDefault="005B112D" w:rsidP="005B112D">
            <w:pPr>
              <w:spacing w:after="0" w:line="220" w:lineRule="exact"/>
              <w:jc w:val="both"/>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nil"/>
              <w:right w:val="nil"/>
            </w:tcBorders>
            <w:shd w:val="clear" w:color="auto" w:fill="FFFFFF"/>
          </w:tcPr>
          <w:p w14:paraId="56522EF9" w14:textId="77777777" w:rsidR="005B112D" w:rsidRPr="00B94F8B" w:rsidRDefault="005B112D" w:rsidP="005B112D">
            <w:pPr>
              <w:spacing w:after="0" w:line="220" w:lineRule="exact"/>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ноябрь</w:t>
            </w:r>
          </w:p>
        </w:tc>
        <w:tc>
          <w:tcPr>
            <w:tcW w:w="3508" w:type="dxa"/>
            <w:tcBorders>
              <w:top w:val="single" w:sz="4" w:space="0" w:color="auto"/>
              <w:left w:val="single" w:sz="4" w:space="0" w:color="auto"/>
              <w:bottom w:val="nil"/>
              <w:right w:val="single" w:sz="4" w:space="0" w:color="auto"/>
            </w:tcBorders>
            <w:shd w:val="clear" w:color="auto" w:fill="FFFFFF"/>
          </w:tcPr>
          <w:p w14:paraId="29E0ED09" w14:textId="77777777" w:rsidR="005B112D" w:rsidRPr="00B94F8B" w:rsidRDefault="005B112D" w:rsidP="005B112D">
            <w:pPr>
              <w:spacing w:after="0" w:line="220" w:lineRule="exact"/>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классные руководители</w:t>
            </w:r>
          </w:p>
        </w:tc>
      </w:tr>
      <w:tr w:rsidR="005B112D" w:rsidRPr="00B94F8B" w14:paraId="5F5CA9FB" w14:textId="77777777" w:rsidTr="005B112D">
        <w:trPr>
          <w:gridAfter w:val="2"/>
          <w:wAfter w:w="119" w:type="dxa"/>
        </w:trPr>
        <w:tc>
          <w:tcPr>
            <w:tcW w:w="6658" w:type="dxa"/>
            <w:tcBorders>
              <w:top w:val="single" w:sz="4" w:space="0" w:color="auto"/>
              <w:left w:val="single" w:sz="4" w:space="0" w:color="auto"/>
              <w:bottom w:val="nil"/>
              <w:right w:val="nil"/>
            </w:tcBorders>
            <w:shd w:val="clear" w:color="auto" w:fill="FFFFFF"/>
          </w:tcPr>
          <w:p w14:paraId="4C7315F5" w14:textId="77777777" w:rsidR="005B112D" w:rsidRPr="00C07A86" w:rsidRDefault="005B112D" w:rsidP="005B112D">
            <w:pPr>
              <w:spacing w:after="0" w:line="240" w:lineRule="atLeast"/>
              <w:rPr>
                <w:rFonts w:ascii="Times New Roman" w:eastAsia="Times New Roman" w:hAnsi="Times New Roman" w:cs="Times New Roman"/>
                <w:sz w:val="24"/>
                <w:szCs w:val="24"/>
                <w:lang w:eastAsia="ru-RU"/>
              </w:rPr>
            </w:pPr>
            <w:r w:rsidRPr="00C07A86">
              <w:rPr>
                <w:rFonts w:ascii="Times New Roman" w:eastAsia="Times New Roman" w:hAnsi="Times New Roman" w:cs="Times New Roman"/>
                <w:color w:val="000000"/>
                <w:sz w:val="24"/>
                <w:szCs w:val="24"/>
                <w:lang w:eastAsia="ru-RU"/>
              </w:rPr>
              <w:t>Родительские собрания</w:t>
            </w:r>
          </w:p>
          <w:p w14:paraId="761E3F8D" w14:textId="77777777" w:rsidR="005B112D" w:rsidRPr="00C07A86" w:rsidRDefault="005B112D" w:rsidP="005B112D">
            <w:pPr>
              <w:spacing w:after="0" w:line="240" w:lineRule="atLeast"/>
              <w:rPr>
                <w:rFonts w:ascii="Times New Roman" w:hAnsi="Times New Roman" w:cs="Times New Roman"/>
                <w:b/>
                <w:bCs/>
                <w:sz w:val="24"/>
                <w:szCs w:val="24"/>
              </w:rPr>
            </w:pPr>
            <w:r w:rsidRPr="00C07A86">
              <w:rPr>
                <w:rFonts w:ascii="Times New Roman" w:hAnsi="Times New Roman" w:cs="Times New Roman"/>
                <w:b/>
                <w:bCs/>
                <w:sz w:val="24"/>
                <w:szCs w:val="24"/>
              </w:rPr>
              <w:t>Социально-психологическое сопровождение образовательного процесса. Актуальные проблемы профилактики негативных проявлений среди обучающихся</w:t>
            </w:r>
          </w:p>
          <w:p w14:paraId="0179057A" w14:textId="77777777" w:rsidR="005B112D" w:rsidRPr="00C07A86" w:rsidRDefault="005B112D" w:rsidP="005B112D">
            <w:pPr>
              <w:spacing w:after="0" w:line="240" w:lineRule="atLeast"/>
              <w:rPr>
                <w:rFonts w:ascii="Times New Roman" w:hAnsi="Times New Roman" w:cs="Times New Roman"/>
                <w:b/>
                <w:bCs/>
                <w:sz w:val="24"/>
                <w:szCs w:val="24"/>
              </w:rPr>
            </w:pPr>
            <w:r w:rsidRPr="00C07A86">
              <w:rPr>
                <w:rFonts w:ascii="Times New Roman" w:hAnsi="Times New Roman" w:cs="Times New Roman"/>
                <w:b/>
                <w:bCs/>
                <w:sz w:val="24"/>
                <w:szCs w:val="24"/>
              </w:rPr>
              <w:t xml:space="preserve">5-8 </w:t>
            </w:r>
            <w:proofErr w:type="spellStart"/>
            <w:r w:rsidRPr="00C07A86">
              <w:rPr>
                <w:rFonts w:ascii="Times New Roman" w:hAnsi="Times New Roman" w:cs="Times New Roman"/>
                <w:b/>
                <w:bCs/>
                <w:sz w:val="24"/>
                <w:szCs w:val="24"/>
              </w:rPr>
              <w:t>кл</w:t>
            </w:r>
            <w:proofErr w:type="spellEnd"/>
            <w:r w:rsidRPr="00C07A86">
              <w:rPr>
                <w:rFonts w:ascii="Times New Roman" w:hAnsi="Times New Roman" w:cs="Times New Roman"/>
                <w:b/>
                <w:bCs/>
                <w:sz w:val="24"/>
                <w:szCs w:val="24"/>
              </w:rPr>
              <w:t xml:space="preserve">. </w:t>
            </w:r>
          </w:p>
          <w:p w14:paraId="1AD3D989" w14:textId="77777777" w:rsidR="005B112D" w:rsidRPr="00C07A86" w:rsidRDefault="005B112D" w:rsidP="005B112D">
            <w:pPr>
              <w:spacing w:after="0" w:line="240" w:lineRule="atLeast"/>
              <w:rPr>
                <w:rFonts w:ascii="Times New Roman" w:hAnsi="Times New Roman" w:cs="Times New Roman"/>
                <w:sz w:val="24"/>
                <w:szCs w:val="24"/>
              </w:rPr>
            </w:pPr>
            <w:r w:rsidRPr="00C07A86">
              <w:rPr>
                <w:rFonts w:ascii="Times New Roman" w:hAnsi="Times New Roman" w:cs="Times New Roman"/>
                <w:sz w:val="24"/>
                <w:szCs w:val="24"/>
              </w:rPr>
              <w:t>Проблема воспитания правовой культуры у подростков.</w:t>
            </w:r>
          </w:p>
          <w:p w14:paraId="4C4D29CC" w14:textId="77777777" w:rsidR="005B112D" w:rsidRPr="00C07A86" w:rsidRDefault="005B112D" w:rsidP="005B112D">
            <w:pPr>
              <w:spacing w:after="0" w:line="240" w:lineRule="atLeast"/>
              <w:rPr>
                <w:rFonts w:ascii="Times New Roman" w:hAnsi="Times New Roman" w:cs="Times New Roman"/>
                <w:sz w:val="24"/>
                <w:szCs w:val="24"/>
              </w:rPr>
            </w:pPr>
            <w:r w:rsidRPr="00C07A86">
              <w:rPr>
                <w:rFonts w:ascii="Times New Roman" w:hAnsi="Times New Roman" w:cs="Times New Roman"/>
                <w:sz w:val="24"/>
                <w:szCs w:val="24"/>
              </w:rPr>
              <w:t xml:space="preserve">Роль родителей, педагогов в сохранении дисциплины и порядка в школе, в развитии моральных качеств </w:t>
            </w:r>
            <w:proofErr w:type="spellStart"/>
            <w:r w:rsidRPr="00C07A86">
              <w:rPr>
                <w:rFonts w:ascii="Times New Roman" w:hAnsi="Times New Roman" w:cs="Times New Roman"/>
                <w:sz w:val="24"/>
                <w:szCs w:val="24"/>
              </w:rPr>
              <w:t>обучаюшихся</w:t>
            </w:r>
            <w:proofErr w:type="spellEnd"/>
            <w:r w:rsidRPr="00C07A86">
              <w:rPr>
                <w:rFonts w:ascii="Times New Roman" w:hAnsi="Times New Roman" w:cs="Times New Roman"/>
                <w:sz w:val="24"/>
                <w:szCs w:val="24"/>
              </w:rPr>
              <w:t>.</w:t>
            </w:r>
          </w:p>
          <w:p w14:paraId="474951F6" w14:textId="77777777" w:rsidR="005B112D" w:rsidRPr="00C07A86" w:rsidRDefault="005B112D" w:rsidP="005B112D">
            <w:pPr>
              <w:pStyle w:val="a3"/>
              <w:snapToGrid w:val="0"/>
              <w:spacing w:after="0" w:line="240" w:lineRule="atLeast"/>
              <w:ind w:left="35"/>
              <w:jc w:val="both"/>
              <w:rPr>
                <w:rFonts w:ascii="Times New Roman" w:hAnsi="Times New Roman"/>
                <w:b/>
                <w:bCs/>
                <w:sz w:val="24"/>
                <w:szCs w:val="24"/>
              </w:rPr>
            </w:pPr>
            <w:r w:rsidRPr="00C07A86">
              <w:rPr>
                <w:rFonts w:ascii="Times New Roman" w:hAnsi="Times New Roman"/>
                <w:b/>
                <w:bCs/>
                <w:sz w:val="24"/>
                <w:szCs w:val="24"/>
              </w:rPr>
              <w:t>9</w:t>
            </w:r>
            <w:r>
              <w:rPr>
                <w:rFonts w:ascii="Times New Roman" w:hAnsi="Times New Roman"/>
                <w:b/>
                <w:bCs/>
                <w:sz w:val="24"/>
                <w:szCs w:val="24"/>
              </w:rPr>
              <w:t xml:space="preserve"> </w:t>
            </w:r>
            <w:proofErr w:type="spellStart"/>
            <w:r>
              <w:rPr>
                <w:rFonts w:ascii="Times New Roman" w:hAnsi="Times New Roman"/>
                <w:b/>
                <w:bCs/>
                <w:sz w:val="24"/>
                <w:szCs w:val="24"/>
              </w:rPr>
              <w:t>кл</w:t>
            </w:r>
            <w:proofErr w:type="spellEnd"/>
            <w:r>
              <w:rPr>
                <w:rFonts w:ascii="Times New Roman" w:hAnsi="Times New Roman"/>
                <w:b/>
                <w:bCs/>
                <w:sz w:val="24"/>
                <w:szCs w:val="24"/>
              </w:rPr>
              <w:t>.</w:t>
            </w:r>
          </w:p>
          <w:p w14:paraId="62DA1A3D" w14:textId="77777777" w:rsidR="005B112D" w:rsidRPr="00C07A86" w:rsidRDefault="005B112D" w:rsidP="005B112D">
            <w:pPr>
              <w:pStyle w:val="a3"/>
              <w:snapToGrid w:val="0"/>
              <w:spacing w:after="0" w:line="240" w:lineRule="atLeast"/>
              <w:ind w:left="35"/>
              <w:jc w:val="both"/>
              <w:rPr>
                <w:rFonts w:ascii="Times New Roman" w:hAnsi="Times New Roman"/>
                <w:color w:val="FF0000"/>
                <w:sz w:val="24"/>
                <w:szCs w:val="24"/>
                <w:lang w:eastAsia="ru-RU"/>
              </w:rPr>
            </w:pPr>
            <w:r w:rsidRPr="00C07A86">
              <w:rPr>
                <w:rFonts w:ascii="Times New Roman" w:hAnsi="Times New Roman"/>
                <w:sz w:val="24"/>
                <w:szCs w:val="24"/>
              </w:rPr>
              <w:lastRenderedPageBreak/>
              <w:t>Дорога в будущее: сопровождение и поддержка профессионального выбора ребенка Вопросы профильного обучения.</w:t>
            </w:r>
          </w:p>
        </w:tc>
        <w:tc>
          <w:tcPr>
            <w:tcW w:w="2126" w:type="dxa"/>
            <w:tcBorders>
              <w:top w:val="single" w:sz="4" w:space="0" w:color="auto"/>
              <w:left w:val="single" w:sz="4" w:space="0" w:color="auto"/>
              <w:bottom w:val="nil"/>
              <w:right w:val="nil"/>
            </w:tcBorders>
            <w:shd w:val="clear" w:color="auto" w:fill="FFFFFF"/>
          </w:tcPr>
          <w:p w14:paraId="642D8820" w14:textId="77777777" w:rsidR="005B112D" w:rsidRDefault="005B112D" w:rsidP="005B112D">
            <w:pPr>
              <w:spacing w:after="0" w:line="220" w:lineRule="exact"/>
              <w:jc w:val="both"/>
              <w:rPr>
                <w:rFonts w:ascii="Times New Roman" w:eastAsia="Times New Roman" w:hAnsi="Times New Roman" w:cs="Times New Roman"/>
                <w:sz w:val="24"/>
                <w:szCs w:val="24"/>
                <w:lang w:eastAsia="ru-RU"/>
              </w:rPr>
            </w:pPr>
          </w:p>
          <w:p w14:paraId="41CC1807" w14:textId="77777777" w:rsidR="005B112D" w:rsidRDefault="005B112D" w:rsidP="005B112D">
            <w:pPr>
              <w:spacing w:after="0" w:line="220" w:lineRule="exact"/>
              <w:jc w:val="both"/>
              <w:rPr>
                <w:rFonts w:ascii="Times New Roman" w:eastAsia="Times New Roman" w:hAnsi="Times New Roman" w:cs="Times New Roman"/>
                <w:sz w:val="24"/>
                <w:szCs w:val="24"/>
                <w:lang w:eastAsia="ru-RU"/>
              </w:rPr>
            </w:pPr>
          </w:p>
          <w:p w14:paraId="4DC2ADAB" w14:textId="77777777" w:rsidR="005B112D" w:rsidRDefault="005B112D" w:rsidP="005B112D">
            <w:pPr>
              <w:spacing w:after="0" w:line="220" w:lineRule="exact"/>
              <w:jc w:val="both"/>
              <w:rPr>
                <w:rFonts w:ascii="Times New Roman" w:eastAsia="Times New Roman" w:hAnsi="Times New Roman" w:cs="Times New Roman"/>
                <w:sz w:val="24"/>
                <w:szCs w:val="24"/>
                <w:lang w:eastAsia="ru-RU"/>
              </w:rPr>
            </w:pPr>
          </w:p>
          <w:p w14:paraId="408D4CE4" w14:textId="77777777" w:rsidR="005B112D" w:rsidRPr="00F86A64" w:rsidRDefault="005B112D" w:rsidP="005B112D">
            <w:pPr>
              <w:spacing w:after="0" w:line="220" w:lineRule="exact"/>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5-9</w:t>
            </w:r>
          </w:p>
        </w:tc>
        <w:tc>
          <w:tcPr>
            <w:tcW w:w="2268" w:type="dxa"/>
            <w:tcBorders>
              <w:top w:val="single" w:sz="4" w:space="0" w:color="auto"/>
              <w:left w:val="single" w:sz="4" w:space="0" w:color="auto"/>
              <w:bottom w:val="nil"/>
              <w:right w:val="nil"/>
            </w:tcBorders>
            <w:shd w:val="clear" w:color="auto" w:fill="FFFFFF"/>
          </w:tcPr>
          <w:p w14:paraId="07CBA385" w14:textId="77777777" w:rsidR="005B112D" w:rsidRPr="00B94F8B" w:rsidRDefault="005B112D" w:rsidP="005B112D">
            <w:pPr>
              <w:spacing w:after="0" w:line="220" w:lineRule="exact"/>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январь</w:t>
            </w:r>
          </w:p>
        </w:tc>
        <w:tc>
          <w:tcPr>
            <w:tcW w:w="3508" w:type="dxa"/>
            <w:tcBorders>
              <w:top w:val="single" w:sz="4" w:space="0" w:color="auto"/>
              <w:left w:val="single" w:sz="4" w:space="0" w:color="auto"/>
              <w:bottom w:val="nil"/>
              <w:right w:val="single" w:sz="4" w:space="0" w:color="auto"/>
            </w:tcBorders>
            <w:shd w:val="clear" w:color="auto" w:fill="FFFFFF"/>
          </w:tcPr>
          <w:p w14:paraId="2A4CCCE1" w14:textId="77777777" w:rsidR="005B112D" w:rsidRPr="00B94F8B" w:rsidRDefault="005B112D" w:rsidP="005B112D">
            <w:pPr>
              <w:spacing w:after="0" w:line="220" w:lineRule="exact"/>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классные руководители</w:t>
            </w:r>
          </w:p>
        </w:tc>
      </w:tr>
      <w:tr w:rsidR="005B112D" w:rsidRPr="00B94F8B" w14:paraId="32C497BA" w14:textId="77777777" w:rsidTr="005B112D">
        <w:trPr>
          <w:gridAfter w:val="2"/>
          <w:wAfter w:w="119" w:type="dxa"/>
        </w:trPr>
        <w:tc>
          <w:tcPr>
            <w:tcW w:w="6658" w:type="dxa"/>
            <w:tcBorders>
              <w:top w:val="single" w:sz="4" w:space="0" w:color="auto"/>
              <w:left w:val="single" w:sz="4" w:space="0" w:color="auto"/>
              <w:bottom w:val="nil"/>
              <w:right w:val="nil"/>
            </w:tcBorders>
            <w:shd w:val="clear" w:color="auto" w:fill="FFFFFF"/>
          </w:tcPr>
          <w:p w14:paraId="00F1DEA6" w14:textId="77777777" w:rsidR="005B112D" w:rsidRPr="00B94F8B" w:rsidRDefault="005B112D" w:rsidP="005B112D">
            <w:pPr>
              <w:spacing w:after="0" w:line="240" w:lineRule="auto"/>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Посещение неблагополучных семей, семей детей с девиантным поведением с целью изучения домашних условий.</w:t>
            </w:r>
          </w:p>
        </w:tc>
        <w:tc>
          <w:tcPr>
            <w:tcW w:w="2126" w:type="dxa"/>
            <w:tcBorders>
              <w:top w:val="single" w:sz="4" w:space="0" w:color="auto"/>
              <w:left w:val="single" w:sz="4" w:space="0" w:color="auto"/>
              <w:bottom w:val="nil"/>
              <w:right w:val="nil"/>
            </w:tcBorders>
            <w:shd w:val="clear" w:color="auto" w:fill="FFFFFF"/>
          </w:tcPr>
          <w:p w14:paraId="59F73F53" w14:textId="77777777" w:rsidR="005B112D" w:rsidRPr="00B94F8B" w:rsidRDefault="005B112D" w:rsidP="005B112D">
            <w:pPr>
              <w:spacing w:after="0" w:line="220" w:lineRule="exac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5-9</w:t>
            </w:r>
          </w:p>
        </w:tc>
        <w:tc>
          <w:tcPr>
            <w:tcW w:w="2268" w:type="dxa"/>
            <w:tcBorders>
              <w:top w:val="single" w:sz="4" w:space="0" w:color="auto"/>
              <w:left w:val="single" w:sz="4" w:space="0" w:color="auto"/>
              <w:bottom w:val="nil"/>
              <w:right w:val="nil"/>
            </w:tcBorders>
            <w:shd w:val="clear" w:color="auto" w:fill="FFFFFF"/>
          </w:tcPr>
          <w:p w14:paraId="7D4535C1" w14:textId="77777777" w:rsidR="005B112D" w:rsidRPr="00B94F8B" w:rsidRDefault="005B112D" w:rsidP="005B112D">
            <w:pPr>
              <w:spacing w:after="0" w:line="220" w:lineRule="exact"/>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ноябрь</w:t>
            </w:r>
          </w:p>
        </w:tc>
        <w:tc>
          <w:tcPr>
            <w:tcW w:w="3508" w:type="dxa"/>
            <w:tcBorders>
              <w:top w:val="single" w:sz="4" w:space="0" w:color="auto"/>
              <w:left w:val="single" w:sz="4" w:space="0" w:color="auto"/>
              <w:bottom w:val="nil"/>
              <w:right w:val="single" w:sz="4" w:space="0" w:color="auto"/>
            </w:tcBorders>
            <w:shd w:val="clear" w:color="auto" w:fill="FFFFFF"/>
            <w:vAlign w:val="bottom"/>
          </w:tcPr>
          <w:p w14:paraId="632C3A47" w14:textId="77777777" w:rsidR="005B112D" w:rsidRPr="00B94F8B" w:rsidRDefault="005B112D" w:rsidP="005B112D">
            <w:pPr>
              <w:spacing w:after="0" w:line="240" w:lineRule="auto"/>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Социальный педагог, психолог, классные руководители</w:t>
            </w:r>
          </w:p>
        </w:tc>
      </w:tr>
      <w:tr w:rsidR="005B112D" w:rsidRPr="00B94F8B" w14:paraId="61E65FC2" w14:textId="77777777" w:rsidTr="005B112D">
        <w:trPr>
          <w:gridAfter w:val="2"/>
          <w:wAfter w:w="119" w:type="dxa"/>
        </w:trPr>
        <w:tc>
          <w:tcPr>
            <w:tcW w:w="6658" w:type="dxa"/>
            <w:tcBorders>
              <w:top w:val="single" w:sz="4" w:space="0" w:color="auto"/>
              <w:left w:val="single" w:sz="4" w:space="0" w:color="auto"/>
              <w:bottom w:val="nil"/>
              <w:right w:val="nil"/>
            </w:tcBorders>
            <w:shd w:val="clear" w:color="auto" w:fill="FFFFFF"/>
            <w:vAlign w:val="bottom"/>
          </w:tcPr>
          <w:p w14:paraId="3AFD7D8F" w14:textId="77777777" w:rsidR="005B112D" w:rsidRPr="001A7ADA" w:rsidRDefault="005B112D" w:rsidP="005B112D">
            <w:pPr>
              <w:spacing w:after="0" w:line="240" w:lineRule="atLeast"/>
              <w:jc w:val="both"/>
              <w:rPr>
                <w:rFonts w:ascii="Times New Roman" w:eastAsia="Times New Roman" w:hAnsi="Times New Roman" w:cs="Times New Roman"/>
                <w:color w:val="000000"/>
                <w:sz w:val="24"/>
                <w:szCs w:val="24"/>
                <w:lang w:eastAsia="ru-RU"/>
              </w:rPr>
            </w:pPr>
            <w:r w:rsidRPr="001A7ADA">
              <w:rPr>
                <w:rFonts w:ascii="Times New Roman" w:eastAsia="Times New Roman" w:hAnsi="Times New Roman" w:cs="Times New Roman"/>
                <w:color w:val="000000"/>
                <w:sz w:val="24"/>
                <w:szCs w:val="24"/>
                <w:lang w:eastAsia="ru-RU"/>
              </w:rPr>
              <w:t xml:space="preserve">Родительские собрания </w:t>
            </w:r>
          </w:p>
          <w:p w14:paraId="29C69943" w14:textId="77777777" w:rsidR="005B112D" w:rsidRPr="00C07A86" w:rsidRDefault="005B112D" w:rsidP="005B112D">
            <w:pPr>
              <w:spacing w:after="0" w:line="240" w:lineRule="atLeast"/>
              <w:rPr>
                <w:rFonts w:ascii="Times New Roman" w:hAnsi="Times New Roman" w:cs="Times New Roman"/>
                <w:b/>
                <w:bCs/>
                <w:sz w:val="24"/>
                <w:szCs w:val="24"/>
                <w:shd w:val="clear" w:color="auto" w:fill="FFFFFF"/>
              </w:rPr>
            </w:pPr>
            <w:r w:rsidRPr="00C07A86">
              <w:rPr>
                <w:rFonts w:ascii="Times New Roman" w:hAnsi="Times New Roman" w:cs="Times New Roman"/>
                <w:b/>
                <w:bCs/>
                <w:sz w:val="24"/>
                <w:szCs w:val="24"/>
              </w:rPr>
              <w:t xml:space="preserve">Влияние внутрисемейных отношений на эмоциональное состояние, здоровье, интеллект ребенка. </w:t>
            </w:r>
          </w:p>
          <w:p w14:paraId="42F26FAA" w14:textId="77777777" w:rsidR="005B112D" w:rsidRPr="00C07A86" w:rsidRDefault="005B112D" w:rsidP="005B112D">
            <w:pPr>
              <w:pStyle w:val="a3"/>
              <w:snapToGrid w:val="0"/>
              <w:spacing w:after="0" w:line="240" w:lineRule="atLeast"/>
              <w:ind w:left="35"/>
              <w:jc w:val="both"/>
              <w:rPr>
                <w:rFonts w:ascii="Times New Roman" w:hAnsi="Times New Roman"/>
                <w:b/>
                <w:bCs/>
                <w:sz w:val="24"/>
                <w:szCs w:val="24"/>
              </w:rPr>
            </w:pPr>
            <w:r w:rsidRPr="00C07A86">
              <w:rPr>
                <w:rFonts w:ascii="Times New Roman" w:hAnsi="Times New Roman"/>
                <w:b/>
                <w:bCs/>
                <w:sz w:val="24"/>
                <w:szCs w:val="24"/>
              </w:rPr>
              <w:t xml:space="preserve">5-8 </w:t>
            </w:r>
            <w:proofErr w:type="spellStart"/>
            <w:r w:rsidRPr="00C07A86">
              <w:rPr>
                <w:rFonts w:ascii="Times New Roman" w:hAnsi="Times New Roman"/>
                <w:b/>
                <w:bCs/>
                <w:sz w:val="24"/>
                <w:szCs w:val="24"/>
              </w:rPr>
              <w:t>кл</w:t>
            </w:r>
            <w:proofErr w:type="spellEnd"/>
            <w:r w:rsidRPr="00C07A86">
              <w:rPr>
                <w:rFonts w:ascii="Times New Roman" w:hAnsi="Times New Roman"/>
                <w:b/>
                <w:bCs/>
                <w:sz w:val="24"/>
                <w:szCs w:val="24"/>
              </w:rPr>
              <w:t>.</w:t>
            </w:r>
          </w:p>
          <w:p w14:paraId="69B29BCE" w14:textId="77777777" w:rsidR="005B112D" w:rsidRPr="00C07A86" w:rsidRDefault="005B112D" w:rsidP="005B112D">
            <w:pPr>
              <w:pStyle w:val="a3"/>
              <w:snapToGrid w:val="0"/>
              <w:spacing w:after="0" w:line="240" w:lineRule="atLeast"/>
              <w:ind w:left="80"/>
              <w:jc w:val="both"/>
              <w:rPr>
                <w:rFonts w:ascii="Times New Roman" w:hAnsi="Times New Roman"/>
                <w:b/>
                <w:bCs/>
                <w:sz w:val="24"/>
                <w:szCs w:val="24"/>
              </w:rPr>
            </w:pPr>
            <w:r w:rsidRPr="00C07A86">
              <w:rPr>
                <w:rFonts w:ascii="Times New Roman" w:hAnsi="Times New Roman"/>
                <w:sz w:val="24"/>
                <w:szCs w:val="24"/>
                <w:shd w:val="clear" w:color="auto" w:fill="FFFFFF"/>
              </w:rPr>
              <w:t>Положительные эмоции и их значение в жизни человека.</w:t>
            </w:r>
          </w:p>
          <w:p w14:paraId="04101FE1" w14:textId="77777777" w:rsidR="005B112D" w:rsidRPr="00C07A86" w:rsidRDefault="005B112D" w:rsidP="005B112D">
            <w:pPr>
              <w:spacing w:after="0" w:line="240" w:lineRule="atLeast"/>
              <w:rPr>
                <w:rFonts w:ascii="Times New Roman" w:hAnsi="Times New Roman" w:cs="Times New Roman"/>
                <w:sz w:val="24"/>
                <w:szCs w:val="24"/>
              </w:rPr>
            </w:pPr>
            <w:r w:rsidRPr="00C07A86">
              <w:rPr>
                <w:rFonts w:ascii="Times New Roman" w:hAnsi="Times New Roman" w:cs="Times New Roman"/>
                <w:sz w:val="24"/>
                <w:szCs w:val="24"/>
              </w:rPr>
              <w:t>Стимулирование ответственного отношения к учебе.</w:t>
            </w:r>
          </w:p>
          <w:p w14:paraId="79A3BFBE" w14:textId="77777777" w:rsidR="005B112D" w:rsidRPr="00C07A86" w:rsidRDefault="005B112D" w:rsidP="005B112D">
            <w:pPr>
              <w:spacing w:after="0" w:line="240" w:lineRule="atLeast"/>
              <w:ind w:left="35"/>
              <w:rPr>
                <w:rFonts w:ascii="Times New Roman" w:hAnsi="Times New Roman" w:cs="Times New Roman"/>
                <w:b/>
                <w:bCs/>
                <w:sz w:val="24"/>
                <w:szCs w:val="24"/>
              </w:rPr>
            </w:pPr>
            <w:r w:rsidRPr="00C07A86">
              <w:rPr>
                <w:rFonts w:ascii="Times New Roman" w:hAnsi="Times New Roman" w:cs="Times New Roman"/>
                <w:b/>
                <w:bCs/>
                <w:sz w:val="24"/>
                <w:szCs w:val="24"/>
              </w:rPr>
              <w:t xml:space="preserve">9 </w:t>
            </w:r>
            <w:proofErr w:type="spellStart"/>
            <w:r w:rsidRPr="00C07A86">
              <w:rPr>
                <w:rFonts w:ascii="Times New Roman" w:hAnsi="Times New Roman" w:cs="Times New Roman"/>
                <w:b/>
                <w:bCs/>
                <w:sz w:val="24"/>
                <w:szCs w:val="24"/>
              </w:rPr>
              <w:t>кл</w:t>
            </w:r>
            <w:proofErr w:type="spellEnd"/>
            <w:r w:rsidRPr="00C07A86">
              <w:rPr>
                <w:rFonts w:ascii="Times New Roman" w:hAnsi="Times New Roman" w:cs="Times New Roman"/>
                <w:b/>
                <w:bCs/>
                <w:sz w:val="24"/>
                <w:szCs w:val="24"/>
              </w:rPr>
              <w:t>.</w:t>
            </w:r>
          </w:p>
          <w:p w14:paraId="19FFE765" w14:textId="77777777" w:rsidR="005B112D" w:rsidRPr="00C07A86" w:rsidRDefault="005B112D" w:rsidP="005B112D">
            <w:pPr>
              <w:spacing w:after="0" w:line="240" w:lineRule="atLeast"/>
              <w:rPr>
                <w:rFonts w:ascii="Times New Roman" w:hAnsi="Times New Roman" w:cs="Times New Roman"/>
                <w:sz w:val="24"/>
                <w:szCs w:val="24"/>
              </w:rPr>
            </w:pPr>
            <w:r w:rsidRPr="00C07A86">
              <w:rPr>
                <w:rFonts w:ascii="Times New Roman" w:hAnsi="Times New Roman" w:cs="Times New Roman"/>
                <w:sz w:val="24"/>
                <w:szCs w:val="24"/>
              </w:rPr>
              <w:t>Эмоциональный мир подростка.</w:t>
            </w:r>
          </w:p>
          <w:p w14:paraId="095CBB7A" w14:textId="77777777" w:rsidR="005B112D" w:rsidRPr="001A7ADA" w:rsidRDefault="005B112D" w:rsidP="005B112D">
            <w:pPr>
              <w:pStyle w:val="a3"/>
              <w:snapToGrid w:val="0"/>
              <w:spacing w:after="0" w:line="240" w:lineRule="atLeast"/>
              <w:ind w:left="35"/>
              <w:jc w:val="both"/>
              <w:rPr>
                <w:rFonts w:ascii="Times New Roman" w:hAnsi="Times New Roman"/>
                <w:sz w:val="24"/>
                <w:szCs w:val="24"/>
                <w:lang w:eastAsia="ru-RU"/>
              </w:rPr>
            </w:pPr>
            <w:r w:rsidRPr="00C07A86">
              <w:rPr>
                <w:rFonts w:ascii="Times New Roman" w:hAnsi="Times New Roman"/>
                <w:sz w:val="24"/>
                <w:szCs w:val="24"/>
              </w:rPr>
              <w:t>ОГЭ:</w:t>
            </w:r>
            <w:r w:rsidRPr="00C07A86">
              <w:rPr>
                <w:rFonts w:ascii="Times New Roman" w:hAnsi="Times New Roman"/>
                <w:sz w:val="24"/>
                <w:szCs w:val="24"/>
                <w:lang w:eastAsia="ru-RU"/>
              </w:rPr>
              <w:t xml:space="preserve"> Я знаю! Я смогу!</w:t>
            </w:r>
          </w:p>
        </w:tc>
        <w:tc>
          <w:tcPr>
            <w:tcW w:w="2126" w:type="dxa"/>
            <w:tcBorders>
              <w:top w:val="single" w:sz="4" w:space="0" w:color="auto"/>
              <w:left w:val="single" w:sz="4" w:space="0" w:color="auto"/>
              <w:bottom w:val="nil"/>
              <w:right w:val="nil"/>
            </w:tcBorders>
            <w:shd w:val="clear" w:color="auto" w:fill="FFFFFF"/>
          </w:tcPr>
          <w:p w14:paraId="4590EA1F" w14:textId="77777777" w:rsidR="005B112D" w:rsidRPr="00B94F8B" w:rsidRDefault="005B112D" w:rsidP="005B112D">
            <w:pPr>
              <w:spacing w:after="0" w:line="220" w:lineRule="exac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5-9</w:t>
            </w:r>
          </w:p>
        </w:tc>
        <w:tc>
          <w:tcPr>
            <w:tcW w:w="2268" w:type="dxa"/>
            <w:tcBorders>
              <w:top w:val="single" w:sz="4" w:space="0" w:color="auto"/>
              <w:left w:val="single" w:sz="4" w:space="0" w:color="auto"/>
              <w:bottom w:val="nil"/>
              <w:right w:val="nil"/>
            </w:tcBorders>
            <w:shd w:val="clear" w:color="auto" w:fill="FFFFFF"/>
          </w:tcPr>
          <w:p w14:paraId="637286F1" w14:textId="77777777" w:rsidR="005B112D" w:rsidRPr="00B94F8B" w:rsidRDefault="005B112D" w:rsidP="005B112D">
            <w:pPr>
              <w:spacing w:after="0" w:line="220" w:lineRule="exact"/>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апрель</w:t>
            </w:r>
          </w:p>
        </w:tc>
        <w:tc>
          <w:tcPr>
            <w:tcW w:w="3508" w:type="dxa"/>
            <w:tcBorders>
              <w:top w:val="single" w:sz="4" w:space="0" w:color="auto"/>
              <w:left w:val="single" w:sz="4" w:space="0" w:color="auto"/>
              <w:bottom w:val="nil"/>
              <w:right w:val="single" w:sz="4" w:space="0" w:color="auto"/>
            </w:tcBorders>
            <w:shd w:val="clear" w:color="auto" w:fill="FFFFFF"/>
          </w:tcPr>
          <w:p w14:paraId="3BAFCA08" w14:textId="77777777" w:rsidR="005B112D" w:rsidRPr="00B94F8B" w:rsidRDefault="005B112D" w:rsidP="005B112D">
            <w:pPr>
              <w:spacing w:after="0" w:line="220" w:lineRule="exact"/>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классные руководители</w:t>
            </w:r>
          </w:p>
        </w:tc>
      </w:tr>
      <w:tr w:rsidR="005B112D" w:rsidRPr="00B94F8B" w14:paraId="3E8B857E" w14:textId="77777777" w:rsidTr="005B112D">
        <w:trPr>
          <w:gridAfter w:val="2"/>
          <w:wAfter w:w="119" w:type="dxa"/>
        </w:trPr>
        <w:tc>
          <w:tcPr>
            <w:tcW w:w="6658" w:type="dxa"/>
            <w:tcBorders>
              <w:top w:val="single" w:sz="4" w:space="0" w:color="auto"/>
              <w:left w:val="single" w:sz="4" w:space="0" w:color="auto"/>
              <w:bottom w:val="nil"/>
              <w:right w:val="nil"/>
            </w:tcBorders>
            <w:shd w:val="clear" w:color="auto" w:fill="FFFFFF"/>
            <w:vAlign w:val="bottom"/>
          </w:tcPr>
          <w:p w14:paraId="5DF480EC" w14:textId="77777777" w:rsidR="005B112D" w:rsidRPr="001A7ADA" w:rsidRDefault="005B112D" w:rsidP="005B112D">
            <w:pPr>
              <w:spacing w:after="0" w:line="240" w:lineRule="auto"/>
              <w:jc w:val="both"/>
              <w:rPr>
                <w:rFonts w:ascii="Times New Roman" w:eastAsia="Times New Roman" w:hAnsi="Times New Roman" w:cs="Times New Roman"/>
                <w:color w:val="000000"/>
                <w:sz w:val="24"/>
                <w:szCs w:val="24"/>
                <w:lang w:eastAsia="ru-RU"/>
              </w:rPr>
            </w:pPr>
            <w:r w:rsidRPr="001A7ADA">
              <w:rPr>
                <w:rFonts w:ascii="Times New Roman" w:eastAsia="Times New Roman" w:hAnsi="Times New Roman" w:cs="Times New Roman"/>
                <w:color w:val="000000"/>
                <w:sz w:val="24"/>
                <w:szCs w:val="24"/>
                <w:lang w:eastAsia="ru-RU"/>
              </w:rPr>
              <w:t xml:space="preserve">Родительские собрания </w:t>
            </w:r>
          </w:p>
          <w:p w14:paraId="0802C9B6" w14:textId="77777777" w:rsidR="005B112D" w:rsidRPr="001A7ADA" w:rsidRDefault="005B112D" w:rsidP="005B112D">
            <w:pPr>
              <w:spacing w:after="0" w:line="240" w:lineRule="auto"/>
              <w:jc w:val="both"/>
              <w:rPr>
                <w:rFonts w:ascii="Times New Roman" w:eastAsia="Times New Roman" w:hAnsi="Times New Roman" w:cs="Times New Roman"/>
                <w:color w:val="000000"/>
                <w:sz w:val="24"/>
                <w:szCs w:val="24"/>
                <w:lang w:eastAsia="ru-RU"/>
              </w:rPr>
            </w:pPr>
            <w:r w:rsidRPr="001A7ADA">
              <w:rPr>
                <w:rFonts w:ascii="Times New Roman" w:eastAsiaTheme="minorEastAsia" w:hAnsi="Times New Roman" w:cs="Times New Roman"/>
                <w:sz w:val="24"/>
                <w:szCs w:val="24"/>
              </w:rPr>
              <w:t>«Союз семьи и школы в делах и достижениях»</w:t>
            </w:r>
          </w:p>
          <w:p w14:paraId="6E00F4C6" w14:textId="77777777" w:rsidR="005B112D" w:rsidRPr="00B94F8B" w:rsidRDefault="005B112D" w:rsidP="005B112D">
            <w:pPr>
              <w:spacing w:after="0" w:line="240" w:lineRule="auto"/>
              <w:jc w:val="both"/>
              <w:rPr>
                <w:rFonts w:ascii="Times New Roman" w:eastAsia="Times New Roman" w:hAnsi="Times New Roman" w:cs="Times New Roman"/>
                <w:sz w:val="24"/>
                <w:szCs w:val="24"/>
                <w:lang w:eastAsia="ru-RU"/>
              </w:rPr>
            </w:pPr>
            <w:r w:rsidRPr="001A7ADA">
              <w:rPr>
                <w:rFonts w:ascii="Times New Roman" w:eastAsia="Times New Roman" w:hAnsi="Times New Roman" w:cs="Times New Roman"/>
                <w:b/>
                <w:bCs/>
                <w:color w:val="000000"/>
                <w:sz w:val="24"/>
                <w:szCs w:val="24"/>
                <w:lang w:eastAsia="ru-RU"/>
              </w:rPr>
              <w:t>Итоги 2021/2022 учебного года. Безопасные каникулы</w:t>
            </w:r>
          </w:p>
        </w:tc>
        <w:tc>
          <w:tcPr>
            <w:tcW w:w="2126" w:type="dxa"/>
            <w:tcBorders>
              <w:top w:val="single" w:sz="4" w:space="0" w:color="auto"/>
              <w:left w:val="single" w:sz="4" w:space="0" w:color="auto"/>
              <w:bottom w:val="nil"/>
              <w:right w:val="nil"/>
            </w:tcBorders>
            <w:shd w:val="clear" w:color="auto" w:fill="FFFFFF"/>
          </w:tcPr>
          <w:p w14:paraId="35BB4FD5" w14:textId="77777777" w:rsidR="005B112D" w:rsidRPr="00B94F8B" w:rsidRDefault="005B112D" w:rsidP="005B112D">
            <w:pPr>
              <w:spacing w:after="0" w:line="220" w:lineRule="exac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5-9</w:t>
            </w:r>
          </w:p>
        </w:tc>
        <w:tc>
          <w:tcPr>
            <w:tcW w:w="2268" w:type="dxa"/>
            <w:tcBorders>
              <w:top w:val="single" w:sz="4" w:space="0" w:color="auto"/>
              <w:left w:val="single" w:sz="4" w:space="0" w:color="auto"/>
              <w:bottom w:val="nil"/>
              <w:right w:val="nil"/>
            </w:tcBorders>
            <w:shd w:val="clear" w:color="auto" w:fill="FFFFFF"/>
          </w:tcPr>
          <w:p w14:paraId="6DF27A9D" w14:textId="77777777" w:rsidR="005B112D" w:rsidRPr="00B94F8B" w:rsidRDefault="005B112D" w:rsidP="005B112D">
            <w:pPr>
              <w:spacing w:after="0" w:line="220" w:lineRule="exact"/>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май</w:t>
            </w:r>
          </w:p>
        </w:tc>
        <w:tc>
          <w:tcPr>
            <w:tcW w:w="3508" w:type="dxa"/>
            <w:tcBorders>
              <w:top w:val="single" w:sz="4" w:space="0" w:color="auto"/>
              <w:left w:val="single" w:sz="4" w:space="0" w:color="auto"/>
              <w:bottom w:val="nil"/>
              <w:right w:val="single" w:sz="4" w:space="0" w:color="auto"/>
            </w:tcBorders>
            <w:shd w:val="clear" w:color="auto" w:fill="FFFFFF"/>
          </w:tcPr>
          <w:p w14:paraId="0A56C9E1" w14:textId="77777777" w:rsidR="005B112D" w:rsidRPr="00B94F8B" w:rsidRDefault="005B112D" w:rsidP="005B112D">
            <w:pPr>
              <w:spacing w:after="0" w:line="220" w:lineRule="exact"/>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классные руководители</w:t>
            </w:r>
          </w:p>
        </w:tc>
      </w:tr>
      <w:tr w:rsidR="005B112D" w:rsidRPr="00B94F8B" w14:paraId="38AF755A" w14:textId="77777777" w:rsidTr="005B112D">
        <w:trPr>
          <w:gridAfter w:val="2"/>
          <w:wAfter w:w="119" w:type="dxa"/>
        </w:trPr>
        <w:tc>
          <w:tcPr>
            <w:tcW w:w="6658" w:type="dxa"/>
            <w:tcBorders>
              <w:top w:val="single" w:sz="4" w:space="0" w:color="auto"/>
              <w:left w:val="single" w:sz="4" w:space="0" w:color="auto"/>
              <w:bottom w:val="single" w:sz="4" w:space="0" w:color="auto"/>
              <w:right w:val="nil"/>
            </w:tcBorders>
            <w:shd w:val="clear" w:color="auto" w:fill="FFFFFF"/>
          </w:tcPr>
          <w:p w14:paraId="098D1AED" w14:textId="77777777" w:rsidR="005B112D" w:rsidRPr="00B94F8B" w:rsidRDefault="005B112D" w:rsidP="005B112D">
            <w:pPr>
              <w:spacing w:after="0" w:line="240" w:lineRule="auto"/>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Дни открытых дверей</w:t>
            </w:r>
          </w:p>
        </w:tc>
        <w:tc>
          <w:tcPr>
            <w:tcW w:w="2126" w:type="dxa"/>
            <w:tcBorders>
              <w:top w:val="single" w:sz="4" w:space="0" w:color="auto"/>
              <w:left w:val="single" w:sz="4" w:space="0" w:color="auto"/>
              <w:bottom w:val="single" w:sz="4" w:space="0" w:color="auto"/>
              <w:right w:val="nil"/>
            </w:tcBorders>
            <w:shd w:val="clear" w:color="auto" w:fill="FFFFFF"/>
          </w:tcPr>
          <w:p w14:paraId="054EBC02" w14:textId="77777777" w:rsidR="005B112D" w:rsidRPr="00B94F8B" w:rsidRDefault="005B112D" w:rsidP="005B112D">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5-9</w:t>
            </w:r>
          </w:p>
        </w:tc>
        <w:tc>
          <w:tcPr>
            <w:tcW w:w="2268" w:type="dxa"/>
            <w:tcBorders>
              <w:top w:val="single" w:sz="4" w:space="0" w:color="auto"/>
              <w:left w:val="single" w:sz="4" w:space="0" w:color="auto"/>
              <w:bottom w:val="single" w:sz="4" w:space="0" w:color="auto"/>
              <w:right w:val="nil"/>
            </w:tcBorders>
            <w:shd w:val="clear" w:color="auto" w:fill="FFFFFF"/>
          </w:tcPr>
          <w:p w14:paraId="388F5E43" w14:textId="77777777" w:rsidR="005B112D" w:rsidRPr="00B94F8B" w:rsidRDefault="005B112D" w:rsidP="005B112D">
            <w:pPr>
              <w:spacing w:after="0" w:line="240" w:lineRule="auto"/>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В лечение года</w:t>
            </w:r>
          </w:p>
        </w:tc>
        <w:tc>
          <w:tcPr>
            <w:tcW w:w="3508" w:type="dxa"/>
            <w:tcBorders>
              <w:top w:val="single" w:sz="4" w:space="0" w:color="auto"/>
              <w:left w:val="single" w:sz="4" w:space="0" w:color="auto"/>
              <w:bottom w:val="single" w:sz="4" w:space="0" w:color="auto"/>
              <w:right w:val="single" w:sz="4" w:space="0" w:color="auto"/>
            </w:tcBorders>
            <w:shd w:val="clear" w:color="auto" w:fill="FFFFFF"/>
            <w:vAlign w:val="bottom"/>
          </w:tcPr>
          <w:p w14:paraId="6F1FF964" w14:textId="77777777" w:rsidR="005B112D" w:rsidRPr="00B94F8B" w:rsidRDefault="005B112D" w:rsidP="005B112D">
            <w:pPr>
              <w:spacing w:after="0" w:line="240" w:lineRule="auto"/>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директор, зам директора, учителя-предметники, классные руководители</w:t>
            </w:r>
          </w:p>
        </w:tc>
      </w:tr>
      <w:tr w:rsidR="005B112D" w:rsidRPr="00B94F8B" w14:paraId="5B38F2E0" w14:textId="77777777" w:rsidTr="005B112D">
        <w:trPr>
          <w:gridAfter w:val="2"/>
          <w:wAfter w:w="119" w:type="dxa"/>
        </w:trPr>
        <w:tc>
          <w:tcPr>
            <w:tcW w:w="6658" w:type="dxa"/>
            <w:tcBorders>
              <w:top w:val="single" w:sz="4" w:space="0" w:color="auto"/>
              <w:left w:val="single" w:sz="4" w:space="0" w:color="auto"/>
              <w:bottom w:val="nil"/>
              <w:right w:val="nil"/>
            </w:tcBorders>
            <w:shd w:val="clear" w:color="auto" w:fill="FFFFFF"/>
          </w:tcPr>
          <w:p w14:paraId="3E35D9A2" w14:textId="77777777" w:rsidR="005B112D" w:rsidRPr="00B94F8B" w:rsidRDefault="005B112D" w:rsidP="005B112D">
            <w:pPr>
              <w:spacing w:after="0" w:line="240" w:lineRule="auto"/>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Летняя оздоровительная кампания</w:t>
            </w:r>
          </w:p>
        </w:tc>
        <w:tc>
          <w:tcPr>
            <w:tcW w:w="2126" w:type="dxa"/>
            <w:tcBorders>
              <w:top w:val="single" w:sz="4" w:space="0" w:color="auto"/>
              <w:left w:val="single" w:sz="4" w:space="0" w:color="auto"/>
              <w:bottom w:val="nil"/>
              <w:right w:val="nil"/>
            </w:tcBorders>
            <w:shd w:val="clear" w:color="auto" w:fill="FFFFFF"/>
          </w:tcPr>
          <w:p w14:paraId="32EAF0D2" w14:textId="77777777" w:rsidR="005B112D" w:rsidRPr="00B94F8B" w:rsidRDefault="005B112D" w:rsidP="005B112D">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5-9</w:t>
            </w:r>
          </w:p>
        </w:tc>
        <w:tc>
          <w:tcPr>
            <w:tcW w:w="2268" w:type="dxa"/>
            <w:tcBorders>
              <w:top w:val="single" w:sz="4" w:space="0" w:color="auto"/>
              <w:left w:val="single" w:sz="4" w:space="0" w:color="auto"/>
              <w:bottom w:val="nil"/>
              <w:right w:val="nil"/>
            </w:tcBorders>
            <w:shd w:val="clear" w:color="auto" w:fill="FFFFFF"/>
          </w:tcPr>
          <w:p w14:paraId="7A258160" w14:textId="77777777" w:rsidR="005B112D" w:rsidRPr="00B94F8B" w:rsidRDefault="005B112D" w:rsidP="005B112D">
            <w:pPr>
              <w:spacing w:after="0" w:line="240" w:lineRule="auto"/>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Июнь-август</w:t>
            </w:r>
          </w:p>
        </w:tc>
        <w:tc>
          <w:tcPr>
            <w:tcW w:w="3508" w:type="dxa"/>
            <w:tcBorders>
              <w:top w:val="single" w:sz="4" w:space="0" w:color="auto"/>
              <w:left w:val="single" w:sz="4" w:space="0" w:color="auto"/>
              <w:bottom w:val="nil"/>
              <w:right w:val="single" w:sz="4" w:space="0" w:color="auto"/>
            </w:tcBorders>
            <w:shd w:val="clear" w:color="auto" w:fill="FFFFFF"/>
            <w:vAlign w:val="bottom"/>
          </w:tcPr>
          <w:p w14:paraId="0BE13EF5" w14:textId="77777777" w:rsidR="005B112D" w:rsidRPr="00B94F8B" w:rsidRDefault="005B112D" w:rsidP="005B112D">
            <w:pPr>
              <w:spacing w:after="0" w:line="240" w:lineRule="auto"/>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зам. директора, социальный педагог, классные руководители</w:t>
            </w:r>
          </w:p>
        </w:tc>
      </w:tr>
      <w:tr w:rsidR="005B112D" w:rsidRPr="00B94F8B" w14:paraId="5D0F47F5" w14:textId="77777777" w:rsidTr="005B112D">
        <w:trPr>
          <w:gridAfter w:val="2"/>
          <w:wAfter w:w="119" w:type="dxa"/>
        </w:trPr>
        <w:tc>
          <w:tcPr>
            <w:tcW w:w="6658" w:type="dxa"/>
            <w:tcBorders>
              <w:top w:val="single" w:sz="4" w:space="0" w:color="auto"/>
              <w:left w:val="single" w:sz="4" w:space="0" w:color="auto"/>
              <w:bottom w:val="nil"/>
              <w:right w:val="nil"/>
            </w:tcBorders>
            <w:shd w:val="clear" w:color="auto" w:fill="FFFFFF"/>
          </w:tcPr>
          <w:p w14:paraId="32CA6C38" w14:textId="77777777" w:rsidR="005B112D" w:rsidRPr="00B94F8B" w:rsidRDefault="005B112D" w:rsidP="005B112D">
            <w:pPr>
              <w:spacing w:after="0" w:line="240" w:lineRule="auto"/>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Дни правовой помощи</w:t>
            </w:r>
          </w:p>
        </w:tc>
        <w:tc>
          <w:tcPr>
            <w:tcW w:w="2126" w:type="dxa"/>
            <w:tcBorders>
              <w:top w:val="single" w:sz="4" w:space="0" w:color="auto"/>
              <w:left w:val="single" w:sz="4" w:space="0" w:color="auto"/>
              <w:bottom w:val="nil"/>
              <w:right w:val="nil"/>
            </w:tcBorders>
            <w:shd w:val="clear" w:color="auto" w:fill="FFFFFF"/>
          </w:tcPr>
          <w:p w14:paraId="1AA668F4" w14:textId="77777777" w:rsidR="005B112D" w:rsidRPr="00B94F8B" w:rsidRDefault="005B112D" w:rsidP="005B112D">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5-9</w:t>
            </w:r>
          </w:p>
        </w:tc>
        <w:tc>
          <w:tcPr>
            <w:tcW w:w="2268" w:type="dxa"/>
            <w:tcBorders>
              <w:top w:val="single" w:sz="4" w:space="0" w:color="auto"/>
              <w:left w:val="single" w:sz="4" w:space="0" w:color="auto"/>
              <w:bottom w:val="nil"/>
              <w:right w:val="nil"/>
            </w:tcBorders>
            <w:shd w:val="clear" w:color="auto" w:fill="FFFFFF"/>
          </w:tcPr>
          <w:p w14:paraId="7D150C7D" w14:textId="77777777" w:rsidR="005B112D" w:rsidRPr="00B94F8B" w:rsidRDefault="005B112D" w:rsidP="005B112D">
            <w:pPr>
              <w:spacing w:after="0" w:line="240" w:lineRule="auto"/>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В течение года</w:t>
            </w:r>
          </w:p>
        </w:tc>
        <w:tc>
          <w:tcPr>
            <w:tcW w:w="3508" w:type="dxa"/>
            <w:tcBorders>
              <w:top w:val="single" w:sz="4" w:space="0" w:color="auto"/>
              <w:left w:val="single" w:sz="4" w:space="0" w:color="auto"/>
              <w:bottom w:val="nil"/>
              <w:right w:val="single" w:sz="4" w:space="0" w:color="auto"/>
            </w:tcBorders>
            <w:shd w:val="clear" w:color="auto" w:fill="FFFFFF"/>
            <w:vAlign w:val="bottom"/>
          </w:tcPr>
          <w:p w14:paraId="2B8D0BED" w14:textId="77777777" w:rsidR="005B112D" w:rsidRPr="00B94F8B" w:rsidRDefault="005B112D" w:rsidP="005B112D">
            <w:pPr>
              <w:spacing w:after="0" w:line="240" w:lineRule="auto"/>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директор, зам. директора, социальный педагог, классные руководители, учителя права</w:t>
            </w:r>
          </w:p>
        </w:tc>
      </w:tr>
      <w:tr w:rsidR="005B112D" w:rsidRPr="00B94F8B" w14:paraId="381C1164" w14:textId="77777777" w:rsidTr="005B112D">
        <w:trPr>
          <w:gridAfter w:val="2"/>
          <w:wAfter w:w="119" w:type="dxa"/>
        </w:trPr>
        <w:tc>
          <w:tcPr>
            <w:tcW w:w="6658" w:type="dxa"/>
            <w:tcBorders>
              <w:top w:val="single" w:sz="4" w:space="0" w:color="auto"/>
              <w:left w:val="single" w:sz="4" w:space="0" w:color="auto"/>
              <w:bottom w:val="nil"/>
              <w:right w:val="nil"/>
            </w:tcBorders>
            <w:shd w:val="clear" w:color="auto" w:fill="FFFFFF"/>
          </w:tcPr>
          <w:p w14:paraId="2E485912" w14:textId="77777777" w:rsidR="005B112D" w:rsidRPr="00B94F8B" w:rsidRDefault="005B112D" w:rsidP="005B112D">
            <w:pPr>
              <w:spacing w:after="0" w:line="240" w:lineRule="auto"/>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Акция «Сообщи, где торгуют смертью»</w:t>
            </w:r>
          </w:p>
        </w:tc>
        <w:tc>
          <w:tcPr>
            <w:tcW w:w="2126" w:type="dxa"/>
            <w:tcBorders>
              <w:top w:val="single" w:sz="4" w:space="0" w:color="auto"/>
              <w:left w:val="single" w:sz="4" w:space="0" w:color="auto"/>
              <w:bottom w:val="nil"/>
              <w:right w:val="nil"/>
            </w:tcBorders>
            <w:shd w:val="clear" w:color="auto" w:fill="FFFFFF"/>
          </w:tcPr>
          <w:p w14:paraId="288DE3ED" w14:textId="77777777" w:rsidR="005B112D" w:rsidRPr="00B94F8B" w:rsidRDefault="005B112D" w:rsidP="005B112D">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5-9</w:t>
            </w:r>
          </w:p>
        </w:tc>
        <w:tc>
          <w:tcPr>
            <w:tcW w:w="2268" w:type="dxa"/>
            <w:tcBorders>
              <w:top w:val="single" w:sz="4" w:space="0" w:color="auto"/>
              <w:left w:val="single" w:sz="4" w:space="0" w:color="auto"/>
              <w:bottom w:val="nil"/>
              <w:right w:val="nil"/>
            </w:tcBorders>
            <w:shd w:val="clear" w:color="auto" w:fill="FFFFFF"/>
          </w:tcPr>
          <w:p w14:paraId="666DD383" w14:textId="77777777" w:rsidR="005B112D" w:rsidRPr="00B94F8B" w:rsidRDefault="005B112D" w:rsidP="005B112D">
            <w:pPr>
              <w:spacing w:after="0" w:line="240" w:lineRule="auto"/>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В течение года</w:t>
            </w:r>
          </w:p>
        </w:tc>
        <w:tc>
          <w:tcPr>
            <w:tcW w:w="3508" w:type="dxa"/>
            <w:tcBorders>
              <w:top w:val="single" w:sz="4" w:space="0" w:color="auto"/>
              <w:left w:val="single" w:sz="4" w:space="0" w:color="auto"/>
              <w:bottom w:val="nil"/>
              <w:right w:val="single" w:sz="4" w:space="0" w:color="auto"/>
            </w:tcBorders>
            <w:shd w:val="clear" w:color="auto" w:fill="FFFFFF"/>
            <w:vAlign w:val="bottom"/>
          </w:tcPr>
          <w:p w14:paraId="1E582F52" w14:textId="77777777" w:rsidR="005B112D" w:rsidRPr="00B94F8B" w:rsidRDefault="005B112D" w:rsidP="005B112D">
            <w:pPr>
              <w:spacing w:after="0" w:line="240" w:lineRule="auto"/>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социальный педагог, классные руководители</w:t>
            </w:r>
          </w:p>
        </w:tc>
      </w:tr>
      <w:tr w:rsidR="005B112D" w:rsidRPr="00B94F8B" w14:paraId="4D532134" w14:textId="77777777" w:rsidTr="005B112D">
        <w:trPr>
          <w:gridAfter w:val="2"/>
          <w:wAfter w:w="119" w:type="dxa"/>
        </w:trPr>
        <w:tc>
          <w:tcPr>
            <w:tcW w:w="6658" w:type="dxa"/>
            <w:tcBorders>
              <w:top w:val="single" w:sz="4" w:space="0" w:color="auto"/>
              <w:left w:val="single" w:sz="4" w:space="0" w:color="auto"/>
              <w:bottom w:val="nil"/>
              <w:right w:val="nil"/>
            </w:tcBorders>
            <w:shd w:val="clear" w:color="auto" w:fill="FFFFFF"/>
          </w:tcPr>
          <w:p w14:paraId="27D3F070" w14:textId="77777777" w:rsidR="005B112D" w:rsidRPr="00B94F8B" w:rsidRDefault="005B112D" w:rsidP="005B112D">
            <w:pPr>
              <w:spacing w:after="0" w:line="240" w:lineRule="auto"/>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Родительский патруль (совместно с инспекторами ГИБДД)</w:t>
            </w:r>
          </w:p>
        </w:tc>
        <w:tc>
          <w:tcPr>
            <w:tcW w:w="2126" w:type="dxa"/>
            <w:tcBorders>
              <w:top w:val="single" w:sz="4" w:space="0" w:color="auto"/>
              <w:left w:val="single" w:sz="4" w:space="0" w:color="auto"/>
              <w:bottom w:val="nil"/>
              <w:right w:val="nil"/>
            </w:tcBorders>
            <w:shd w:val="clear" w:color="auto" w:fill="FFFFFF"/>
          </w:tcPr>
          <w:p w14:paraId="08BBBAA1" w14:textId="77777777" w:rsidR="005B112D" w:rsidRPr="00B94F8B" w:rsidRDefault="005B112D" w:rsidP="005B112D">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5-9</w:t>
            </w:r>
          </w:p>
        </w:tc>
        <w:tc>
          <w:tcPr>
            <w:tcW w:w="2268" w:type="dxa"/>
            <w:tcBorders>
              <w:top w:val="single" w:sz="4" w:space="0" w:color="auto"/>
              <w:left w:val="single" w:sz="4" w:space="0" w:color="auto"/>
              <w:bottom w:val="nil"/>
              <w:right w:val="nil"/>
            </w:tcBorders>
            <w:shd w:val="clear" w:color="auto" w:fill="FFFFFF"/>
            <w:vAlign w:val="bottom"/>
          </w:tcPr>
          <w:p w14:paraId="24F35FF9" w14:textId="77777777" w:rsidR="005B112D" w:rsidRPr="00B94F8B" w:rsidRDefault="005B112D" w:rsidP="005B112D">
            <w:pPr>
              <w:spacing w:after="0" w:line="240" w:lineRule="auto"/>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В течение</w:t>
            </w:r>
          </w:p>
          <w:p w14:paraId="27B590C0" w14:textId="77777777" w:rsidR="005B112D" w:rsidRPr="00B94F8B" w:rsidRDefault="005B112D" w:rsidP="005B112D">
            <w:pPr>
              <w:spacing w:after="0" w:line="240" w:lineRule="auto"/>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года</w:t>
            </w:r>
          </w:p>
        </w:tc>
        <w:tc>
          <w:tcPr>
            <w:tcW w:w="3508" w:type="dxa"/>
            <w:tcBorders>
              <w:top w:val="single" w:sz="4" w:space="0" w:color="auto"/>
              <w:left w:val="single" w:sz="4" w:space="0" w:color="auto"/>
              <w:bottom w:val="nil"/>
              <w:right w:val="single" w:sz="4" w:space="0" w:color="auto"/>
            </w:tcBorders>
            <w:shd w:val="clear" w:color="auto" w:fill="FFFFFF"/>
            <w:vAlign w:val="bottom"/>
          </w:tcPr>
          <w:p w14:paraId="7B7EDF8D" w14:textId="77777777" w:rsidR="005B112D" w:rsidRPr="00B94F8B" w:rsidRDefault="005B112D" w:rsidP="005B112D">
            <w:pPr>
              <w:spacing w:after="0" w:line="240" w:lineRule="auto"/>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Специалист по ОТ классные руководители</w:t>
            </w:r>
          </w:p>
        </w:tc>
      </w:tr>
      <w:tr w:rsidR="005B112D" w:rsidRPr="00B94F8B" w14:paraId="47FD7CF0" w14:textId="77777777" w:rsidTr="005B112D">
        <w:trPr>
          <w:gridAfter w:val="2"/>
          <w:wAfter w:w="119" w:type="dxa"/>
        </w:trPr>
        <w:tc>
          <w:tcPr>
            <w:tcW w:w="6658" w:type="dxa"/>
            <w:tcBorders>
              <w:top w:val="single" w:sz="4" w:space="0" w:color="auto"/>
              <w:left w:val="single" w:sz="4" w:space="0" w:color="auto"/>
              <w:bottom w:val="nil"/>
              <w:right w:val="nil"/>
            </w:tcBorders>
            <w:shd w:val="clear" w:color="auto" w:fill="FFFFFF"/>
            <w:vAlign w:val="bottom"/>
          </w:tcPr>
          <w:p w14:paraId="092DA0D6" w14:textId="77777777" w:rsidR="005B112D" w:rsidRPr="00B94F8B" w:rsidRDefault="005B112D" w:rsidP="005B112D">
            <w:pPr>
              <w:spacing w:after="0" w:line="240" w:lineRule="auto"/>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Общешкольный родительский комитет</w:t>
            </w:r>
          </w:p>
        </w:tc>
        <w:tc>
          <w:tcPr>
            <w:tcW w:w="2126" w:type="dxa"/>
            <w:tcBorders>
              <w:top w:val="single" w:sz="4" w:space="0" w:color="auto"/>
              <w:left w:val="single" w:sz="4" w:space="0" w:color="auto"/>
              <w:bottom w:val="nil"/>
              <w:right w:val="nil"/>
            </w:tcBorders>
            <w:shd w:val="clear" w:color="auto" w:fill="FFFFFF"/>
            <w:vAlign w:val="bottom"/>
          </w:tcPr>
          <w:p w14:paraId="367FD629" w14:textId="77777777" w:rsidR="005B112D" w:rsidRPr="00B94F8B" w:rsidRDefault="005B112D" w:rsidP="005B112D">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5-9</w:t>
            </w:r>
          </w:p>
        </w:tc>
        <w:tc>
          <w:tcPr>
            <w:tcW w:w="2268" w:type="dxa"/>
            <w:tcBorders>
              <w:top w:val="single" w:sz="4" w:space="0" w:color="auto"/>
              <w:left w:val="single" w:sz="4" w:space="0" w:color="auto"/>
              <w:bottom w:val="nil"/>
              <w:right w:val="nil"/>
            </w:tcBorders>
            <w:shd w:val="clear" w:color="auto" w:fill="FFFFFF"/>
            <w:vAlign w:val="bottom"/>
          </w:tcPr>
          <w:p w14:paraId="6147A102" w14:textId="77777777" w:rsidR="005B112D" w:rsidRPr="00B94F8B" w:rsidRDefault="005B112D" w:rsidP="005B112D">
            <w:pPr>
              <w:spacing w:after="0" w:line="240" w:lineRule="auto"/>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Не реже 2 раз в год</w:t>
            </w:r>
          </w:p>
        </w:tc>
        <w:tc>
          <w:tcPr>
            <w:tcW w:w="3508" w:type="dxa"/>
            <w:tcBorders>
              <w:top w:val="single" w:sz="4" w:space="0" w:color="auto"/>
              <w:left w:val="single" w:sz="4" w:space="0" w:color="auto"/>
              <w:bottom w:val="nil"/>
              <w:right w:val="single" w:sz="4" w:space="0" w:color="auto"/>
            </w:tcBorders>
            <w:shd w:val="clear" w:color="auto" w:fill="FFFFFF"/>
            <w:vAlign w:val="bottom"/>
          </w:tcPr>
          <w:p w14:paraId="13F8B9D3" w14:textId="77777777" w:rsidR="005B112D" w:rsidRPr="00B94F8B" w:rsidRDefault="005B112D" w:rsidP="005B112D">
            <w:pPr>
              <w:spacing w:after="0" w:line="240" w:lineRule="auto"/>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директор, зам. директора</w:t>
            </w:r>
          </w:p>
        </w:tc>
      </w:tr>
      <w:tr w:rsidR="005B112D" w:rsidRPr="00B94F8B" w14:paraId="7568BF5A" w14:textId="77777777" w:rsidTr="005B112D">
        <w:trPr>
          <w:gridAfter w:val="2"/>
          <w:wAfter w:w="119" w:type="dxa"/>
        </w:trPr>
        <w:tc>
          <w:tcPr>
            <w:tcW w:w="6658" w:type="dxa"/>
            <w:tcBorders>
              <w:top w:val="single" w:sz="4" w:space="0" w:color="auto"/>
              <w:left w:val="single" w:sz="4" w:space="0" w:color="auto"/>
              <w:bottom w:val="nil"/>
              <w:right w:val="nil"/>
            </w:tcBorders>
            <w:shd w:val="clear" w:color="auto" w:fill="FFFFFF"/>
            <w:vAlign w:val="bottom"/>
          </w:tcPr>
          <w:p w14:paraId="62AEE03F" w14:textId="77777777" w:rsidR="005B112D" w:rsidRPr="00B94F8B" w:rsidRDefault="005B112D" w:rsidP="005B112D">
            <w:pPr>
              <w:spacing w:after="0" w:line="240" w:lineRule="auto"/>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Управляющий совет школы</w:t>
            </w:r>
          </w:p>
        </w:tc>
        <w:tc>
          <w:tcPr>
            <w:tcW w:w="2126" w:type="dxa"/>
            <w:tcBorders>
              <w:top w:val="single" w:sz="4" w:space="0" w:color="auto"/>
              <w:left w:val="single" w:sz="4" w:space="0" w:color="auto"/>
              <w:bottom w:val="nil"/>
              <w:right w:val="nil"/>
            </w:tcBorders>
            <w:shd w:val="clear" w:color="auto" w:fill="FFFFFF"/>
            <w:vAlign w:val="center"/>
          </w:tcPr>
          <w:p w14:paraId="69DDC1A7" w14:textId="77777777" w:rsidR="005B112D" w:rsidRPr="00B94F8B" w:rsidRDefault="005B112D" w:rsidP="005B112D">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pacing w:val="10"/>
                <w:sz w:val="24"/>
                <w:szCs w:val="24"/>
                <w:lang w:eastAsia="ru-RU"/>
              </w:rPr>
              <w:t>5-9</w:t>
            </w:r>
          </w:p>
        </w:tc>
        <w:tc>
          <w:tcPr>
            <w:tcW w:w="2268" w:type="dxa"/>
            <w:tcBorders>
              <w:top w:val="single" w:sz="4" w:space="0" w:color="auto"/>
              <w:left w:val="single" w:sz="4" w:space="0" w:color="auto"/>
              <w:bottom w:val="nil"/>
              <w:right w:val="nil"/>
            </w:tcBorders>
            <w:shd w:val="clear" w:color="auto" w:fill="FFFFFF"/>
            <w:vAlign w:val="bottom"/>
          </w:tcPr>
          <w:p w14:paraId="7B5B0BAA" w14:textId="77777777" w:rsidR="005B112D" w:rsidRPr="00B94F8B" w:rsidRDefault="005B112D" w:rsidP="005B112D">
            <w:pPr>
              <w:spacing w:after="0" w:line="240" w:lineRule="auto"/>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Не реже 2 раз в год</w:t>
            </w:r>
          </w:p>
        </w:tc>
        <w:tc>
          <w:tcPr>
            <w:tcW w:w="3508" w:type="dxa"/>
            <w:tcBorders>
              <w:top w:val="single" w:sz="4" w:space="0" w:color="auto"/>
              <w:left w:val="single" w:sz="4" w:space="0" w:color="auto"/>
              <w:bottom w:val="nil"/>
              <w:right w:val="single" w:sz="4" w:space="0" w:color="auto"/>
            </w:tcBorders>
            <w:shd w:val="clear" w:color="auto" w:fill="FFFFFF"/>
            <w:vAlign w:val="bottom"/>
          </w:tcPr>
          <w:p w14:paraId="6EDB7D74" w14:textId="77777777" w:rsidR="005B112D" w:rsidRPr="00B94F8B" w:rsidRDefault="005B112D" w:rsidP="005B112D">
            <w:pPr>
              <w:spacing w:after="0" w:line="240" w:lineRule="auto"/>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директор, зам. директора</w:t>
            </w:r>
          </w:p>
        </w:tc>
      </w:tr>
      <w:tr w:rsidR="005B112D" w:rsidRPr="00B94F8B" w14:paraId="5C882C03" w14:textId="77777777" w:rsidTr="005B112D">
        <w:trPr>
          <w:gridAfter w:val="2"/>
          <w:wAfter w:w="119" w:type="dxa"/>
        </w:trPr>
        <w:tc>
          <w:tcPr>
            <w:tcW w:w="6658" w:type="dxa"/>
            <w:tcBorders>
              <w:top w:val="single" w:sz="4" w:space="0" w:color="auto"/>
              <w:left w:val="single" w:sz="4" w:space="0" w:color="auto"/>
              <w:bottom w:val="nil"/>
              <w:right w:val="nil"/>
            </w:tcBorders>
            <w:shd w:val="clear" w:color="auto" w:fill="FFFFFF"/>
            <w:vAlign w:val="bottom"/>
          </w:tcPr>
          <w:p w14:paraId="4E81D568" w14:textId="77777777" w:rsidR="005B112D" w:rsidRPr="00B94F8B" w:rsidRDefault="005B112D" w:rsidP="005B112D">
            <w:pPr>
              <w:spacing w:after="0" w:line="240" w:lineRule="auto"/>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lastRenderedPageBreak/>
              <w:t>Представление информации родителям (законным представителям) учащихся через официальный сайт образовательной организации</w:t>
            </w:r>
          </w:p>
        </w:tc>
        <w:tc>
          <w:tcPr>
            <w:tcW w:w="2126" w:type="dxa"/>
            <w:tcBorders>
              <w:top w:val="single" w:sz="4" w:space="0" w:color="auto"/>
              <w:left w:val="single" w:sz="4" w:space="0" w:color="auto"/>
              <w:bottom w:val="nil"/>
              <w:right w:val="nil"/>
            </w:tcBorders>
            <w:shd w:val="clear" w:color="auto" w:fill="FFFFFF"/>
          </w:tcPr>
          <w:p w14:paraId="65E4DE68" w14:textId="77777777" w:rsidR="005B112D" w:rsidRPr="00B94F8B" w:rsidRDefault="005B112D" w:rsidP="005B112D">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5-9</w:t>
            </w:r>
          </w:p>
        </w:tc>
        <w:tc>
          <w:tcPr>
            <w:tcW w:w="2268" w:type="dxa"/>
            <w:tcBorders>
              <w:top w:val="single" w:sz="4" w:space="0" w:color="auto"/>
              <w:left w:val="single" w:sz="4" w:space="0" w:color="auto"/>
              <w:bottom w:val="nil"/>
              <w:right w:val="nil"/>
            </w:tcBorders>
            <w:shd w:val="clear" w:color="auto" w:fill="FFFFFF"/>
            <w:vAlign w:val="bottom"/>
          </w:tcPr>
          <w:p w14:paraId="18351DA4" w14:textId="77777777" w:rsidR="005B112D" w:rsidRPr="00B94F8B" w:rsidRDefault="005B112D" w:rsidP="005B112D">
            <w:pPr>
              <w:spacing w:after="0" w:line="240" w:lineRule="auto"/>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в течение учебного года (по мере необходимости)</w:t>
            </w:r>
          </w:p>
        </w:tc>
        <w:tc>
          <w:tcPr>
            <w:tcW w:w="3508" w:type="dxa"/>
            <w:tcBorders>
              <w:top w:val="single" w:sz="4" w:space="0" w:color="auto"/>
              <w:left w:val="single" w:sz="4" w:space="0" w:color="auto"/>
              <w:bottom w:val="nil"/>
              <w:right w:val="single" w:sz="4" w:space="0" w:color="auto"/>
            </w:tcBorders>
            <w:shd w:val="clear" w:color="auto" w:fill="FFFFFF"/>
          </w:tcPr>
          <w:p w14:paraId="48BED898" w14:textId="77777777" w:rsidR="005B112D" w:rsidRPr="00B94F8B" w:rsidRDefault="005B112D" w:rsidP="005B112D">
            <w:pPr>
              <w:spacing w:after="0" w:line="240" w:lineRule="auto"/>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директор, зам. директора</w:t>
            </w:r>
          </w:p>
        </w:tc>
      </w:tr>
      <w:tr w:rsidR="005B112D" w:rsidRPr="00B94F8B" w14:paraId="3A93FEE0" w14:textId="77777777" w:rsidTr="005B112D">
        <w:trPr>
          <w:gridAfter w:val="2"/>
          <w:wAfter w:w="119" w:type="dxa"/>
        </w:trPr>
        <w:tc>
          <w:tcPr>
            <w:tcW w:w="6658" w:type="dxa"/>
            <w:tcBorders>
              <w:top w:val="single" w:sz="4" w:space="0" w:color="auto"/>
              <w:left w:val="single" w:sz="4" w:space="0" w:color="auto"/>
              <w:bottom w:val="nil"/>
              <w:right w:val="nil"/>
            </w:tcBorders>
            <w:shd w:val="clear" w:color="auto" w:fill="FFFFFF"/>
          </w:tcPr>
          <w:p w14:paraId="6F0D6566" w14:textId="77777777" w:rsidR="005B112D" w:rsidRPr="00B94F8B" w:rsidRDefault="005B112D" w:rsidP="005B112D">
            <w:pPr>
              <w:spacing w:after="0" w:line="240" w:lineRule="auto"/>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Проведение индивидуальных консультаций с родителями (законными представителями) обучающихся</w:t>
            </w:r>
          </w:p>
        </w:tc>
        <w:tc>
          <w:tcPr>
            <w:tcW w:w="2126" w:type="dxa"/>
            <w:tcBorders>
              <w:top w:val="single" w:sz="4" w:space="0" w:color="auto"/>
              <w:left w:val="single" w:sz="4" w:space="0" w:color="auto"/>
              <w:bottom w:val="nil"/>
              <w:right w:val="nil"/>
            </w:tcBorders>
            <w:shd w:val="clear" w:color="auto" w:fill="FFFFFF"/>
          </w:tcPr>
          <w:p w14:paraId="6FF7F2FD" w14:textId="77777777" w:rsidR="005B112D" w:rsidRPr="00B94F8B" w:rsidRDefault="005B112D" w:rsidP="005B112D">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5-9</w:t>
            </w:r>
          </w:p>
        </w:tc>
        <w:tc>
          <w:tcPr>
            <w:tcW w:w="2268" w:type="dxa"/>
            <w:tcBorders>
              <w:top w:val="single" w:sz="4" w:space="0" w:color="auto"/>
              <w:left w:val="single" w:sz="4" w:space="0" w:color="auto"/>
              <w:bottom w:val="nil"/>
              <w:right w:val="nil"/>
            </w:tcBorders>
            <w:shd w:val="clear" w:color="auto" w:fill="FFFFFF"/>
            <w:vAlign w:val="bottom"/>
          </w:tcPr>
          <w:p w14:paraId="1631B459" w14:textId="77777777" w:rsidR="005B112D" w:rsidRPr="00B94F8B" w:rsidRDefault="005B112D" w:rsidP="005B112D">
            <w:pPr>
              <w:spacing w:after="0" w:line="240" w:lineRule="auto"/>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в течение учебного года (по мере необходимости)</w:t>
            </w:r>
          </w:p>
        </w:tc>
        <w:tc>
          <w:tcPr>
            <w:tcW w:w="3508" w:type="dxa"/>
            <w:tcBorders>
              <w:top w:val="single" w:sz="4" w:space="0" w:color="auto"/>
              <w:left w:val="single" w:sz="4" w:space="0" w:color="auto"/>
              <w:bottom w:val="nil"/>
              <w:right w:val="single" w:sz="4" w:space="0" w:color="auto"/>
            </w:tcBorders>
            <w:shd w:val="clear" w:color="auto" w:fill="FFFFFF"/>
          </w:tcPr>
          <w:p w14:paraId="0BE0651F" w14:textId="77777777" w:rsidR="005B112D" w:rsidRPr="00B94F8B" w:rsidRDefault="005B112D" w:rsidP="005B112D">
            <w:pPr>
              <w:spacing w:after="0" w:line="240" w:lineRule="auto"/>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директор, зам. директора, классные руководители</w:t>
            </w:r>
          </w:p>
        </w:tc>
      </w:tr>
      <w:tr w:rsidR="005B112D" w:rsidRPr="00B94F8B" w14:paraId="6919DF8B" w14:textId="77777777" w:rsidTr="005B112D">
        <w:trPr>
          <w:gridAfter w:val="2"/>
          <w:wAfter w:w="119" w:type="dxa"/>
        </w:trPr>
        <w:tc>
          <w:tcPr>
            <w:tcW w:w="6658" w:type="dxa"/>
            <w:tcBorders>
              <w:top w:val="single" w:sz="4" w:space="0" w:color="auto"/>
              <w:left w:val="single" w:sz="4" w:space="0" w:color="auto"/>
              <w:bottom w:val="nil"/>
              <w:right w:val="nil"/>
            </w:tcBorders>
            <w:shd w:val="clear" w:color="auto" w:fill="FFFFFF"/>
          </w:tcPr>
          <w:p w14:paraId="5AA59C15" w14:textId="77777777" w:rsidR="005B112D" w:rsidRPr="00B94F8B" w:rsidRDefault="005B112D" w:rsidP="005B112D">
            <w:pPr>
              <w:spacing w:after="0" w:line="240" w:lineRule="auto"/>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Работа Совета профилактики с неблагополучными семьями учащихся по вопросам воспитания и обучения детей</w:t>
            </w:r>
          </w:p>
        </w:tc>
        <w:tc>
          <w:tcPr>
            <w:tcW w:w="2126" w:type="dxa"/>
            <w:tcBorders>
              <w:top w:val="single" w:sz="4" w:space="0" w:color="auto"/>
              <w:left w:val="single" w:sz="4" w:space="0" w:color="auto"/>
              <w:bottom w:val="nil"/>
              <w:right w:val="nil"/>
            </w:tcBorders>
            <w:shd w:val="clear" w:color="auto" w:fill="FFFFFF"/>
          </w:tcPr>
          <w:p w14:paraId="1E61C120" w14:textId="77777777" w:rsidR="005B112D" w:rsidRPr="00B94F8B" w:rsidRDefault="005B112D" w:rsidP="005B112D">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5-9</w:t>
            </w:r>
          </w:p>
        </w:tc>
        <w:tc>
          <w:tcPr>
            <w:tcW w:w="2268" w:type="dxa"/>
            <w:tcBorders>
              <w:top w:val="single" w:sz="4" w:space="0" w:color="auto"/>
              <w:left w:val="single" w:sz="4" w:space="0" w:color="auto"/>
              <w:bottom w:val="nil"/>
              <w:right w:val="nil"/>
            </w:tcBorders>
            <w:shd w:val="clear" w:color="auto" w:fill="FFFFFF"/>
            <w:vAlign w:val="bottom"/>
          </w:tcPr>
          <w:p w14:paraId="273AA6E4" w14:textId="77777777" w:rsidR="005B112D" w:rsidRPr="00B94F8B" w:rsidRDefault="005B112D" w:rsidP="005B112D">
            <w:pPr>
              <w:spacing w:after="0" w:line="240" w:lineRule="auto"/>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в течение учебного года (по мере необходимости)</w:t>
            </w:r>
          </w:p>
        </w:tc>
        <w:tc>
          <w:tcPr>
            <w:tcW w:w="3508" w:type="dxa"/>
            <w:tcBorders>
              <w:top w:val="single" w:sz="4" w:space="0" w:color="auto"/>
              <w:left w:val="single" w:sz="4" w:space="0" w:color="auto"/>
              <w:bottom w:val="nil"/>
              <w:right w:val="single" w:sz="4" w:space="0" w:color="auto"/>
            </w:tcBorders>
            <w:shd w:val="clear" w:color="auto" w:fill="FFFFFF"/>
            <w:vAlign w:val="bottom"/>
          </w:tcPr>
          <w:p w14:paraId="1021507F" w14:textId="77777777" w:rsidR="005B112D" w:rsidRPr="00B94F8B" w:rsidRDefault="005B112D" w:rsidP="005B112D">
            <w:pPr>
              <w:spacing w:after="0" w:line="240" w:lineRule="auto"/>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директор, члены Совета профилактики, классные руководители</w:t>
            </w:r>
          </w:p>
        </w:tc>
      </w:tr>
      <w:tr w:rsidR="005B112D" w:rsidRPr="00B94F8B" w14:paraId="17C20636" w14:textId="77777777" w:rsidTr="005B112D">
        <w:trPr>
          <w:gridAfter w:val="2"/>
          <w:wAfter w:w="119" w:type="dxa"/>
        </w:trPr>
        <w:tc>
          <w:tcPr>
            <w:tcW w:w="6658" w:type="dxa"/>
            <w:tcBorders>
              <w:top w:val="single" w:sz="4" w:space="0" w:color="auto"/>
              <w:left w:val="single" w:sz="4" w:space="0" w:color="auto"/>
              <w:bottom w:val="nil"/>
              <w:right w:val="nil"/>
            </w:tcBorders>
            <w:shd w:val="clear" w:color="auto" w:fill="FFFFFF"/>
            <w:vAlign w:val="bottom"/>
          </w:tcPr>
          <w:p w14:paraId="20A1B54F" w14:textId="77777777" w:rsidR="005B112D" w:rsidRPr="00B94F8B" w:rsidRDefault="005B112D" w:rsidP="005B112D">
            <w:pPr>
              <w:spacing w:after="0" w:line="240" w:lineRule="auto"/>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Участие команды ОУ в конкурсе «Семейный очаг»</w:t>
            </w:r>
          </w:p>
        </w:tc>
        <w:tc>
          <w:tcPr>
            <w:tcW w:w="2126" w:type="dxa"/>
            <w:tcBorders>
              <w:top w:val="single" w:sz="4" w:space="0" w:color="auto"/>
              <w:left w:val="single" w:sz="4" w:space="0" w:color="auto"/>
              <w:bottom w:val="nil"/>
              <w:right w:val="nil"/>
            </w:tcBorders>
            <w:shd w:val="clear" w:color="auto" w:fill="FFFFFF"/>
            <w:vAlign w:val="bottom"/>
          </w:tcPr>
          <w:p w14:paraId="76B55B0F" w14:textId="77777777" w:rsidR="005B112D" w:rsidRPr="00B94F8B" w:rsidRDefault="005B112D" w:rsidP="005B112D">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5-9</w:t>
            </w:r>
          </w:p>
        </w:tc>
        <w:tc>
          <w:tcPr>
            <w:tcW w:w="2268" w:type="dxa"/>
            <w:tcBorders>
              <w:top w:val="single" w:sz="4" w:space="0" w:color="auto"/>
              <w:left w:val="single" w:sz="4" w:space="0" w:color="auto"/>
              <w:bottom w:val="nil"/>
              <w:right w:val="nil"/>
            </w:tcBorders>
            <w:shd w:val="clear" w:color="auto" w:fill="FFFFFF"/>
            <w:vAlign w:val="bottom"/>
          </w:tcPr>
          <w:p w14:paraId="2673339B" w14:textId="77777777" w:rsidR="005B112D" w:rsidRPr="00B94F8B" w:rsidRDefault="005B112D" w:rsidP="005B112D">
            <w:pPr>
              <w:spacing w:after="0" w:line="240" w:lineRule="auto"/>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февраль</w:t>
            </w:r>
          </w:p>
        </w:tc>
        <w:tc>
          <w:tcPr>
            <w:tcW w:w="3508" w:type="dxa"/>
            <w:tcBorders>
              <w:top w:val="single" w:sz="4" w:space="0" w:color="auto"/>
              <w:left w:val="single" w:sz="4" w:space="0" w:color="auto"/>
              <w:bottom w:val="nil"/>
              <w:right w:val="single" w:sz="4" w:space="0" w:color="auto"/>
            </w:tcBorders>
            <w:shd w:val="clear" w:color="auto" w:fill="FFFFFF"/>
            <w:vAlign w:val="bottom"/>
          </w:tcPr>
          <w:p w14:paraId="2C8F7D2E" w14:textId="77777777" w:rsidR="005B112D" w:rsidRPr="00B94F8B" w:rsidRDefault="005B112D" w:rsidP="005B112D">
            <w:pPr>
              <w:spacing w:after="0" w:line="240" w:lineRule="auto"/>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зам. директора по УВР</w:t>
            </w:r>
          </w:p>
        </w:tc>
      </w:tr>
      <w:tr w:rsidR="005B112D" w:rsidRPr="00B94F8B" w14:paraId="4639D153" w14:textId="77777777" w:rsidTr="005B112D">
        <w:trPr>
          <w:gridAfter w:val="2"/>
          <w:wAfter w:w="119" w:type="dxa"/>
        </w:trPr>
        <w:tc>
          <w:tcPr>
            <w:tcW w:w="6658" w:type="dxa"/>
            <w:tcBorders>
              <w:top w:val="single" w:sz="4" w:space="0" w:color="auto"/>
              <w:left w:val="single" w:sz="4" w:space="0" w:color="auto"/>
              <w:bottom w:val="nil"/>
              <w:right w:val="nil"/>
            </w:tcBorders>
            <w:shd w:val="clear" w:color="auto" w:fill="FFFFFF"/>
            <w:vAlign w:val="bottom"/>
          </w:tcPr>
          <w:p w14:paraId="0974F773" w14:textId="77777777" w:rsidR="005B112D" w:rsidRPr="00B94F8B" w:rsidRDefault="005B112D" w:rsidP="005B112D">
            <w:pPr>
              <w:spacing w:after="0" w:line="240" w:lineRule="auto"/>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Участие родителей в независимой оценке качества образования</w:t>
            </w:r>
          </w:p>
        </w:tc>
        <w:tc>
          <w:tcPr>
            <w:tcW w:w="2126" w:type="dxa"/>
            <w:tcBorders>
              <w:top w:val="single" w:sz="4" w:space="0" w:color="auto"/>
              <w:left w:val="single" w:sz="4" w:space="0" w:color="auto"/>
              <w:bottom w:val="nil"/>
              <w:right w:val="nil"/>
            </w:tcBorders>
            <w:shd w:val="clear" w:color="auto" w:fill="FFFFFF"/>
            <w:vAlign w:val="bottom"/>
          </w:tcPr>
          <w:p w14:paraId="6745A23C" w14:textId="77777777" w:rsidR="005B112D" w:rsidRPr="00B94F8B" w:rsidRDefault="005B112D" w:rsidP="005B112D">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5-9</w:t>
            </w:r>
          </w:p>
        </w:tc>
        <w:tc>
          <w:tcPr>
            <w:tcW w:w="2268" w:type="dxa"/>
            <w:tcBorders>
              <w:top w:val="single" w:sz="4" w:space="0" w:color="auto"/>
              <w:left w:val="single" w:sz="4" w:space="0" w:color="auto"/>
              <w:bottom w:val="nil"/>
              <w:right w:val="nil"/>
            </w:tcBorders>
            <w:shd w:val="clear" w:color="auto" w:fill="FFFFFF"/>
            <w:vAlign w:val="bottom"/>
          </w:tcPr>
          <w:p w14:paraId="756DBF1F" w14:textId="77777777" w:rsidR="005B112D" w:rsidRPr="00B94F8B" w:rsidRDefault="005B112D" w:rsidP="005B112D">
            <w:pPr>
              <w:spacing w:after="0" w:line="240" w:lineRule="auto"/>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Май</w:t>
            </w:r>
          </w:p>
        </w:tc>
        <w:tc>
          <w:tcPr>
            <w:tcW w:w="3508" w:type="dxa"/>
            <w:tcBorders>
              <w:top w:val="single" w:sz="4" w:space="0" w:color="auto"/>
              <w:left w:val="single" w:sz="4" w:space="0" w:color="auto"/>
              <w:bottom w:val="nil"/>
              <w:right w:val="single" w:sz="4" w:space="0" w:color="auto"/>
            </w:tcBorders>
            <w:shd w:val="clear" w:color="auto" w:fill="FFFFFF"/>
            <w:vAlign w:val="bottom"/>
          </w:tcPr>
          <w:p w14:paraId="0E49F49D" w14:textId="77777777" w:rsidR="005B112D" w:rsidRPr="00B94F8B" w:rsidRDefault="005B112D" w:rsidP="005B112D">
            <w:pPr>
              <w:spacing w:after="0" w:line="240" w:lineRule="auto"/>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зам. директора по УВР</w:t>
            </w:r>
          </w:p>
        </w:tc>
      </w:tr>
      <w:tr w:rsidR="005B112D" w:rsidRPr="00B94F8B" w14:paraId="1A1328C0" w14:textId="77777777" w:rsidTr="005B112D">
        <w:trPr>
          <w:gridAfter w:val="2"/>
          <w:wAfter w:w="119" w:type="dxa"/>
        </w:trPr>
        <w:tc>
          <w:tcPr>
            <w:tcW w:w="14560" w:type="dxa"/>
            <w:gridSpan w:val="4"/>
            <w:tcBorders>
              <w:top w:val="single" w:sz="4" w:space="0" w:color="auto"/>
              <w:left w:val="single" w:sz="4" w:space="0" w:color="auto"/>
              <w:bottom w:val="nil"/>
              <w:right w:val="single" w:sz="4" w:space="0" w:color="auto"/>
            </w:tcBorders>
            <w:shd w:val="clear" w:color="auto" w:fill="C5E0B3" w:themeFill="accent6" w:themeFillTint="66"/>
            <w:vAlign w:val="bottom"/>
          </w:tcPr>
          <w:p w14:paraId="0BA304C3" w14:textId="77777777" w:rsidR="005B112D" w:rsidRDefault="005B112D" w:rsidP="005B112D">
            <w:pPr>
              <w:spacing w:after="0" w:line="240" w:lineRule="auto"/>
              <w:ind w:firstLine="22"/>
              <w:jc w:val="center"/>
              <w:rPr>
                <w:rFonts w:ascii="Times New Roman" w:eastAsia="Times New Roman" w:hAnsi="Times New Roman" w:cs="Times New Roman"/>
                <w:b/>
                <w:bCs/>
                <w:color w:val="000000"/>
                <w:spacing w:val="10"/>
                <w:sz w:val="32"/>
                <w:szCs w:val="32"/>
                <w:lang w:eastAsia="ru-RU"/>
              </w:rPr>
            </w:pPr>
          </w:p>
          <w:p w14:paraId="30A6C879" w14:textId="1147D42A" w:rsidR="005B112D" w:rsidRPr="00B94F8B" w:rsidRDefault="005B112D" w:rsidP="005B112D">
            <w:pPr>
              <w:spacing w:after="0" w:line="240" w:lineRule="auto"/>
              <w:ind w:firstLine="22"/>
              <w:jc w:val="center"/>
              <w:rPr>
                <w:rFonts w:ascii="Times New Roman" w:eastAsia="Times New Roman" w:hAnsi="Times New Roman" w:cs="Times New Roman"/>
                <w:b/>
                <w:bCs/>
                <w:color w:val="000000"/>
                <w:spacing w:val="10"/>
                <w:sz w:val="32"/>
                <w:szCs w:val="32"/>
                <w:lang w:eastAsia="ru-RU"/>
              </w:rPr>
            </w:pPr>
            <w:r w:rsidRPr="00B94F8B">
              <w:rPr>
                <w:rFonts w:ascii="Times New Roman" w:eastAsia="Times New Roman" w:hAnsi="Times New Roman" w:cs="Times New Roman"/>
                <w:b/>
                <w:bCs/>
                <w:color w:val="000000"/>
                <w:spacing w:val="10"/>
                <w:sz w:val="32"/>
                <w:szCs w:val="32"/>
                <w:lang w:eastAsia="ru-RU"/>
              </w:rPr>
              <w:t>Самоуправление</w:t>
            </w:r>
          </w:p>
          <w:p w14:paraId="09659BB5" w14:textId="77777777" w:rsidR="005B112D" w:rsidRPr="00B94F8B" w:rsidRDefault="005B112D" w:rsidP="005B112D">
            <w:pPr>
              <w:spacing w:after="0" w:line="240" w:lineRule="auto"/>
              <w:jc w:val="center"/>
              <w:rPr>
                <w:rFonts w:ascii="Times New Roman" w:eastAsia="Times New Roman" w:hAnsi="Times New Roman" w:cs="Times New Roman"/>
                <w:sz w:val="32"/>
                <w:szCs w:val="32"/>
                <w:lang w:eastAsia="ru-RU"/>
              </w:rPr>
            </w:pPr>
          </w:p>
        </w:tc>
      </w:tr>
      <w:tr w:rsidR="005B112D" w:rsidRPr="00B94F8B" w14:paraId="77E5F58D" w14:textId="77777777" w:rsidTr="005B112D">
        <w:trPr>
          <w:gridAfter w:val="2"/>
          <w:wAfter w:w="119" w:type="dxa"/>
        </w:trPr>
        <w:tc>
          <w:tcPr>
            <w:tcW w:w="6658" w:type="dxa"/>
            <w:tcBorders>
              <w:top w:val="single" w:sz="4" w:space="0" w:color="auto"/>
              <w:left w:val="single" w:sz="4" w:space="0" w:color="auto"/>
              <w:bottom w:val="nil"/>
              <w:right w:val="nil"/>
            </w:tcBorders>
            <w:shd w:val="clear" w:color="auto" w:fill="FFFFFF"/>
            <w:vAlign w:val="center"/>
          </w:tcPr>
          <w:p w14:paraId="6C0F17DA" w14:textId="77777777" w:rsidR="005B112D" w:rsidRPr="00B94F8B" w:rsidRDefault="005B112D" w:rsidP="005B112D">
            <w:pPr>
              <w:spacing w:after="0" w:line="240" w:lineRule="auto"/>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Дела, события, мероприятия</w:t>
            </w:r>
          </w:p>
        </w:tc>
        <w:tc>
          <w:tcPr>
            <w:tcW w:w="2126" w:type="dxa"/>
            <w:tcBorders>
              <w:top w:val="single" w:sz="4" w:space="0" w:color="auto"/>
              <w:left w:val="single" w:sz="4" w:space="0" w:color="auto"/>
              <w:bottom w:val="nil"/>
              <w:right w:val="nil"/>
            </w:tcBorders>
            <w:shd w:val="clear" w:color="auto" w:fill="FFFFFF"/>
            <w:vAlign w:val="center"/>
          </w:tcPr>
          <w:p w14:paraId="1A12F8B0" w14:textId="77777777" w:rsidR="005B112D" w:rsidRPr="00B94F8B" w:rsidRDefault="005B112D" w:rsidP="005B112D">
            <w:pPr>
              <w:spacing w:after="0" w:line="240" w:lineRule="auto"/>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Классы</w:t>
            </w:r>
          </w:p>
        </w:tc>
        <w:tc>
          <w:tcPr>
            <w:tcW w:w="2268" w:type="dxa"/>
            <w:tcBorders>
              <w:top w:val="single" w:sz="4" w:space="0" w:color="auto"/>
              <w:left w:val="single" w:sz="4" w:space="0" w:color="auto"/>
              <w:bottom w:val="nil"/>
              <w:right w:val="nil"/>
            </w:tcBorders>
            <w:shd w:val="clear" w:color="auto" w:fill="FFFFFF"/>
            <w:vAlign w:val="bottom"/>
          </w:tcPr>
          <w:p w14:paraId="64DB4064" w14:textId="77777777" w:rsidR="005B112D" w:rsidRPr="00B94F8B" w:rsidRDefault="005B112D" w:rsidP="005B112D">
            <w:pPr>
              <w:spacing w:after="0" w:line="240" w:lineRule="auto"/>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Ориентировочное</w:t>
            </w:r>
          </w:p>
          <w:p w14:paraId="4A422EF8" w14:textId="77777777" w:rsidR="005B112D" w:rsidRPr="00B94F8B" w:rsidRDefault="005B112D" w:rsidP="005B112D">
            <w:pPr>
              <w:spacing w:after="0" w:line="240" w:lineRule="auto"/>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время</w:t>
            </w:r>
          </w:p>
          <w:p w14:paraId="6810B67C" w14:textId="77777777" w:rsidR="005B112D" w:rsidRPr="00B94F8B" w:rsidRDefault="005B112D" w:rsidP="005B112D">
            <w:pPr>
              <w:spacing w:after="0" w:line="240" w:lineRule="auto"/>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проведения</w:t>
            </w:r>
          </w:p>
        </w:tc>
        <w:tc>
          <w:tcPr>
            <w:tcW w:w="3508" w:type="dxa"/>
            <w:tcBorders>
              <w:top w:val="single" w:sz="4" w:space="0" w:color="auto"/>
              <w:left w:val="single" w:sz="4" w:space="0" w:color="auto"/>
              <w:bottom w:val="nil"/>
              <w:right w:val="single" w:sz="4" w:space="0" w:color="auto"/>
            </w:tcBorders>
            <w:shd w:val="clear" w:color="auto" w:fill="FFFFFF"/>
            <w:vAlign w:val="center"/>
          </w:tcPr>
          <w:p w14:paraId="64359D71" w14:textId="77777777" w:rsidR="005B112D" w:rsidRPr="00B94F8B" w:rsidRDefault="005B112D" w:rsidP="005B112D">
            <w:pPr>
              <w:spacing w:after="0" w:line="240" w:lineRule="auto"/>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Ответственные</w:t>
            </w:r>
          </w:p>
        </w:tc>
      </w:tr>
      <w:tr w:rsidR="005B112D" w:rsidRPr="00B94F8B" w14:paraId="3F18BFC5" w14:textId="77777777" w:rsidTr="005B112D">
        <w:trPr>
          <w:gridAfter w:val="2"/>
          <w:wAfter w:w="119" w:type="dxa"/>
        </w:trPr>
        <w:tc>
          <w:tcPr>
            <w:tcW w:w="6658" w:type="dxa"/>
            <w:tcBorders>
              <w:top w:val="single" w:sz="4" w:space="0" w:color="auto"/>
              <w:left w:val="single" w:sz="4" w:space="0" w:color="auto"/>
              <w:bottom w:val="nil"/>
              <w:right w:val="nil"/>
            </w:tcBorders>
            <w:shd w:val="clear" w:color="auto" w:fill="FFFFFF"/>
          </w:tcPr>
          <w:p w14:paraId="4C0A2BF1" w14:textId="77777777" w:rsidR="005B112D" w:rsidRPr="00B94F8B" w:rsidRDefault="005B112D" w:rsidP="005B112D">
            <w:pPr>
              <w:spacing w:after="0" w:line="240" w:lineRule="auto"/>
              <w:jc w:val="both"/>
              <w:rPr>
                <w:rFonts w:ascii="Times New Roman" w:eastAsia="Times New Roman" w:hAnsi="Times New Roman" w:cs="Times New Roman"/>
                <w:color w:val="000000"/>
                <w:sz w:val="24"/>
                <w:szCs w:val="24"/>
                <w:lang w:eastAsia="ru-RU"/>
              </w:rPr>
            </w:pPr>
            <w:r w:rsidRPr="00B94F8B">
              <w:rPr>
                <w:rFonts w:ascii="Times New Roman" w:eastAsia="Times New Roman" w:hAnsi="Times New Roman" w:cs="Times New Roman"/>
                <w:color w:val="000000"/>
                <w:sz w:val="24"/>
                <w:szCs w:val="24"/>
                <w:lang w:eastAsia="ru-RU"/>
              </w:rPr>
              <w:t>Распределение обязанностей между учениками в классах</w:t>
            </w:r>
          </w:p>
          <w:p w14:paraId="3D4490FF" w14:textId="77777777" w:rsidR="005B112D" w:rsidRPr="00B94F8B" w:rsidRDefault="005B112D" w:rsidP="005B112D">
            <w:pPr>
              <w:spacing w:after="0" w:line="240" w:lineRule="auto"/>
              <w:jc w:val="both"/>
              <w:rPr>
                <w:rFonts w:ascii="Times New Roman" w:eastAsia="Times New Roman" w:hAnsi="Times New Roman" w:cs="Times New Roman"/>
                <w:sz w:val="24"/>
                <w:szCs w:val="24"/>
                <w:lang w:eastAsia="ru-RU"/>
              </w:rPr>
            </w:pPr>
          </w:p>
        </w:tc>
        <w:tc>
          <w:tcPr>
            <w:tcW w:w="2126" w:type="dxa"/>
            <w:tcBorders>
              <w:top w:val="single" w:sz="4" w:space="0" w:color="auto"/>
              <w:left w:val="single" w:sz="4" w:space="0" w:color="auto"/>
              <w:bottom w:val="nil"/>
              <w:right w:val="nil"/>
            </w:tcBorders>
            <w:shd w:val="clear" w:color="auto" w:fill="FFFFFF"/>
          </w:tcPr>
          <w:p w14:paraId="0A7B5551" w14:textId="77777777" w:rsidR="005B112D" w:rsidRPr="00B94F8B" w:rsidRDefault="005B112D" w:rsidP="005B112D">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5-9</w:t>
            </w:r>
          </w:p>
        </w:tc>
        <w:tc>
          <w:tcPr>
            <w:tcW w:w="2268" w:type="dxa"/>
            <w:tcBorders>
              <w:top w:val="single" w:sz="4" w:space="0" w:color="auto"/>
              <w:left w:val="single" w:sz="4" w:space="0" w:color="auto"/>
              <w:bottom w:val="nil"/>
              <w:right w:val="nil"/>
            </w:tcBorders>
            <w:shd w:val="clear" w:color="auto" w:fill="FFFFFF"/>
          </w:tcPr>
          <w:p w14:paraId="3884AD43" w14:textId="77777777" w:rsidR="005B112D" w:rsidRPr="00B94F8B" w:rsidRDefault="005B112D" w:rsidP="005B112D">
            <w:pPr>
              <w:spacing w:after="0" w:line="240" w:lineRule="auto"/>
              <w:jc w:val="both"/>
              <w:rPr>
                <w:rFonts w:ascii="Times New Roman" w:eastAsia="Times New Roman" w:hAnsi="Times New Roman" w:cs="Times New Roman"/>
                <w:sz w:val="10"/>
                <w:szCs w:val="10"/>
                <w:lang w:eastAsia="ru-RU"/>
              </w:rPr>
            </w:pPr>
          </w:p>
        </w:tc>
        <w:tc>
          <w:tcPr>
            <w:tcW w:w="3508" w:type="dxa"/>
            <w:tcBorders>
              <w:top w:val="single" w:sz="4" w:space="0" w:color="auto"/>
              <w:left w:val="single" w:sz="4" w:space="0" w:color="auto"/>
              <w:bottom w:val="nil"/>
              <w:right w:val="single" w:sz="4" w:space="0" w:color="auto"/>
            </w:tcBorders>
            <w:shd w:val="clear" w:color="auto" w:fill="FFFFFF"/>
          </w:tcPr>
          <w:p w14:paraId="54F7BCF4" w14:textId="77777777" w:rsidR="005B112D" w:rsidRPr="00B94F8B" w:rsidRDefault="005B112D" w:rsidP="005B112D">
            <w:pPr>
              <w:spacing w:after="0" w:line="240" w:lineRule="auto"/>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Классные руководители</w:t>
            </w:r>
          </w:p>
        </w:tc>
      </w:tr>
      <w:tr w:rsidR="005B112D" w:rsidRPr="002311C0" w14:paraId="4161A146" w14:textId="77777777" w:rsidTr="005B112D">
        <w:trPr>
          <w:gridAfter w:val="2"/>
          <w:wAfter w:w="119" w:type="dxa"/>
        </w:trPr>
        <w:tc>
          <w:tcPr>
            <w:tcW w:w="6658" w:type="dxa"/>
            <w:tcBorders>
              <w:top w:val="single" w:sz="4" w:space="0" w:color="auto"/>
              <w:left w:val="single" w:sz="4" w:space="0" w:color="auto"/>
              <w:bottom w:val="nil"/>
              <w:right w:val="nil"/>
            </w:tcBorders>
            <w:shd w:val="clear" w:color="auto" w:fill="FFFFFF"/>
          </w:tcPr>
          <w:p w14:paraId="3381CE52" w14:textId="77777777" w:rsidR="005B112D" w:rsidRPr="002311C0" w:rsidRDefault="005B112D" w:rsidP="005B112D">
            <w:pPr>
              <w:spacing w:after="0" w:line="240" w:lineRule="auto"/>
              <w:jc w:val="both"/>
              <w:rPr>
                <w:rFonts w:ascii="Times New Roman" w:eastAsia="Times New Roman" w:hAnsi="Times New Roman" w:cs="Times New Roman"/>
                <w:color w:val="000000"/>
                <w:sz w:val="24"/>
                <w:szCs w:val="24"/>
                <w:lang w:eastAsia="ru-RU"/>
              </w:rPr>
            </w:pPr>
            <w:r w:rsidRPr="002311C0">
              <w:rPr>
                <w:rFonts w:ascii="Times New Roman" w:eastAsia="Times New Roman" w:hAnsi="Times New Roman" w:cs="Times New Roman"/>
                <w:color w:val="000000"/>
                <w:sz w:val="24"/>
                <w:szCs w:val="24"/>
                <w:lang w:eastAsia="ru-RU"/>
              </w:rPr>
              <w:t>Выборы президента ШУС</w:t>
            </w:r>
          </w:p>
        </w:tc>
        <w:tc>
          <w:tcPr>
            <w:tcW w:w="2126" w:type="dxa"/>
            <w:tcBorders>
              <w:top w:val="single" w:sz="4" w:space="0" w:color="auto"/>
              <w:left w:val="single" w:sz="4" w:space="0" w:color="auto"/>
              <w:bottom w:val="nil"/>
              <w:right w:val="nil"/>
            </w:tcBorders>
            <w:shd w:val="clear" w:color="auto" w:fill="FFFFFF"/>
          </w:tcPr>
          <w:p w14:paraId="15D4ECE5" w14:textId="77777777" w:rsidR="005B112D" w:rsidRPr="002311C0" w:rsidRDefault="005B112D" w:rsidP="005B112D">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5-9</w:t>
            </w:r>
          </w:p>
        </w:tc>
        <w:tc>
          <w:tcPr>
            <w:tcW w:w="2268" w:type="dxa"/>
            <w:tcBorders>
              <w:top w:val="single" w:sz="4" w:space="0" w:color="auto"/>
              <w:left w:val="single" w:sz="4" w:space="0" w:color="auto"/>
              <w:bottom w:val="nil"/>
              <w:right w:val="nil"/>
            </w:tcBorders>
            <w:shd w:val="clear" w:color="auto" w:fill="FFFFFF"/>
          </w:tcPr>
          <w:p w14:paraId="2490BD26" w14:textId="77777777" w:rsidR="005B112D" w:rsidRPr="002311C0" w:rsidRDefault="005B112D" w:rsidP="005B112D">
            <w:pPr>
              <w:spacing w:after="0" w:line="240" w:lineRule="auto"/>
              <w:jc w:val="both"/>
              <w:rPr>
                <w:rFonts w:ascii="Times New Roman" w:eastAsia="Times New Roman" w:hAnsi="Times New Roman" w:cs="Times New Roman"/>
                <w:sz w:val="24"/>
                <w:szCs w:val="24"/>
                <w:lang w:eastAsia="ru-RU"/>
              </w:rPr>
            </w:pPr>
            <w:r w:rsidRPr="002311C0">
              <w:rPr>
                <w:rFonts w:ascii="Times New Roman" w:eastAsia="Times New Roman" w:hAnsi="Times New Roman" w:cs="Times New Roman"/>
                <w:sz w:val="24"/>
                <w:szCs w:val="24"/>
                <w:lang w:eastAsia="ru-RU"/>
              </w:rPr>
              <w:t>сентябрь</w:t>
            </w:r>
          </w:p>
        </w:tc>
        <w:tc>
          <w:tcPr>
            <w:tcW w:w="3508" w:type="dxa"/>
            <w:tcBorders>
              <w:top w:val="single" w:sz="4" w:space="0" w:color="auto"/>
              <w:left w:val="single" w:sz="4" w:space="0" w:color="auto"/>
              <w:bottom w:val="nil"/>
              <w:right w:val="single" w:sz="4" w:space="0" w:color="auto"/>
            </w:tcBorders>
            <w:shd w:val="clear" w:color="auto" w:fill="FFFFFF"/>
          </w:tcPr>
          <w:p w14:paraId="5FB517DF" w14:textId="77777777" w:rsidR="005B112D" w:rsidRPr="002311C0" w:rsidRDefault="005B112D" w:rsidP="005B112D">
            <w:pPr>
              <w:spacing w:after="0" w:line="240" w:lineRule="auto"/>
              <w:jc w:val="both"/>
              <w:rPr>
                <w:rFonts w:ascii="Times New Roman" w:eastAsia="Times New Roman" w:hAnsi="Times New Roman" w:cs="Times New Roman"/>
                <w:color w:val="000000"/>
                <w:sz w:val="24"/>
                <w:szCs w:val="24"/>
                <w:lang w:eastAsia="ru-RU"/>
              </w:rPr>
            </w:pPr>
            <w:r w:rsidRPr="002311C0">
              <w:rPr>
                <w:rFonts w:ascii="Times New Roman" w:eastAsia="Times New Roman" w:hAnsi="Times New Roman" w:cs="Times New Roman"/>
                <w:color w:val="000000"/>
                <w:sz w:val="24"/>
                <w:szCs w:val="24"/>
                <w:lang w:eastAsia="ru-RU"/>
              </w:rPr>
              <w:t xml:space="preserve">Заместитель директора по </w:t>
            </w:r>
            <w:r>
              <w:rPr>
                <w:rFonts w:ascii="Times New Roman" w:eastAsia="Times New Roman" w:hAnsi="Times New Roman" w:cs="Times New Roman"/>
                <w:color w:val="000000"/>
                <w:sz w:val="24"/>
                <w:szCs w:val="24"/>
                <w:lang w:eastAsia="ru-RU"/>
              </w:rPr>
              <w:t>У</w:t>
            </w:r>
            <w:r w:rsidRPr="002311C0">
              <w:rPr>
                <w:rFonts w:ascii="Times New Roman" w:eastAsia="Times New Roman" w:hAnsi="Times New Roman" w:cs="Times New Roman"/>
                <w:color w:val="000000"/>
                <w:sz w:val="24"/>
                <w:szCs w:val="24"/>
                <w:lang w:eastAsia="ru-RU"/>
              </w:rPr>
              <w:t>ВР</w:t>
            </w:r>
          </w:p>
        </w:tc>
      </w:tr>
      <w:tr w:rsidR="005B112D" w:rsidRPr="002311C0" w14:paraId="75E6E0EA" w14:textId="77777777" w:rsidTr="005B112D">
        <w:trPr>
          <w:gridAfter w:val="2"/>
          <w:wAfter w:w="119" w:type="dxa"/>
        </w:trPr>
        <w:tc>
          <w:tcPr>
            <w:tcW w:w="6658" w:type="dxa"/>
            <w:tcBorders>
              <w:top w:val="single" w:sz="4" w:space="0" w:color="auto"/>
              <w:left w:val="single" w:sz="4" w:space="0" w:color="auto"/>
              <w:bottom w:val="nil"/>
              <w:right w:val="nil"/>
            </w:tcBorders>
            <w:shd w:val="clear" w:color="auto" w:fill="FFFFFF"/>
          </w:tcPr>
          <w:p w14:paraId="5974DD69" w14:textId="77777777" w:rsidR="005B112D" w:rsidRPr="002311C0" w:rsidRDefault="005B112D" w:rsidP="005B112D">
            <w:pPr>
              <w:spacing w:after="0" w:line="240" w:lineRule="auto"/>
              <w:jc w:val="both"/>
              <w:rPr>
                <w:rFonts w:ascii="Times New Roman" w:eastAsia="Times New Roman" w:hAnsi="Times New Roman" w:cs="Times New Roman"/>
                <w:color w:val="000000"/>
                <w:sz w:val="24"/>
                <w:szCs w:val="24"/>
                <w:lang w:eastAsia="ru-RU"/>
              </w:rPr>
            </w:pPr>
            <w:r w:rsidRPr="002311C0">
              <w:rPr>
                <w:rFonts w:ascii="Times New Roman" w:eastAsia="Times New Roman" w:hAnsi="Times New Roman" w:cs="Times New Roman"/>
                <w:color w:val="000000"/>
                <w:sz w:val="24"/>
                <w:szCs w:val="24"/>
                <w:lang w:eastAsia="ru-RU"/>
              </w:rPr>
              <w:t>выдвижение кандидатур от классов в Совет обучающихся школы</w:t>
            </w:r>
          </w:p>
        </w:tc>
        <w:tc>
          <w:tcPr>
            <w:tcW w:w="2126" w:type="dxa"/>
            <w:tcBorders>
              <w:top w:val="single" w:sz="4" w:space="0" w:color="auto"/>
              <w:left w:val="single" w:sz="4" w:space="0" w:color="auto"/>
              <w:bottom w:val="nil"/>
              <w:right w:val="nil"/>
            </w:tcBorders>
            <w:shd w:val="clear" w:color="auto" w:fill="FFFFFF"/>
          </w:tcPr>
          <w:p w14:paraId="735EDCF5" w14:textId="77777777" w:rsidR="005B112D" w:rsidRPr="002311C0" w:rsidRDefault="005B112D" w:rsidP="005B112D">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5-9</w:t>
            </w:r>
          </w:p>
        </w:tc>
        <w:tc>
          <w:tcPr>
            <w:tcW w:w="2268" w:type="dxa"/>
            <w:tcBorders>
              <w:top w:val="single" w:sz="4" w:space="0" w:color="auto"/>
              <w:left w:val="single" w:sz="4" w:space="0" w:color="auto"/>
              <w:bottom w:val="nil"/>
              <w:right w:val="nil"/>
            </w:tcBorders>
            <w:shd w:val="clear" w:color="auto" w:fill="FFFFFF"/>
          </w:tcPr>
          <w:p w14:paraId="194F9EB7" w14:textId="77777777" w:rsidR="005B112D" w:rsidRPr="002311C0" w:rsidRDefault="005B112D" w:rsidP="005B112D">
            <w:pPr>
              <w:spacing w:after="0" w:line="240" w:lineRule="auto"/>
              <w:jc w:val="both"/>
              <w:rPr>
                <w:rFonts w:ascii="Times New Roman" w:eastAsia="Times New Roman" w:hAnsi="Times New Roman" w:cs="Times New Roman"/>
                <w:sz w:val="24"/>
                <w:szCs w:val="24"/>
                <w:lang w:eastAsia="ru-RU"/>
              </w:rPr>
            </w:pPr>
            <w:r w:rsidRPr="002311C0">
              <w:rPr>
                <w:rFonts w:ascii="Times New Roman" w:eastAsia="Times New Roman" w:hAnsi="Times New Roman" w:cs="Times New Roman"/>
                <w:sz w:val="24"/>
                <w:szCs w:val="24"/>
                <w:lang w:eastAsia="ru-RU"/>
              </w:rPr>
              <w:t>сентябрь</w:t>
            </w:r>
          </w:p>
        </w:tc>
        <w:tc>
          <w:tcPr>
            <w:tcW w:w="3508" w:type="dxa"/>
            <w:tcBorders>
              <w:top w:val="single" w:sz="4" w:space="0" w:color="auto"/>
              <w:left w:val="single" w:sz="4" w:space="0" w:color="auto"/>
              <w:bottom w:val="nil"/>
              <w:right w:val="single" w:sz="4" w:space="0" w:color="auto"/>
            </w:tcBorders>
            <w:shd w:val="clear" w:color="auto" w:fill="FFFFFF"/>
          </w:tcPr>
          <w:p w14:paraId="1E8881C3" w14:textId="77777777" w:rsidR="005B112D" w:rsidRPr="002311C0" w:rsidRDefault="005B112D" w:rsidP="005B112D">
            <w:pPr>
              <w:spacing w:after="0" w:line="240" w:lineRule="auto"/>
              <w:jc w:val="both"/>
              <w:rPr>
                <w:rFonts w:ascii="Times New Roman" w:eastAsia="Times New Roman" w:hAnsi="Times New Roman" w:cs="Times New Roman"/>
                <w:color w:val="000000"/>
                <w:sz w:val="24"/>
                <w:szCs w:val="24"/>
                <w:lang w:eastAsia="ru-RU"/>
              </w:rPr>
            </w:pPr>
            <w:r w:rsidRPr="002311C0">
              <w:rPr>
                <w:rFonts w:ascii="Times New Roman" w:eastAsia="Times New Roman" w:hAnsi="Times New Roman" w:cs="Times New Roman"/>
                <w:color w:val="000000"/>
                <w:sz w:val="24"/>
                <w:szCs w:val="24"/>
                <w:lang w:eastAsia="ru-RU"/>
              </w:rPr>
              <w:t xml:space="preserve">Заместитель директора по </w:t>
            </w:r>
            <w:r>
              <w:rPr>
                <w:rFonts w:ascii="Times New Roman" w:eastAsia="Times New Roman" w:hAnsi="Times New Roman" w:cs="Times New Roman"/>
                <w:color w:val="000000"/>
                <w:sz w:val="24"/>
                <w:szCs w:val="24"/>
                <w:lang w:eastAsia="ru-RU"/>
              </w:rPr>
              <w:t>У</w:t>
            </w:r>
            <w:r w:rsidRPr="002311C0">
              <w:rPr>
                <w:rFonts w:ascii="Times New Roman" w:eastAsia="Times New Roman" w:hAnsi="Times New Roman" w:cs="Times New Roman"/>
                <w:color w:val="000000"/>
                <w:sz w:val="24"/>
                <w:szCs w:val="24"/>
                <w:lang w:eastAsia="ru-RU"/>
              </w:rPr>
              <w:t>ВР</w:t>
            </w:r>
          </w:p>
        </w:tc>
      </w:tr>
      <w:tr w:rsidR="005B112D" w:rsidRPr="00697DE1" w14:paraId="7F0A74B9" w14:textId="77777777" w:rsidTr="005B112D">
        <w:trPr>
          <w:gridAfter w:val="2"/>
          <w:wAfter w:w="119" w:type="dxa"/>
        </w:trPr>
        <w:tc>
          <w:tcPr>
            <w:tcW w:w="6658" w:type="dxa"/>
            <w:tcBorders>
              <w:top w:val="single" w:sz="4" w:space="0" w:color="auto"/>
              <w:left w:val="single" w:sz="4" w:space="0" w:color="auto"/>
              <w:bottom w:val="nil"/>
              <w:right w:val="nil"/>
            </w:tcBorders>
            <w:shd w:val="clear" w:color="auto" w:fill="FFFFFF"/>
          </w:tcPr>
          <w:p w14:paraId="354F715C" w14:textId="77777777" w:rsidR="005B112D" w:rsidRPr="00697DE1" w:rsidRDefault="005B112D" w:rsidP="005B112D">
            <w:pPr>
              <w:spacing w:after="0" w:line="240" w:lineRule="auto"/>
              <w:jc w:val="both"/>
              <w:rPr>
                <w:rFonts w:ascii="Times New Roman" w:eastAsia="Times New Roman" w:hAnsi="Times New Roman" w:cs="Times New Roman"/>
                <w:color w:val="000000"/>
                <w:sz w:val="24"/>
                <w:szCs w:val="24"/>
                <w:lang w:eastAsia="ru-RU"/>
              </w:rPr>
            </w:pPr>
            <w:r w:rsidRPr="00697DE1">
              <w:rPr>
                <w:rFonts w:ascii="Times New Roman" w:eastAsia="Times New Roman" w:hAnsi="Times New Roman" w:cs="Times New Roman"/>
                <w:color w:val="000000"/>
                <w:sz w:val="24"/>
                <w:szCs w:val="24"/>
                <w:lang w:eastAsia="ru-RU"/>
              </w:rPr>
              <w:t>Рейд по проверке классных уголков</w:t>
            </w:r>
          </w:p>
        </w:tc>
        <w:tc>
          <w:tcPr>
            <w:tcW w:w="2126" w:type="dxa"/>
            <w:tcBorders>
              <w:top w:val="single" w:sz="4" w:space="0" w:color="auto"/>
              <w:left w:val="single" w:sz="4" w:space="0" w:color="auto"/>
              <w:bottom w:val="nil"/>
              <w:right w:val="nil"/>
            </w:tcBorders>
            <w:shd w:val="clear" w:color="auto" w:fill="FFFFFF"/>
          </w:tcPr>
          <w:p w14:paraId="43BCB61B" w14:textId="77777777" w:rsidR="005B112D" w:rsidRPr="00697DE1" w:rsidRDefault="005B112D" w:rsidP="005B112D">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5-9</w:t>
            </w:r>
          </w:p>
        </w:tc>
        <w:tc>
          <w:tcPr>
            <w:tcW w:w="2268" w:type="dxa"/>
            <w:tcBorders>
              <w:top w:val="single" w:sz="4" w:space="0" w:color="auto"/>
              <w:left w:val="single" w:sz="4" w:space="0" w:color="auto"/>
              <w:bottom w:val="nil"/>
              <w:right w:val="nil"/>
            </w:tcBorders>
            <w:shd w:val="clear" w:color="auto" w:fill="FFFFFF"/>
          </w:tcPr>
          <w:p w14:paraId="39A301ED" w14:textId="77777777" w:rsidR="005B112D" w:rsidRPr="00697DE1" w:rsidRDefault="005B112D" w:rsidP="005B112D">
            <w:pPr>
              <w:spacing w:after="0" w:line="240" w:lineRule="auto"/>
              <w:jc w:val="both"/>
              <w:rPr>
                <w:rFonts w:ascii="Times New Roman" w:eastAsia="Times New Roman" w:hAnsi="Times New Roman" w:cs="Times New Roman"/>
                <w:sz w:val="24"/>
                <w:szCs w:val="24"/>
                <w:lang w:eastAsia="ru-RU"/>
              </w:rPr>
            </w:pPr>
            <w:r w:rsidRPr="00697DE1">
              <w:rPr>
                <w:rFonts w:ascii="Times New Roman" w:eastAsia="Times New Roman" w:hAnsi="Times New Roman" w:cs="Times New Roman"/>
                <w:sz w:val="24"/>
                <w:szCs w:val="24"/>
                <w:lang w:eastAsia="ru-RU"/>
              </w:rPr>
              <w:t>ноябрь</w:t>
            </w:r>
          </w:p>
        </w:tc>
        <w:tc>
          <w:tcPr>
            <w:tcW w:w="3508" w:type="dxa"/>
            <w:tcBorders>
              <w:top w:val="single" w:sz="4" w:space="0" w:color="auto"/>
              <w:left w:val="single" w:sz="4" w:space="0" w:color="auto"/>
              <w:bottom w:val="nil"/>
              <w:right w:val="single" w:sz="4" w:space="0" w:color="auto"/>
            </w:tcBorders>
            <w:shd w:val="clear" w:color="auto" w:fill="FFFFFF"/>
          </w:tcPr>
          <w:p w14:paraId="3D8DABF4" w14:textId="77777777" w:rsidR="005B112D" w:rsidRPr="00697DE1" w:rsidRDefault="005B112D" w:rsidP="005B112D">
            <w:pPr>
              <w:spacing w:after="0" w:line="240" w:lineRule="auto"/>
              <w:jc w:val="both"/>
              <w:rPr>
                <w:rFonts w:ascii="Times New Roman" w:eastAsia="Times New Roman" w:hAnsi="Times New Roman" w:cs="Times New Roman"/>
                <w:color w:val="000000"/>
                <w:sz w:val="24"/>
                <w:szCs w:val="24"/>
                <w:lang w:eastAsia="ru-RU"/>
              </w:rPr>
            </w:pPr>
            <w:r w:rsidRPr="00697DE1">
              <w:rPr>
                <w:rFonts w:ascii="Times New Roman" w:eastAsia="Times New Roman" w:hAnsi="Times New Roman" w:cs="Times New Roman"/>
                <w:color w:val="000000"/>
                <w:sz w:val="24"/>
                <w:szCs w:val="24"/>
                <w:lang w:eastAsia="ru-RU"/>
              </w:rPr>
              <w:t xml:space="preserve">Заместитель директора по </w:t>
            </w:r>
            <w:r>
              <w:rPr>
                <w:rFonts w:ascii="Times New Roman" w:eastAsia="Times New Roman" w:hAnsi="Times New Roman" w:cs="Times New Roman"/>
                <w:color w:val="000000"/>
                <w:sz w:val="24"/>
                <w:szCs w:val="24"/>
                <w:lang w:eastAsia="ru-RU"/>
              </w:rPr>
              <w:t>У</w:t>
            </w:r>
            <w:r w:rsidRPr="00697DE1">
              <w:rPr>
                <w:rFonts w:ascii="Times New Roman" w:eastAsia="Times New Roman" w:hAnsi="Times New Roman" w:cs="Times New Roman"/>
                <w:color w:val="000000"/>
                <w:sz w:val="24"/>
                <w:szCs w:val="24"/>
                <w:lang w:eastAsia="ru-RU"/>
              </w:rPr>
              <w:t>ВР</w:t>
            </w:r>
          </w:p>
        </w:tc>
      </w:tr>
      <w:tr w:rsidR="005B112D" w:rsidRPr="00697DE1" w14:paraId="10537AFF" w14:textId="77777777" w:rsidTr="005B112D">
        <w:trPr>
          <w:gridAfter w:val="2"/>
          <w:wAfter w:w="119" w:type="dxa"/>
        </w:trPr>
        <w:tc>
          <w:tcPr>
            <w:tcW w:w="6658" w:type="dxa"/>
            <w:tcBorders>
              <w:top w:val="single" w:sz="4" w:space="0" w:color="auto"/>
              <w:left w:val="single" w:sz="4" w:space="0" w:color="auto"/>
              <w:bottom w:val="nil"/>
              <w:right w:val="nil"/>
            </w:tcBorders>
            <w:shd w:val="clear" w:color="auto" w:fill="FFFFFF"/>
          </w:tcPr>
          <w:p w14:paraId="4F2CC92E" w14:textId="77777777" w:rsidR="005B112D" w:rsidRPr="00697DE1" w:rsidRDefault="005B112D" w:rsidP="005B112D">
            <w:pPr>
              <w:spacing w:after="0" w:line="240" w:lineRule="auto"/>
              <w:jc w:val="both"/>
              <w:rPr>
                <w:rFonts w:ascii="Times New Roman" w:eastAsia="Times New Roman" w:hAnsi="Times New Roman" w:cs="Times New Roman"/>
                <w:color w:val="000000"/>
                <w:sz w:val="24"/>
                <w:szCs w:val="24"/>
                <w:lang w:eastAsia="ru-RU"/>
              </w:rPr>
            </w:pPr>
            <w:r w:rsidRPr="00697DE1">
              <w:rPr>
                <w:rFonts w:ascii="Times New Roman" w:eastAsia="Times New Roman" w:hAnsi="Times New Roman" w:cs="Times New Roman"/>
                <w:color w:val="000000"/>
                <w:sz w:val="24"/>
                <w:szCs w:val="24"/>
                <w:lang w:eastAsia="ru-RU"/>
              </w:rPr>
              <w:t>Рейд по проверке сохранности учебников</w:t>
            </w:r>
          </w:p>
        </w:tc>
        <w:tc>
          <w:tcPr>
            <w:tcW w:w="2126" w:type="dxa"/>
            <w:tcBorders>
              <w:top w:val="single" w:sz="4" w:space="0" w:color="auto"/>
              <w:left w:val="single" w:sz="4" w:space="0" w:color="auto"/>
              <w:bottom w:val="nil"/>
              <w:right w:val="nil"/>
            </w:tcBorders>
            <w:shd w:val="clear" w:color="auto" w:fill="FFFFFF"/>
          </w:tcPr>
          <w:p w14:paraId="042EB9D0" w14:textId="77777777" w:rsidR="005B112D" w:rsidRPr="00697DE1" w:rsidRDefault="005B112D" w:rsidP="005B112D">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5-9</w:t>
            </w:r>
          </w:p>
        </w:tc>
        <w:tc>
          <w:tcPr>
            <w:tcW w:w="2268" w:type="dxa"/>
            <w:tcBorders>
              <w:top w:val="single" w:sz="4" w:space="0" w:color="auto"/>
              <w:left w:val="single" w:sz="4" w:space="0" w:color="auto"/>
              <w:bottom w:val="nil"/>
              <w:right w:val="nil"/>
            </w:tcBorders>
            <w:shd w:val="clear" w:color="auto" w:fill="FFFFFF"/>
          </w:tcPr>
          <w:p w14:paraId="0F9B1AB6" w14:textId="77777777" w:rsidR="005B112D" w:rsidRPr="00697DE1" w:rsidRDefault="005B112D" w:rsidP="005B112D">
            <w:pPr>
              <w:spacing w:after="0" w:line="240" w:lineRule="auto"/>
              <w:jc w:val="both"/>
              <w:rPr>
                <w:rFonts w:ascii="Times New Roman" w:eastAsia="Times New Roman" w:hAnsi="Times New Roman" w:cs="Times New Roman"/>
                <w:sz w:val="24"/>
                <w:szCs w:val="24"/>
                <w:lang w:eastAsia="ru-RU"/>
              </w:rPr>
            </w:pPr>
            <w:r w:rsidRPr="00697DE1">
              <w:rPr>
                <w:rFonts w:ascii="Times New Roman" w:eastAsia="Times New Roman" w:hAnsi="Times New Roman" w:cs="Times New Roman"/>
                <w:sz w:val="24"/>
                <w:szCs w:val="24"/>
                <w:lang w:eastAsia="ru-RU"/>
              </w:rPr>
              <w:t>январь</w:t>
            </w:r>
          </w:p>
        </w:tc>
        <w:tc>
          <w:tcPr>
            <w:tcW w:w="3508" w:type="dxa"/>
            <w:tcBorders>
              <w:top w:val="single" w:sz="4" w:space="0" w:color="auto"/>
              <w:left w:val="single" w:sz="4" w:space="0" w:color="auto"/>
              <w:bottom w:val="nil"/>
              <w:right w:val="single" w:sz="4" w:space="0" w:color="auto"/>
            </w:tcBorders>
            <w:shd w:val="clear" w:color="auto" w:fill="FFFFFF"/>
          </w:tcPr>
          <w:p w14:paraId="4C5C69CB" w14:textId="77777777" w:rsidR="005B112D" w:rsidRPr="00697DE1" w:rsidRDefault="005B112D" w:rsidP="005B112D">
            <w:pPr>
              <w:spacing w:after="0" w:line="240" w:lineRule="auto"/>
              <w:jc w:val="both"/>
              <w:rPr>
                <w:rFonts w:ascii="Times New Roman" w:eastAsia="Times New Roman" w:hAnsi="Times New Roman" w:cs="Times New Roman"/>
                <w:color w:val="000000"/>
                <w:sz w:val="24"/>
                <w:szCs w:val="24"/>
                <w:lang w:eastAsia="ru-RU"/>
              </w:rPr>
            </w:pPr>
            <w:r w:rsidRPr="00697DE1">
              <w:rPr>
                <w:rFonts w:ascii="Times New Roman" w:eastAsia="Times New Roman" w:hAnsi="Times New Roman" w:cs="Times New Roman"/>
                <w:color w:val="000000"/>
                <w:sz w:val="24"/>
                <w:szCs w:val="24"/>
                <w:lang w:eastAsia="ru-RU"/>
              </w:rPr>
              <w:t xml:space="preserve">Заместитель директора по </w:t>
            </w:r>
            <w:r>
              <w:rPr>
                <w:rFonts w:ascii="Times New Roman" w:eastAsia="Times New Roman" w:hAnsi="Times New Roman" w:cs="Times New Roman"/>
                <w:color w:val="000000"/>
                <w:sz w:val="24"/>
                <w:szCs w:val="24"/>
                <w:lang w:eastAsia="ru-RU"/>
              </w:rPr>
              <w:t>У</w:t>
            </w:r>
            <w:r w:rsidRPr="00697DE1">
              <w:rPr>
                <w:rFonts w:ascii="Times New Roman" w:eastAsia="Times New Roman" w:hAnsi="Times New Roman" w:cs="Times New Roman"/>
                <w:color w:val="000000"/>
                <w:sz w:val="24"/>
                <w:szCs w:val="24"/>
                <w:lang w:eastAsia="ru-RU"/>
              </w:rPr>
              <w:t>ВР</w:t>
            </w:r>
          </w:p>
        </w:tc>
      </w:tr>
      <w:tr w:rsidR="005B112D" w:rsidRPr="00697DE1" w14:paraId="3D40B2B8" w14:textId="77777777" w:rsidTr="005B112D">
        <w:trPr>
          <w:gridAfter w:val="2"/>
          <w:wAfter w:w="119" w:type="dxa"/>
        </w:trPr>
        <w:tc>
          <w:tcPr>
            <w:tcW w:w="6658" w:type="dxa"/>
            <w:tcBorders>
              <w:top w:val="single" w:sz="4" w:space="0" w:color="auto"/>
              <w:left w:val="single" w:sz="4" w:space="0" w:color="auto"/>
              <w:bottom w:val="nil"/>
              <w:right w:val="nil"/>
            </w:tcBorders>
            <w:shd w:val="clear" w:color="auto" w:fill="FFFFFF"/>
          </w:tcPr>
          <w:p w14:paraId="6DA251D7" w14:textId="77777777" w:rsidR="005B112D" w:rsidRPr="00697DE1" w:rsidRDefault="005B112D" w:rsidP="005B112D">
            <w:pPr>
              <w:spacing w:after="0" w:line="240" w:lineRule="auto"/>
              <w:jc w:val="both"/>
              <w:rPr>
                <w:rFonts w:ascii="Times New Roman" w:eastAsia="Times New Roman" w:hAnsi="Times New Roman" w:cs="Times New Roman"/>
                <w:color w:val="000000"/>
                <w:sz w:val="24"/>
                <w:szCs w:val="24"/>
                <w:lang w:eastAsia="ru-RU"/>
              </w:rPr>
            </w:pPr>
            <w:r w:rsidRPr="00697DE1">
              <w:rPr>
                <w:rFonts w:ascii="Times New Roman" w:eastAsia="Times New Roman" w:hAnsi="Times New Roman" w:cs="Times New Roman"/>
                <w:color w:val="000000"/>
                <w:sz w:val="24"/>
                <w:szCs w:val="24"/>
                <w:lang w:eastAsia="ru-RU"/>
              </w:rPr>
              <w:t>«</w:t>
            </w:r>
            <w:proofErr w:type="spellStart"/>
            <w:r w:rsidRPr="00697DE1">
              <w:rPr>
                <w:rFonts w:ascii="Times New Roman" w:eastAsia="Times New Roman" w:hAnsi="Times New Roman" w:cs="Times New Roman"/>
                <w:color w:val="000000"/>
                <w:sz w:val="24"/>
                <w:szCs w:val="24"/>
                <w:lang w:eastAsia="ru-RU"/>
              </w:rPr>
              <w:t>ДоброПочта</w:t>
            </w:r>
            <w:proofErr w:type="spellEnd"/>
            <w:r w:rsidRPr="00697DE1">
              <w:rPr>
                <w:rFonts w:ascii="Times New Roman" w:eastAsia="Times New Roman" w:hAnsi="Times New Roman" w:cs="Times New Roman"/>
                <w:color w:val="000000"/>
                <w:sz w:val="24"/>
                <w:szCs w:val="24"/>
                <w:lang w:eastAsia="ru-RU"/>
              </w:rPr>
              <w:t>»</w:t>
            </w:r>
          </w:p>
          <w:p w14:paraId="072A90B5" w14:textId="77777777" w:rsidR="005B112D" w:rsidRPr="00697DE1" w:rsidRDefault="005B112D" w:rsidP="005B112D">
            <w:pPr>
              <w:spacing w:after="0" w:line="240" w:lineRule="auto"/>
              <w:jc w:val="both"/>
              <w:rPr>
                <w:rFonts w:ascii="Times New Roman" w:eastAsia="Times New Roman" w:hAnsi="Times New Roman" w:cs="Times New Roman"/>
                <w:color w:val="000000"/>
                <w:sz w:val="24"/>
                <w:szCs w:val="24"/>
                <w:lang w:eastAsia="ru-RU"/>
              </w:rPr>
            </w:pPr>
            <w:r w:rsidRPr="00697DE1">
              <w:rPr>
                <w:rFonts w:ascii="Times New Roman" w:eastAsia="Times New Roman" w:hAnsi="Times New Roman" w:cs="Times New Roman"/>
                <w:color w:val="000000"/>
                <w:sz w:val="24"/>
                <w:szCs w:val="24"/>
                <w:lang w:eastAsia="ru-RU"/>
              </w:rPr>
              <w:t>День спонтанного проявления доброты</w:t>
            </w:r>
          </w:p>
        </w:tc>
        <w:tc>
          <w:tcPr>
            <w:tcW w:w="2126" w:type="dxa"/>
            <w:tcBorders>
              <w:top w:val="single" w:sz="4" w:space="0" w:color="auto"/>
              <w:left w:val="single" w:sz="4" w:space="0" w:color="auto"/>
              <w:bottom w:val="nil"/>
              <w:right w:val="nil"/>
            </w:tcBorders>
            <w:shd w:val="clear" w:color="auto" w:fill="FFFFFF"/>
          </w:tcPr>
          <w:p w14:paraId="06FE1CF1" w14:textId="77777777" w:rsidR="005B112D" w:rsidRPr="00697DE1" w:rsidRDefault="005B112D" w:rsidP="005B112D">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5-9</w:t>
            </w:r>
          </w:p>
        </w:tc>
        <w:tc>
          <w:tcPr>
            <w:tcW w:w="2268" w:type="dxa"/>
            <w:tcBorders>
              <w:top w:val="single" w:sz="4" w:space="0" w:color="auto"/>
              <w:left w:val="single" w:sz="4" w:space="0" w:color="auto"/>
              <w:bottom w:val="nil"/>
              <w:right w:val="nil"/>
            </w:tcBorders>
            <w:shd w:val="clear" w:color="auto" w:fill="FFFFFF"/>
          </w:tcPr>
          <w:p w14:paraId="5DA8EAF8" w14:textId="77777777" w:rsidR="005B112D" w:rsidRPr="00697DE1" w:rsidRDefault="005B112D" w:rsidP="005B112D">
            <w:pPr>
              <w:spacing w:after="0" w:line="240" w:lineRule="auto"/>
              <w:jc w:val="both"/>
              <w:rPr>
                <w:rFonts w:ascii="Times New Roman" w:eastAsia="Times New Roman" w:hAnsi="Times New Roman" w:cs="Times New Roman"/>
                <w:sz w:val="24"/>
                <w:szCs w:val="24"/>
                <w:lang w:eastAsia="ru-RU"/>
              </w:rPr>
            </w:pPr>
            <w:r w:rsidRPr="00697DE1">
              <w:rPr>
                <w:rFonts w:ascii="Times New Roman" w:eastAsia="Times New Roman" w:hAnsi="Times New Roman" w:cs="Times New Roman"/>
                <w:sz w:val="24"/>
                <w:szCs w:val="24"/>
                <w:lang w:eastAsia="ru-RU"/>
              </w:rPr>
              <w:t>февраль</w:t>
            </w:r>
          </w:p>
        </w:tc>
        <w:tc>
          <w:tcPr>
            <w:tcW w:w="3508" w:type="dxa"/>
            <w:tcBorders>
              <w:top w:val="single" w:sz="4" w:space="0" w:color="auto"/>
              <w:left w:val="single" w:sz="4" w:space="0" w:color="auto"/>
              <w:bottom w:val="nil"/>
              <w:right w:val="single" w:sz="4" w:space="0" w:color="auto"/>
            </w:tcBorders>
            <w:shd w:val="clear" w:color="auto" w:fill="FFFFFF"/>
          </w:tcPr>
          <w:p w14:paraId="344B0662" w14:textId="77777777" w:rsidR="005B112D" w:rsidRPr="00697DE1" w:rsidRDefault="005B112D" w:rsidP="005B112D">
            <w:pPr>
              <w:spacing w:after="0" w:line="240" w:lineRule="auto"/>
              <w:jc w:val="both"/>
              <w:rPr>
                <w:rFonts w:ascii="Times New Roman" w:eastAsia="Times New Roman" w:hAnsi="Times New Roman" w:cs="Times New Roman"/>
                <w:color w:val="000000"/>
                <w:sz w:val="24"/>
                <w:szCs w:val="24"/>
                <w:lang w:eastAsia="ru-RU"/>
              </w:rPr>
            </w:pPr>
            <w:r w:rsidRPr="00697DE1">
              <w:rPr>
                <w:rFonts w:ascii="Times New Roman" w:eastAsia="Times New Roman" w:hAnsi="Times New Roman" w:cs="Times New Roman"/>
                <w:color w:val="000000"/>
                <w:sz w:val="24"/>
                <w:szCs w:val="24"/>
                <w:lang w:eastAsia="ru-RU"/>
              </w:rPr>
              <w:t xml:space="preserve">Заместитель директора по </w:t>
            </w:r>
            <w:r>
              <w:rPr>
                <w:rFonts w:ascii="Times New Roman" w:eastAsia="Times New Roman" w:hAnsi="Times New Roman" w:cs="Times New Roman"/>
                <w:color w:val="000000"/>
                <w:sz w:val="24"/>
                <w:szCs w:val="24"/>
                <w:lang w:eastAsia="ru-RU"/>
              </w:rPr>
              <w:t>У</w:t>
            </w:r>
            <w:r w:rsidRPr="00697DE1">
              <w:rPr>
                <w:rFonts w:ascii="Times New Roman" w:eastAsia="Times New Roman" w:hAnsi="Times New Roman" w:cs="Times New Roman"/>
                <w:color w:val="000000"/>
                <w:sz w:val="24"/>
                <w:szCs w:val="24"/>
                <w:lang w:eastAsia="ru-RU"/>
              </w:rPr>
              <w:t>ВР</w:t>
            </w:r>
          </w:p>
        </w:tc>
      </w:tr>
      <w:tr w:rsidR="005B112D" w:rsidRPr="00697DE1" w14:paraId="042D214C" w14:textId="77777777" w:rsidTr="005B112D">
        <w:trPr>
          <w:gridAfter w:val="2"/>
          <w:wAfter w:w="119" w:type="dxa"/>
        </w:trPr>
        <w:tc>
          <w:tcPr>
            <w:tcW w:w="6658" w:type="dxa"/>
            <w:tcBorders>
              <w:top w:val="single" w:sz="4" w:space="0" w:color="auto"/>
              <w:left w:val="single" w:sz="4" w:space="0" w:color="auto"/>
              <w:bottom w:val="nil"/>
              <w:right w:val="nil"/>
            </w:tcBorders>
            <w:shd w:val="clear" w:color="auto" w:fill="FFFFFF"/>
          </w:tcPr>
          <w:p w14:paraId="761523DE" w14:textId="77777777" w:rsidR="005B112D" w:rsidRPr="00697DE1" w:rsidRDefault="005B112D" w:rsidP="005B112D">
            <w:pPr>
              <w:spacing w:after="0" w:line="240" w:lineRule="auto"/>
              <w:jc w:val="both"/>
              <w:rPr>
                <w:rFonts w:ascii="Times New Roman" w:eastAsia="Times New Roman" w:hAnsi="Times New Roman" w:cs="Times New Roman"/>
                <w:color w:val="000000"/>
                <w:sz w:val="24"/>
                <w:szCs w:val="24"/>
                <w:lang w:eastAsia="ru-RU"/>
              </w:rPr>
            </w:pPr>
            <w:r w:rsidRPr="00697DE1">
              <w:rPr>
                <w:rFonts w:ascii="Times New Roman" w:eastAsia="Times New Roman" w:hAnsi="Times New Roman" w:cs="Times New Roman"/>
                <w:color w:val="000000"/>
                <w:sz w:val="24"/>
                <w:szCs w:val="24"/>
                <w:lang w:eastAsia="ru-RU"/>
              </w:rPr>
              <w:t xml:space="preserve">Рейд по проверке внешнего вида </w:t>
            </w:r>
            <w:proofErr w:type="spellStart"/>
            <w:r>
              <w:rPr>
                <w:rFonts w:ascii="Times New Roman" w:eastAsia="Times New Roman" w:hAnsi="Times New Roman" w:cs="Times New Roman"/>
                <w:color w:val="000000"/>
                <w:sz w:val="24"/>
                <w:szCs w:val="24"/>
                <w:lang w:eastAsia="ru-RU"/>
              </w:rPr>
              <w:t>об</w:t>
            </w:r>
            <w:r w:rsidRPr="00697DE1">
              <w:rPr>
                <w:rFonts w:ascii="Times New Roman" w:eastAsia="Times New Roman" w:hAnsi="Times New Roman" w:cs="Times New Roman"/>
                <w:color w:val="000000"/>
                <w:sz w:val="24"/>
                <w:szCs w:val="24"/>
                <w:lang w:eastAsia="ru-RU"/>
              </w:rPr>
              <w:t>уч-ся</w:t>
            </w:r>
            <w:proofErr w:type="spellEnd"/>
          </w:p>
        </w:tc>
        <w:tc>
          <w:tcPr>
            <w:tcW w:w="2126" w:type="dxa"/>
            <w:tcBorders>
              <w:top w:val="single" w:sz="4" w:space="0" w:color="auto"/>
              <w:left w:val="single" w:sz="4" w:space="0" w:color="auto"/>
              <w:bottom w:val="nil"/>
              <w:right w:val="nil"/>
            </w:tcBorders>
            <w:shd w:val="clear" w:color="auto" w:fill="FFFFFF"/>
          </w:tcPr>
          <w:p w14:paraId="240DF27D" w14:textId="77777777" w:rsidR="005B112D" w:rsidRPr="00697DE1" w:rsidRDefault="005B112D" w:rsidP="005B112D">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5-9</w:t>
            </w:r>
          </w:p>
        </w:tc>
        <w:tc>
          <w:tcPr>
            <w:tcW w:w="2268" w:type="dxa"/>
            <w:tcBorders>
              <w:top w:val="single" w:sz="4" w:space="0" w:color="auto"/>
              <w:left w:val="single" w:sz="4" w:space="0" w:color="auto"/>
              <w:bottom w:val="nil"/>
              <w:right w:val="nil"/>
            </w:tcBorders>
            <w:shd w:val="clear" w:color="auto" w:fill="FFFFFF"/>
          </w:tcPr>
          <w:p w14:paraId="461C5C2F" w14:textId="77777777" w:rsidR="005B112D" w:rsidRPr="00697DE1" w:rsidRDefault="005B112D" w:rsidP="005B112D">
            <w:pPr>
              <w:spacing w:after="0" w:line="240" w:lineRule="auto"/>
              <w:jc w:val="both"/>
              <w:rPr>
                <w:rFonts w:ascii="Times New Roman" w:eastAsia="Times New Roman" w:hAnsi="Times New Roman" w:cs="Times New Roman"/>
                <w:sz w:val="24"/>
                <w:szCs w:val="24"/>
                <w:lang w:eastAsia="ru-RU"/>
              </w:rPr>
            </w:pPr>
            <w:r w:rsidRPr="00697DE1">
              <w:rPr>
                <w:rFonts w:ascii="Times New Roman" w:eastAsia="Times New Roman" w:hAnsi="Times New Roman" w:cs="Times New Roman"/>
                <w:sz w:val="24"/>
                <w:szCs w:val="24"/>
                <w:lang w:eastAsia="ru-RU"/>
              </w:rPr>
              <w:t>март</w:t>
            </w:r>
          </w:p>
        </w:tc>
        <w:tc>
          <w:tcPr>
            <w:tcW w:w="3508" w:type="dxa"/>
            <w:tcBorders>
              <w:top w:val="single" w:sz="4" w:space="0" w:color="auto"/>
              <w:left w:val="single" w:sz="4" w:space="0" w:color="auto"/>
              <w:bottom w:val="nil"/>
              <w:right w:val="single" w:sz="4" w:space="0" w:color="auto"/>
            </w:tcBorders>
            <w:shd w:val="clear" w:color="auto" w:fill="FFFFFF"/>
          </w:tcPr>
          <w:p w14:paraId="49094872" w14:textId="77777777" w:rsidR="005B112D" w:rsidRPr="00697DE1" w:rsidRDefault="005B112D" w:rsidP="005B112D">
            <w:pPr>
              <w:spacing w:after="0" w:line="240" w:lineRule="auto"/>
              <w:jc w:val="both"/>
              <w:rPr>
                <w:rFonts w:ascii="Times New Roman" w:eastAsia="Times New Roman" w:hAnsi="Times New Roman" w:cs="Times New Roman"/>
                <w:color w:val="000000"/>
                <w:sz w:val="24"/>
                <w:szCs w:val="24"/>
                <w:lang w:eastAsia="ru-RU"/>
              </w:rPr>
            </w:pPr>
            <w:r w:rsidRPr="00697DE1">
              <w:rPr>
                <w:rFonts w:ascii="Times New Roman" w:eastAsia="Times New Roman" w:hAnsi="Times New Roman" w:cs="Times New Roman"/>
                <w:color w:val="000000"/>
                <w:sz w:val="24"/>
                <w:szCs w:val="24"/>
                <w:lang w:eastAsia="ru-RU"/>
              </w:rPr>
              <w:t xml:space="preserve">Заместитель директора по </w:t>
            </w:r>
            <w:r>
              <w:rPr>
                <w:rFonts w:ascii="Times New Roman" w:eastAsia="Times New Roman" w:hAnsi="Times New Roman" w:cs="Times New Roman"/>
                <w:color w:val="000000"/>
                <w:sz w:val="24"/>
                <w:szCs w:val="24"/>
                <w:lang w:eastAsia="ru-RU"/>
              </w:rPr>
              <w:t>У</w:t>
            </w:r>
            <w:r w:rsidRPr="00697DE1">
              <w:rPr>
                <w:rFonts w:ascii="Times New Roman" w:eastAsia="Times New Roman" w:hAnsi="Times New Roman" w:cs="Times New Roman"/>
                <w:color w:val="000000"/>
                <w:sz w:val="24"/>
                <w:szCs w:val="24"/>
                <w:lang w:eastAsia="ru-RU"/>
              </w:rPr>
              <w:t>ВР</w:t>
            </w:r>
          </w:p>
        </w:tc>
      </w:tr>
      <w:tr w:rsidR="005B112D" w:rsidRPr="00697DE1" w14:paraId="0CE33DA6" w14:textId="77777777" w:rsidTr="005B112D">
        <w:trPr>
          <w:gridAfter w:val="2"/>
          <w:wAfter w:w="119" w:type="dxa"/>
        </w:trPr>
        <w:tc>
          <w:tcPr>
            <w:tcW w:w="6658" w:type="dxa"/>
            <w:tcBorders>
              <w:top w:val="single" w:sz="4" w:space="0" w:color="auto"/>
              <w:left w:val="single" w:sz="4" w:space="0" w:color="auto"/>
              <w:bottom w:val="nil"/>
              <w:right w:val="nil"/>
            </w:tcBorders>
            <w:shd w:val="clear" w:color="auto" w:fill="FFFFFF"/>
          </w:tcPr>
          <w:p w14:paraId="526318F4" w14:textId="77777777" w:rsidR="005B112D" w:rsidRPr="00697DE1" w:rsidRDefault="005B112D" w:rsidP="005B112D">
            <w:pPr>
              <w:spacing w:after="0" w:line="240" w:lineRule="auto"/>
              <w:jc w:val="both"/>
              <w:rPr>
                <w:rFonts w:ascii="Times New Roman" w:eastAsia="Times New Roman" w:hAnsi="Times New Roman" w:cs="Times New Roman"/>
                <w:color w:val="000000"/>
                <w:sz w:val="24"/>
                <w:szCs w:val="24"/>
                <w:lang w:eastAsia="ru-RU"/>
              </w:rPr>
            </w:pPr>
            <w:r w:rsidRPr="00697DE1">
              <w:rPr>
                <w:rFonts w:ascii="Times New Roman" w:eastAsia="Times New Roman" w:hAnsi="Times New Roman" w:cs="Times New Roman"/>
                <w:color w:val="000000"/>
                <w:sz w:val="24"/>
                <w:szCs w:val="24"/>
                <w:lang w:eastAsia="ru-RU"/>
              </w:rPr>
              <w:t>Работа в соответствии с обязанностями</w:t>
            </w:r>
            <w:r>
              <w:rPr>
                <w:rFonts w:ascii="Times New Roman" w:eastAsia="Times New Roman" w:hAnsi="Times New Roman" w:cs="Times New Roman"/>
                <w:color w:val="000000"/>
                <w:sz w:val="24"/>
                <w:szCs w:val="24"/>
                <w:lang w:eastAsia="ru-RU"/>
              </w:rPr>
              <w:t xml:space="preserve"> и планом ШУС</w:t>
            </w:r>
          </w:p>
        </w:tc>
        <w:tc>
          <w:tcPr>
            <w:tcW w:w="2126" w:type="dxa"/>
            <w:tcBorders>
              <w:top w:val="single" w:sz="4" w:space="0" w:color="auto"/>
              <w:left w:val="single" w:sz="4" w:space="0" w:color="auto"/>
              <w:bottom w:val="nil"/>
              <w:right w:val="nil"/>
            </w:tcBorders>
            <w:shd w:val="clear" w:color="auto" w:fill="FFFFFF"/>
          </w:tcPr>
          <w:p w14:paraId="3EC13942" w14:textId="77777777" w:rsidR="005B112D" w:rsidRPr="00697DE1" w:rsidRDefault="005B112D" w:rsidP="005B112D">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5-9</w:t>
            </w:r>
          </w:p>
        </w:tc>
        <w:tc>
          <w:tcPr>
            <w:tcW w:w="2268" w:type="dxa"/>
            <w:tcBorders>
              <w:top w:val="single" w:sz="4" w:space="0" w:color="auto"/>
              <w:left w:val="single" w:sz="4" w:space="0" w:color="auto"/>
              <w:bottom w:val="nil"/>
              <w:right w:val="nil"/>
            </w:tcBorders>
            <w:shd w:val="clear" w:color="auto" w:fill="FFFFFF"/>
          </w:tcPr>
          <w:p w14:paraId="15BE730B" w14:textId="77777777" w:rsidR="005B112D" w:rsidRPr="00697DE1" w:rsidRDefault="005B112D" w:rsidP="005B112D">
            <w:pPr>
              <w:spacing w:after="0" w:line="240" w:lineRule="auto"/>
              <w:jc w:val="both"/>
              <w:rPr>
                <w:rFonts w:ascii="Times New Roman" w:eastAsia="Times New Roman" w:hAnsi="Times New Roman" w:cs="Times New Roman"/>
                <w:sz w:val="24"/>
                <w:szCs w:val="24"/>
                <w:lang w:eastAsia="ru-RU"/>
              </w:rPr>
            </w:pPr>
            <w:r w:rsidRPr="00697DE1">
              <w:rPr>
                <w:rFonts w:ascii="Times New Roman" w:eastAsia="Times New Roman" w:hAnsi="Times New Roman" w:cs="Times New Roman"/>
                <w:sz w:val="24"/>
                <w:szCs w:val="24"/>
                <w:lang w:eastAsia="ru-RU"/>
              </w:rPr>
              <w:t>В течение года</w:t>
            </w:r>
          </w:p>
        </w:tc>
        <w:tc>
          <w:tcPr>
            <w:tcW w:w="3508" w:type="dxa"/>
            <w:tcBorders>
              <w:top w:val="single" w:sz="4" w:space="0" w:color="auto"/>
              <w:left w:val="single" w:sz="4" w:space="0" w:color="auto"/>
              <w:bottom w:val="nil"/>
              <w:right w:val="single" w:sz="4" w:space="0" w:color="auto"/>
            </w:tcBorders>
            <w:shd w:val="clear" w:color="auto" w:fill="FFFFFF"/>
          </w:tcPr>
          <w:p w14:paraId="46502D36" w14:textId="77777777" w:rsidR="005B112D" w:rsidRPr="00697DE1" w:rsidRDefault="005B112D" w:rsidP="005B112D">
            <w:pPr>
              <w:spacing w:after="0" w:line="240" w:lineRule="auto"/>
              <w:jc w:val="both"/>
              <w:rPr>
                <w:rFonts w:ascii="Times New Roman" w:eastAsia="Times New Roman" w:hAnsi="Times New Roman" w:cs="Times New Roman"/>
                <w:color w:val="000000"/>
                <w:sz w:val="24"/>
                <w:szCs w:val="24"/>
                <w:lang w:eastAsia="ru-RU"/>
              </w:rPr>
            </w:pPr>
            <w:r w:rsidRPr="00697DE1">
              <w:rPr>
                <w:rFonts w:ascii="Times New Roman" w:eastAsia="Times New Roman" w:hAnsi="Times New Roman" w:cs="Times New Roman"/>
                <w:color w:val="000000"/>
                <w:sz w:val="24"/>
                <w:szCs w:val="24"/>
                <w:lang w:eastAsia="ru-RU"/>
              </w:rPr>
              <w:t xml:space="preserve">Классные руководители, Заместитель директора по </w:t>
            </w:r>
            <w:r>
              <w:rPr>
                <w:rFonts w:ascii="Times New Roman" w:eastAsia="Times New Roman" w:hAnsi="Times New Roman" w:cs="Times New Roman"/>
                <w:color w:val="000000"/>
                <w:sz w:val="24"/>
                <w:szCs w:val="24"/>
                <w:lang w:eastAsia="ru-RU"/>
              </w:rPr>
              <w:t>У</w:t>
            </w:r>
            <w:r w:rsidRPr="00697DE1">
              <w:rPr>
                <w:rFonts w:ascii="Times New Roman" w:eastAsia="Times New Roman" w:hAnsi="Times New Roman" w:cs="Times New Roman"/>
                <w:color w:val="000000"/>
                <w:sz w:val="24"/>
                <w:szCs w:val="24"/>
                <w:lang w:eastAsia="ru-RU"/>
              </w:rPr>
              <w:t>ВР</w:t>
            </w:r>
          </w:p>
        </w:tc>
      </w:tr>
      <w:tr w:rsidR="005B112D" w:rsidRPr="00697DE1" w14:paraId="2AAFFE31" w14:textId="77777777" w:rsidTr="005B112D">
        <w:trPr>
          <w:gridAfter w:val="2"/>
          <w:wAfter w:w="119" w:type="dxa"/>
        </w:trPr>
        <w:tc>
          <w:tcPr>
            <w:tcW w:w="6658" w:type="dxa"/>
            <w:tcBorders>
              <w:top w:val="single" w:sz="4" w:space="0" w:color="auto"/>
              <w:left w:val="single" w:sz="4" w:space="0" w:color="auto"/>
              <w:bottom w:val="nil"/>
              <w:right w:val="nil"/>
            </w:tcBorders>
            <w:shd w:val="clear" w:color="auto" w:fill="FFFFFF"/>
          </w:tcPr>
          <w:p w14:paraId="04C0B24B" w14:textId="77777777" w:rsidR="005B112D" w:rsidRPr="00697DE1" w:rsidRDefault="005B112D" w:rsidP="005B112D">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Сотрудничество с представителями школьного самоуправления школы №25 г. Киселевска Кемеровской области</w:t>
            </w:r>
          </w:p>
        </w:tc>
        <w:tc>
          <w:tcPr>
            <w:tcW w:w="2126" w:type="dxa"/>
            <w:tcBorders>
              <w:top w:val="single" w:sz="4" w:space="0" w:color="auto"/>
              <w:left w:val="single" w:sz="4" w:space="0" w:color="auto"/>
              <w:bottom w:val="nil"/>
              <w:right w:val="nil"/>
            </w:tcBorders>
            <w:shd w:val="clear" w:color="auto" w:fill="FFFFFF"/>
          </w:tcPr>
          <w:p w14:paraId="6F84A86E" w14:textId="77777777" w:rsidR="005B112D" w:rsidRPr="00697DE1" w:rsidRDefault="005B112D" w:rsidP="005B112D">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5-9</w:t>
            </w:r>
          </w:p>
        </w:tc>
        <w:tc>
          <w:tcPr>
            <w:tcW w:w="2268" w:type="dxa"/>
            <w:tcBorders>
              <w:top w:val="single" w:sz="4" w:space="0" w:color="auto"/>
              <w:left w:val="single" w:sz="4" w:space="0" w:color="auto"/>
              <w:bottom w:val="nil"/>
              <w:right w:val="nil"/>
            </w:tcBorders>
            <w:shd w:val="clear" w:color="auto" w:fill="FFFFFF"/>
          </w:tcPr>
          <w:p w14:paraId="4F3E8536" w14:textId="77777777" w:rsidR="005B112D" w:rsidRPr="00697DE1" w:rsidRDefault="005B112D" w:rsidP="005B112D">
            <w:pPr>
              <w:spacing w:after="0" w:line="240" w:lineRule="auto"/>
              <w:jc w:val="both"/>
              <w:rPr>
                <w:rFonts w:ascii="Times New Roman" w:eastAsia="Times New Roman" w:hAnsi="Times New Roman" w:cs="Times New Roman"/>
                <w:sz w:val="24"/>
                <w:szCs w:val="24"/>
                <w:lang w:eastAsia="ru-RU"/>
              </w:rPr>
            </w:pPr>
            <w:r w:rsidRPr="00697DE1">
              <w:rPr>
                <w:rFonts w:ascii="Times New Roman" w:eastAsia="Times New Roman" w:hAnsi="Times New Roman" w:cs="Times New Roman"/>
                <w:sz w:val="24"/>
                <w:szCs w:val="24"/>
                <w:lang w:eastAsia="ru-RU"/>
              </w:rPr>
              <w:t>В течение года</w:t>
            </w:r>
          </w:p>
        </w:tc>
        <w:tc>
          <w:tcPr>
            <w:tcW w:w="3508" w:type="dxa"/>
            <w:tcBorders>
              <w:top w:val="single" w:sz="4" w:space="0" w:color="auto"/>
              <w:left w:val="single" w:sz="4" w:space="0" w:color="auto"/>
              <w:bottom w:val="nil"/>
              <w:right w:val="single" w:sz="4" w:space="0" w:color="auto"/>
            </w:tcBorders>
            <w:shd w:val="clear" w:color="auto" w:fill="FFFFFF"/>
          </w:tcPr>
          <w:p w14:paraId="2C894F32" w14:textId="77777777" w:rsidR="005B112D" w:rsidRPr="00697DE1" w:rsidRDefault="005B112D" w:rsidP="005B112D">
            <w:pPr>
              <w:spacing w:after="0" w:line="240" w:lineRule="auto"/>
              <w:jc w:val="both"/>
              <w:rPr>
                <w:rFonts w:ascii="Times New Roman" w:eastAsia="Times New Roman" w:hAnsi="Times New Roman" w:cs="Times New Roman"/>
                <w:color w:val="000000"/>
                <w:sz w:val="24"/>
                <w:szCs w:val="24"/>
                <w:lang w:eastAsia="ru-RU"/>
              </w:rPr>
            </w:pPr>
            <w:r w:rsidRPr="00697DE1">
              <w:rPr>
                <w:rFonts w:ascii="Times New Roman" w:eastAsia="Times New Roman" w:hAnsi="Times New Roman" w:cs="Times New Roman"/>
                <w:color w:val="000000"/>
                <w:sz w:val="24"/>
                <w:szCs w:val="24"/>
                <w:lang w:eastAsia="ru-RU"/>
              </w:rPr>
              <w:t xml:space="preserve">Классные руководители, Заместитель директора по </w:t>
            </w:r>
            <w:r>
              <w:rPr>
                <w:rFonts w:ascii="Times New Roman" w:eastAsia="Times New Roman" w:hAnsi="Times New Roman" w:cs="Times New Roman"/>
                <w:color w:val="000000"/>
                <w:sz w:val="24"/>
                <w:szCs w:val="24"/>
                <w:lang w:eastAsia="ru-RU"/>
              </w:rPr>
              <w:t>У</w:t>
            </w:r>
            <w:r w:rsidRPr="00697DE1">
              <w:rPr>
                <w:rFonts w:ascii="Times New Roman" w:eastAsia="Times New Roman" w:hAnsi="Times New Roman" w:cs="Times New Roman"/>
                <w:color w:val="000000"/>
                <w:sz w:val="24"/>
                <w:szCs w:val="24"/>
                <w:lang w:eastAsia="ru-RU"/>
              </w:rPr>
              <w:t>ВР</w:t>
            </w:r>
          </w:p>
        </w:tc>
      </w:tr>
      <w:tr w:rsidR="005B112D" w:rsidRPr="00B94F8B" w14:paraId="09CA2FEF" w14:textId="77777777" w:rsidTr="005B112D">
        <w:trPr>
          <w:gridAfter w:val="2"/>
          <w:wAfter w:w="119" w:type="dxa"/>
        </w:trPr>
        <w:tc>
          <w:tcPr>
            <w:tcW w:w="14560" w:type="dxa"/>
            <w:gridSpan w:val="4"/>
            <w:tcBorders>
              <w:top w:val="single" w:sz="4" w:space="0" w:color="auto"/>
              <w:left w:val="single" w:sz="4" w:space="0" w:color="auto"/>
              <w:bottom w:val="nil"/>
              <w:right w:val="single" w:sz="4" w:space="0" w:color="auto"/>
            </w:tcBorders>
            <w:shd w:val="clear" w:color="auto" w:fill="C5E0B3" w:themeFill="accent6" w:themeFillTint="66"/>
          </w:tcPr>
          <w:p w14:paraId="3CB76D26" w14:textId="77777777" w:rsidR="005B112D" w:rsidRPr="00B94F8B" w:rsidRDefault="005B112D" w:rsidP="005B112D">
            <w:pPr>
              <w:spacing w:after="0" w:line="240" w:lineRule="auto"/>
              <w:jc w:val="center"/>
              <w:rPr>
                <w:rFonts w:ascii="Times New Roman" w:eastAsia="Times New Roman" w:hAnsi="Times New Roman" w:cs="Times New Roman"/>
                <w:b/>
                <w:bCs/>
                <w:color w:val="000000"/>
                <w:sz w:val="32"/>
                <w:szCs w:val="32"/>
                <w:lang w:eastAsia="ru-RU"/>
              </w:rPr>
            </w:pPr>
          </w:p>
          <w:p w14:paraId="63E3325B" w14:textId="77777777" w:rsidR="005B112D" w:rsidRPr="00B94F8B" w:rsidRDefault="005B112D" w:rsidP="005B112D">
            <w:pPr>
              <w:spacing w:after="0" w:line="240" w:lineRule="auto"/>
              <w:jc w:val="center"/>
              <w:rPr>
                <w:rFonts w:ascii="Times New Roman" w:eastAsia="Times New Roman" w:hAnsi="Times New Roman" w:cs="Times New Roman"/>
                <w:sz w:val="32"/>
                <w:szCs w:val="32"/>
                <w:lang w:eastAsia="ru-RU"/>
              </w:rPr>
            </w:pPr>
            <w:r w:rsidRPr="00B94F8B">
              <w:rPr>
                <w:rFonts w:ascii="Times New Roman" w:eastAsia="Times New Roman" w:hAnsi="Times New Roman" w:cs="Times New Roman"/>
                <w:b/>
                <w:bCs/>
                <w:color w:val="000000"/>
                <w:sz w:val="32"/>
                <w:szCs w:val="32"/>
                <w:lang w:eastAsia="ru-RU"/>
              </w:rPr>
              <w:t>Ключевые общешкольные дела</w:t>
            </w:r>
          </w:p>
          <w:p w14:paraId="1E0FA7F3" w14:textId="77777777" w:rsidR="005B112D" w:rsidRPr="00B94F8B" w:rsidRDefault="005B112D" w:rsidP="005B112D">
            <w:pPr>
              <w:spacing w:after="0" w:line="240" w:lineRule="auto"/>
              <w:jc w:val="center"/>
              <w:rPr>
                <w:rFonts w:ascii="Times New Roman" w:eastAsia="Times New Roman" w:hAnsi="Times New Roman" w:cs="Times New Roman"/>
                <w:b/>
                <w:bCs/>
                <w:i/>
                <w:iCs/>
                <w:color w:val="000000"/>
                <w:sz w:val="26"/>
                <w:szCs w:val="26"/>
                <w:lang w:eastAsia="ru-RU"/>
              </w:rPr>
            </w:pPr>
            <w:r w:rsidRPr="00B94F8B">
              <w:rPr>
                <w:rFonts w:ascii="Times New Roman" w:eastAsia="Times New Roman" w:hAnsi="Times New Roman" w:cs="Times New Roman"/>
                <w:b/>
                <w:bCs/>
                <w:i/>
                <w:iCs/>
                <w:color w:val="000000"/>
                <w:sz w:val="26"/>
                <w:szCs w:val="26"/>
                <w:lang w:eastAsia="ru-RU"/>
              </w:rPr>
              <w:t>(направлены на формирование чувств патриотизма и гражданственности, бережное отношение к культурному наследию и традициям многонационального народа РФ, природе, уважение к закону)</w:t>
            </w:r>
          </w:p>
          <w:p w14:paraId="59AAD56A" w14:textId="77777777" w:rsidR="005B112D" w:rsidRPr="00B94F8B" w:rsidRDefault="005B112D" w:rsidP="005B112D">
            <w:pPr>
              <w:spacing w:after="0" w:line="240" w:lineRule="auto"/>
              <w:jc w:val="center"/>
              <w:rPr>
                <w:rFonts w:ascii="Times New Roman" w:eastAsia="Times New Roman" w:hAnsi="Times New Roman" w:cs="Times New Roman"/>
                <w:color w:val="000000"/>
                <w:sz w:val="24"/>
                <w:szCs w:val="24"/>
                <w:lang w:eastAsia="ru-RU"/>
              </w:rPr>
            </w:pPr>
          </w:p>
        </w:tc>
      </w:tr>
      <w:tr w:rsidR="005B112D" w:rsidRPr="00B94F8B" w14:paraId="44C8765B" w14:textId="77777777" w:rsidTr="005B112D">
        <w:trPr>
          <w:gridAfter w:val="2"/>
          <w:wAfter w:w="119" w:type="dxa"/>
        </w:trPr>
        <w:tc>
          <w:tcPr>
            <w:tcW w:w="14560" w:type="dxa"/>
            <w:gridSpan w:val="4"/>
            <w:tcBorders>
              <w:top w:val="single" w:sz="4" w:space="0" w:color="auto"/>
              <w:left w:val="single" w:sz="4" w:space="0" w:color="auto"/>
              <w:bottom w:val="nil"/>
              <w:right w:val="single" w:sz="4" w:space="0" w:color="auto"/>
            </w:tcBorders>
            <w:shd w:val="clear" w:color="auto" w:fill="FFFFFF"/>
          </w:tcPr>
          <w:tbl>
            <w:tblPr>
              <w:tblW w:w="14831" w:type="dxa"/>
              <w:tblLayout w:type="fixed"/>
              <w:tblCellMar>
                <w:left w:w="0" w:type="dxa"/>
                <w:right w:w="0" w:type="dxa"/>
              </w:tblCellMar>
              <w:tblLook w:val="0000" w:firstRow="0" w:lastRow="0" w:firstColumn="0" w:lastColumn="0" w:noHBand="0" w:noVBand="0"/>
            </w:tblPr>
            <w:tblGrid>
              <w:gridCol w:w="6944"/>
              <w:gridCol w:w="2126"/>
              <w:gridCol w:w="2268"/>
              <w:gridCol w:w="3260"/>
              <w:gridCol w:w="74"/>
              <w:gridCol w:w="159"/>
            </w:tblGrid>
            <w:tr w:rsidR="005B112D" w:rsidRPr="00B94F8B" w14:paraId="09954D46" w14:textId="77777777" w:rsidTr="00221C6E">
              <w:trPr>
                <w:trHeight w:val="1123"/>
              </w:trPr>
              <w:tc>
                <w:tcPr>
                  <w:tcW w:w="6944" w:type="dxa"/>
                  <w:tcBorders>
                    <w:top w:val="single" w:sz="4" w:space="0" w:color="auto"/>
                    <w:left w:val="single" w:sz="4" w:space="0" w:color="auto"/>
                    <w:bottom w:val="nil"/>
                    <w:right w:val="nil"/>
                  </w:tcBorders>
                  <w:shd w:val="clear" w:color="auto" w:fill="FFFFFF"/>
                  <w:vAlign w:val="bottom"/>
                </w:tcPr>
                <w:p w14:paraId="2C9D90EF" w14:textId="77777777" w:rsidR="005B112D" w:rsidRPr="00B94F8B" w:rsidRDefault="005B112D" w:rsidP="005B112D">
                  <w:pPr>
                    <w:framePr w:hSpace="180" w:wrap="around" w:vAnchor="page" w:hAnchor="margin" w:y="1006"/>
                    <w:spacing w:after="0" w:line="240" w:lineRule="auto"/>
                    <w:ind w:right="143"/>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Участие в мероприятиях согласно Календарю образовательных событий, приуроченных к государственным и национальным праздникам РФ, памятным датам и событиям российской истории и культуры</w:t>
                  </w:r>
                </w:p>
              </w:tc>
              <w:tc>
                <w:tcPr>
                  <w:tcW w:w="2126" w:type="dxa"/>
                  <w:tcBorders>
                    <w:top w:val="single" w:sz="4" w:space="0" w:color="auto"/>
                    <w:left w:val="single" w:sz="4" w:space="0" w:color="auto"/>
                    <w:bottom w:val="nil"/>
                    <w:right w:val="nil"/>
                  </w:tcBorders>
                  <w:shd w:val="clear" w:color="auto" w:fill="FFFFFF"/>
                </w:tcPr>
                <w:p w14:paraId="33CDE1A3" w14:textId="77777777" w:rsidR="005B112D" w:rsidRPr="00B94F8B" w:rsidRDefault="005B112D" w:rsidP="005B112D">
                  <w:pPr>
                    <w:framePr w:hSpace="180" w:wrap="around" w:vAnchor="page" w:hAnchor="margin" w:y="1006"/>
                    <w:spacing w:after="0" w:line="220" w:lineRule="exact"/>
                    <w:ind w:right="143"/>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5-9</w:t>
                  </w:r>
                </w:p>
              </w:tc>
              <w:tc>
                <w:tcPr>
                  <w:tcW w:w="2268" w:type="dxa"/>
                  <w:tcBorders>
                    <w:top w:val="single" w:sz="4" w:space="0" w:color="auto"/>
                    <w:left w:val="single" w:sz="4" w:space="0" w:color="auto"/>
                    <w:bottom w:val="nil"/>
                    <w:right w:val="nil"/>
                  </w:tcBorders>
                  <w:shd w:val="clear" w:color="auto" w:fill="FFFFFF"/>
                </w:tcPr>
                <w:p w14:paraId="7C56089F" w14:textId="77777777" w:rsidR="005B112D" w:rsidRPr="00B94F8B" w:rsidRDefault="005B112D" w:rsidP="005B112D">
                  <w:pPr>
                    <w:framePr w:hSpace="180" w:wrap="around" w:vAnchor="page" w:hAnchor="margin" w:y="1006"/>
                    <w:spacing w:after="0" w:line="220" w:lineRule="exact"/>
                    <w:ind w:right="143"/>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В течение года</w:t>
                  </w:r>
                </w:p>
              </w:tc>
              <w:tc>
                <w:tcPr>
                  <w:tcW w:w="3493" w:type="dxa"/>
                  <w:gridSpan w:val="3"/>
                  <w:tcBorders>
                    <w:top w:val="single" w:sz="4" w:space="0" w:color="auto"/>
                    <w:left w:val="single" w:sz="4" w:space="0" w:color="auto"/>
                    <w:bottom w:val="nil"/>
                    <w:right w:val="single" w:sz="4" w:space="0" w:color="auto"/>
                  </w:tcBorders>
                  <w:shd w:val="clear" w:color="auto" w:fill="FFFFFF"/>
                </w:tcPr>
                <w:p w14:paraId="0B95B6DF" w14:textId="77777777" w:rsidR="005B112D" w:rsidRPr="00B94F8B" w:rsidRDefault="005B112D" w:rsidP="005B112D">
                  <w:pPr>
                    <w:framePr w:hSpace="180" w:wrap="around" w:vAnchor="page" w:hAnchor="margin" w:y="1006"/>
                    <w:tabs>
                      <w:tab w:val="left" w:pos="2715"/>
                    </w:tabs>
                    <w:spacing w:after="0" w:line="240" w:lineRule="auto"/>
                    <w:ind w:right="781"/>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зам. директора по УВР, педагог-организатор, классные руководители</w:t>
                  </w:r>
                </w:p>
              </w:tc>
            </w:tr>
            <w:tr w:rsidR="005B112D" w:rsidRPr="00B94F8B" w14:paraId="08614BC6" w14:textId="77777777" w:rsidTr="00221C6E">
              <w:trPr>
                <w:trHeight w:val="660"/>
              </w:trPr>
              <w:tc>
                <w:tcPr>
                  <w:tcW w:w="6944" w:type="dxa"/>
                  <w:tcBorders>
                    <w:top w:val="single" w:sz="4" w:space="0" w:color="auto"/>
                    <w:left w:val="single" w:sz="4" w:space="0" w:color="auto"/>
                    <w:bottom w:val="nil"/>
                    <w:right w:val="nil"/>
                  </w:tcBorders>
                  <w:shd w:val="clear" w:color="auto" w:fill="FFFFFF"/>
                </w:tcPr>
                <w:p w14:paraId="3FC23C1D" w14:textId="77777777" w:rsidR="005B112D" w:rsidRPr="00B94F8B" w:rsidRDefault="005B112D" w:rsidP="005B112D">
                  <w:pPr>
                    <w:framePr w:hSpace="180" w:wrap="around" w:vAnchor="page" w:hAnchor="margin" w:y="1006"/>
                    <w:spacing w:after="0" w:line="240" w:lineRule="auto"/>
                    <w:ind w:right="143"/>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Предметные недели</w:t>
                  </w:r>
                </w:p>
              </w:tc>
              <w:tc>
                <w:tcPr>
                  <w:tcW w:w="2126" w:type="dxa"/>
                  <w:tcBorders>
                    <w:top w:val="single" w:sz="4" w:space="0" w:color="auto"/>
                    <w:left w:val="single" w:sz="4" w:space="0" w:color="auto"/>
                    <w:bottom w:val="nil"/>
                    <w:right w:val="nil"/>
                  </w:tcBorders>
                  <w:shd w:val="clear" w:color="auto" w:fill="FFFFFF"/>
                </w:tcPr>
                <w:p w14:paraId="1988FB88" w14:textId="77777777" w:rsidR="005B112D" w:rsidRDefault="005B112D" w:rsidP="005B112D">
                  <w:pPr>
                    <w:framePr w:hSpace="180" w:wrap="around" w:vAnchor="page" w:hAnchor="margin" w:y="1006"/>
                    <w:spacing w:after="0" w:line="220" w:lineRule="exact"/>
                    <w:ind w:right="143"/>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5-9</w:t>
                  </w:r>
                </w:p>
              </w:tc>
              <w:tc>
                <w:tcPr>
                  <w:tcW w:w="2268" w:type="dxa"/>
                  <w:tcBorders>
                    <w:top w:val="single" w:sz="4" w:space="0" w:color="auto"/>
                    <w:left w:val="single" w:sz="4" w:space="0" w:color="auto"/>
                    <w:bottom w:val="nil"/>
                    <w:right w:val="nil"/>
                  </w:tcBorders>
                  <w:shd w:val="clear" w:color="auto" w:fill="FFFFFF"/>
                </w:tcPr>
                <w:p w14:paraId="37263F76" w14:textId="77777777" w:rsidR="005B112D" w:rsidRPr="00B94F8B" w:rsidRDefault="005B112D" w:rsidP="005B112D">
                  <w:pPr>
                    <w:framePr w:hSpace="180" w:wrap="around" w:vAnchor="page" w:hAnchor="margin" w:y="1006"/>
                    <w:spacing w:after="0" w:line="220" w:lineRule="exact"/>
                    <w:ind w:right="143"/>
                    <w:jc w:val="both"/>
                    <w:rPr>
                      <w:rFonts w:ascii="Times New Roman" w:eastAsia="Times New Roman" w:hAnsi="Times New Roman" w:cs="Times New Roman"/>
                      <w:color w:val="000000"/>
                      <w:sz w:val="24"/>
                      <w:szCs w:val="24"/>
                      <w:lang w:eastAsia="ru-RU"/>
                    </w:rPr>
                  </w:pPr>
                  <w:r w:rsidRPr="00B94F8B">
                    <w:rPr>
                      <w:rFonts w:ascii="Times New Roman" w:eastAsia="Times New Roman" w:hAnsi="Times New Roman" w:cs="Times New Roman"/>
                      <w:color w:val="000000"/>
                      <w:sz w:val="24"/>
                      <w:szCs w:val="24"/>
                      <w:lang w:eastAsia="ru-RU"/>
                    </w:rPr>
                    <w:t>В течение года</w:t>
                  </w:r>
                </w:p>
              </w:tc>
              <w:tc>
                <w:tcPr>
                  <w:tcW w:w="3493" w:type="dxa"/>
                  <w:gridSpan w:val="3"/>
                  <w:tcBorders>
                    <w:top w:val="single" w:sz="4" w:space="0" w:color="auto"/>
                    <w:left w:val="single" w:sz="4" w:space="0" w:color="auto"/>
                    <w:bottom w:val="nil"/>
                    <w:right w:val="single" w:sz="4" w:space="0" w:color="auto"/>
                  </w:tcBorders>
                  <w:shd w:val="clear" w:color="auto" w:fill="FFFFFF"/>
                </w:tcPr>
                <w:p w14:paraId="515D6E67" w14:textId="77777777" w:rsidR="005B112D" w:rsidRPr="00B94F8B" w:rsidRDefault="005B112D" w:rsidP="005B112D">
                  <w:pPr>
                    <w:framePr w:hSpace="180" w:wrap="around" w:vAnchor="page" w:hAnchor="margin" w:y="1006"/>
                    <w:tabs>
                      <w:tab w:val="left" w:pos="2715"/>
                    </w:tabs>
                    <w:spacing w:after="0" w:line="240" w:lineRule="auto"/>
                    <w:ind w:right="781"/>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Учителя-предметники. Классные руководители</w:t>
                  </w:r>
                </w:p>
              </w:tc>
            </w:tr>
            <w:tr w:rsidR="005B112D" w:rsidRPr="00B94F8B" w14:paraId="0569A27C" w14:textId="77777777" w:rsidTr="00221C6E">
              <w:trPr>
                <w:trHeight w:val="571"/>
              </w:trPr>
              <w:tc>
                <w:tcPr>
                  <w:tcW w:w="6944" w:type="dxa"/>
                  <w:tcBorders>
                    <w:top w:val="single" w:sz="4" w:space="0" w:color="auto"/>
                    <w:left w:val="single" w:sz="4" w:space="0" w:color="auto"/>
                    <w:bottom w:val="nil"/>
                    <w:right w:val="nil"/>
                  </w:tcBorders>
                  <w:shd w:val="clear" w:color="auto" w:fill="FFFFFF"/>
                </w:tcPr>
                <w:p w14:paraId="17A4A30E" w14:textId="77777777" w:rsidR="005B112D" w:rsidRPr="00B94F8B" w:rsidRDefault="005B112D" w:rsidP="005B112D">
                  <w:pPr>
                    <w:framePr w:hSpace="180" w:wrap="around" w:vAnchor="page" w:hAnchor="margin" w:y="1006"/>
                    <w:spacing w:after="0" w:line="220" w:lineRule="exact"/>
                    <w:ind w:right="143"/>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Торжественная линейка «День знаний»</w:t>
                  </w:r>
                </w:p>
              </w:tc>
              <w:tc>
                <w:tcPr>
                  <w:tcW w:w="2126" w:type="dxa"/>
                  <w:tcBorders>
                    <w:top w:val="single" w:sz="4" w:space="0" w:color="auto"/>
                    <w:left w:val="single" w:sz="4" w:space="0" w:color="auto"/>
                    <w:bottom w:val="nil"/>
                    <w:right w:val="nil"/>
                  </w:tcBorders>
                  <w:shd w:val="clear" w:color="auto" w:fill="FFFFFF"/>
                </w:tcPr>
                <w:p w14:paraId="22100570" w14:textId="77777777" w:rsidR="005B112D" w:rsidRPr="00B94F8B" w:rsidRDefault="005B112D" w:rsidP="005B112D">
                  <w:pPr>
                    <w:framePr w:hSpace="180" w:wrap="around" w:vAnchor="page" w:hAnchor="margin" w:y="1006"/>
                    <w:spacing w:after="0" w:line="220" w:lineRule="exact"/>
                    <w:ind w:right="143"/>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5-9</w:t>
                  </w:r>
                  <w:r w:rsidRPr="00B94F8B">
                    <w:rPr>
                      <w:rFonts w:ascii="Times New Roman" w:eastAsia="Times New Roman" w:hAnsi="Times New Roman" w:cs="Times New Roman"/>
                      <w:color w:val="000000"/>
                      <w:sz w:val="24"/>
                      <w:szCs w:val="24"/>
                      <w:lang w:eastAsia="ru-RU"/>
                    </w:rPr>
                    <w:t xml:space="preserve"> </w:t>
                  </w:r>
                  <w:proofErr w:type="spellStart"/>
                  <w:r w:rsidRPr="00B94F8B">
                    <w:rPr>
                      <w:rFonts w:ascii="Times New Roman" w:eastAsia="Times New Roman" w:hAnsi="Times New Roman" w:cs="Times New Roman"/>
                      <w:color w:val="000000"/>
                      <w:sz w:val="24"/>
                      <w:szCs w:val="24"/>
                      <w:lang w:eastAsia="ru-RU"/>
                    </w:rPr>
                    <w:t>кл</w:t>
                  </w:r>
                  <w:proofErr w:type="spellEnd"/>
                  <w:r w:rsidRPr="00B94F8B">
                    <w:rPr>
                      <w:rFonts w:ascii="Times New Roman" w:eastAsia="Times New Roman" w:hAnsi="Times New Roman" w:cs="Times New Roman"/>
                      <w:color w:val="000000"/>
                      <w:sz w:val="24"/>
                      <w:szCs w:val="24"/>
                      <w:lang w:eastAsia="ru-RU"/>
                    </w:rPr>
                    <w:t>.</w:t>
                  </w:r>
                </w:p>
              </w:tc>
              <w:tc>
                <w:tcPr>
                  <w:tcW w:w="2268" w:type="dxa"/>
                  <w:tcBorders>
                    <w:top w:val="single" w:sz="4" w:space="0" w:color="auto"/>
                    <w:left w:val="single" w:sz="4" w:space="0" w:color="auto"/>
                    <w:bottom w:val="nil"/>
                    <w:right w:val="nil"/>
                  </w:tcBorders>
                  <w:shd w:val="clear" w:color="auto" w:fill="FFFFFF"/>
                </w:tcPr>
                <w:p w14:paraId="5BAD59C0" w14:textId="77777777" w:rsidR="005B112D" w:rsidRPr="00B94F8B" w:rsidRDefault="005B112D" w:rsidP="005B112D">
                  <w:pPr>
                    <w:framePr w:hSpace="180" w:wrap="around" w:vAnchor="page" w:hAnchor="margin" w:y="1006"/>
                    <w:spacing w:after="0" w:line="220" w:lineRule="exact"/>
                    <w:ind w:right="143"/>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01.09</w:t>
                  </w:r>
                </w:p>
              </w:tc>
              <w:tc>
                <w:tcPr>
                  <w:tcW w:w="3493" w:type="dxa"/>
                  <w:gridSpan w:val="3"/>
                  <w:tcBorders>
                    <w:top w:val="single" w:sz="4" w:space="0" w:color="auto"/>
                    <w:left w:val="single" w:sz="4" w:space="0" w:color="auto"/>
                    <w:bottom w:val="nil"/>
                    <w:right w:val="single" w:sz="4" w:space="0" w:color="auto"/>
                  </w:tcBorders>
                  <w:shd w:val="clear" w:color="auto" w:fill="FFFFFF"/>
                  <w:vAlign w:val="bottom"/>
                </w:tcPr>
                <w:p w14:paraId="24590034" w14:textId="77777777" w:rsidR="005B112D" w:rsidRPr="00B94F8B" w:rsidRDefault="005B112D" w:rsidP="005B112D">
                  <w:pPr>
                    <w:framePr w:hSpace="180" w:wrap="around" w:vAnchor="page" w:hAnchor="margin" w:y="1006"/>
                    <w:tabs>
                      <w:tab w:val="left" w:pos="2715"/>
                    </w:tabs>
                    <w:spacing w:after="0" w:line="240" w:lineRule="auto"/>
                    <w:ind w:right="497"/>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 xml:space="preserve">Педагоги-организаторы, </w:t>
                  </w:r>
                  <w:proofErr w:type="spellStart"/>
                  <w:proofErr w:type="gramStart"/>
                  <w:r w:rsidRPr="00B94F8B">
                    <w:rPr>
                      <w:rFonts w:ascii="Times New Roman" w:eastAsia="Times New Roman" w:hAnsi="Times New Roman" w:cs="Times New Roman"/>
                      <w:color w:val="000000"/>
                      <w:sz w:val="24"/>
                      <w:szCs w:val="24"/>
                      <w:lang w:eastAsia="ru-RU"/>
                    </w:rPr>
                    <w:t>кл.руководители</w:t>
                  </w:r>
                  <w:proofErr w:type="spellEnd"/>
                  <w:proofErr w:type="gramEnd"/>
                </w:p>
              </w:tc>
            </w:tr>
            <w:tr w:rsidR="005B112D" w:rsidRPr="00B94F8B" w14:paraId="6B40F2EE" w14:textId="77777777" w:rsidTr="00221C6E">
              <w:trPr>
                <w:trHeight w:val="562"/>
              </w:trPr>
              <w:tc>
                <w:tcPr>
                  <w:tcW w:w="6944" w:type="dxa"/>
                  <w:tcBorders>
                    <w:top w:val="single" w:sz="4" w:space="0" w:color="auto"/>
                    <w:left w:val="single" w:sz="4" w:space="0" w:color="auto"/>
                    <w:bottom w:val="nil"/>
                    <w:right w:val="nil"/>
                  </w:tcBorders>
                  <w:shd w:val="clear" w:color="auto" w:fill="FFFFFF"/>
                </w:tcPr>
                <w:p w14:paraId="408B2F7C" w14:textId="77777777" w:rsidR="005B112D" w:rsidRPr="00B94F8B" w:rsidRDefault="005B112D" w:rsidP="005B112D">
                  <w:pPr>
                    <w:framePr w:hSpace="180" w:wrap="around" w:vAnchor="page" w:hAnchor="margin" w:y="1006"/>
                    <w:spacing w:after="0" w:line="220" w:lineRule="exact"/>
                    <w:ind w:right="143"/>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Проект «Окна»</w:t>
                  </w:r>
                </w:p>
              </w:tc>
              <w:tc>
                <w:tcPr>
                  <w:tcW w:w="2126" w:type="dxa"/>
                  <w:tcBorders>
                    <w:top w:val="single" w:sz="4" w:space="0" w:color="auto"/>
                    <w:left w:val="single" w:sz="4" w:space="0" w:color="auto"/>
                    <w:bottom w:val="nil"/>
                    <w:right w:val="nil"/>
                  </w:tcBorders>
                  <w:shd w:val="clear" w:color="auto" w:fill="FFFFFF"/>
                </w:tcPr>
                <w:p w14:paraId="36A989FB" w14:textId="77777777" w:rsidR="005B112D" w:rsidRPr="00B94F8B" w:rsidRDefault="005B112D" w:rsidP="005B112D">
                  <w:pPr>
                    <w:framePr w:hSpace="180" w:wrap="around" w:vAnchor="page" w:hAnchor="margin" w:y="1006"/>
                    <w:spacing w:after="0" w:line="220" w:lineRule="exact"/>
                    <w:ind w:right="143"/>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5-9</w:t>
                  </w:r>
                  <w:r w:rsidRPr="00B94F8B">
                    <w:rPr>
                      <w:rFonts w:ascii="Times New Roman" w:eastAsia="Times New Roman" w:hAnsi="Times New Roman" w:cs="Times New Roman"/>
                      <w:color w:val="000000"/>
                      <w:sz w:val="24"/>
                      <w:szCs w:val="24"/>
                      <w:lang w:eastAsia="ru-RU"/>
                    </w:rPr>
                    <w:t xml:space="preserve"> </w:t>
                  </w:r>
                  <w:proofErr w:type="spellStart"/>
                  <w:r w:rsidRPr="00B94F8B">
                    <w:rPr>
                      <w:rFonts w:ascii="Times New Roman" w:eastAsia="Times New Roman" w:hAnsi="Times New Roman" w:cs="Times New Roman"/>
                      <w:color w:val="000000"/>
                      <w:sz w:val="24"/>
                      <w:szCs w:val="24"/>
                      <w:lang w:eastAsia="ru-RU"/>
                    </w:rPr>
                    <w:t>кл</w:t>
                  </w:r>
                  <w:proofErr w:type="spellEnd"/>
                </w:p>
              </w:tc>
              <w:tc>
                <w:tcPr>
                  <w:tcW w:w="2268" w:type="dxa"/>
                  <w:tcBorders>
                    <w:top w:val="single" w:sz="4" w:space="0" w:color="auto"/>
                    <w:left w:val="single" w:sz="4" w:space="0" w:color="auto"/>
                    <w:bottom w:val="nil"/>
                    <w:right w:val="nil"/>
                  </w:tcBorders>
                  <w:shd w:val="clear" w:color="auto" w:fill="FFFFFF"/>
                </w:tcPr>
                <w:p w14:paraId="211F252C" w14:textId="77777777" w:rsidR="005B112D" w:rsidRPr="00B94F8B" w:rsidRDefault="005B112D" w:rsidP="005B112D">
                  <w:pPr>
                    <w:framePr w:hSpace="180" w:wrap="around" w:vAnchor="page" w:hAnchor="margin" w:y="1006"/>
                    <w:spacing w:after="0" w:line="220" w:lineRule="exact"/>
                    <w:ind w:right="143"/>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В течение года</w:t>
                  </w:r>
                </w:p>
              </w:tc>
              <w:tc>
                <w:tcPr>
                  <w:tcW w:w="3493" w:type="dxa"/>
                  <w:gridSpan w:val="3"/>
                  <w:tcBorders>
                    <w:top w:val="single" w:sz="4" w:space="0" w:color="auto"/>
                    <w:left w:val="single" w:sz="4" w:space="0" w:color="auto"/>
                    <w:bottom w:val="nil"/>
                    <w:right w:val="single" w:sz="4" w:space="0" w:color="auto"/>
                  </w:tcBorders>
                  <w:shd w:val="clear" w:color="auto" w:fill="FFFFFF"/>
                  <w:vAlign w:val="bottom"/>
                </w:tcPr>
                <w:p w14:paraId="42E1CB4C" w14:textId="77777777" w:rsidR="005B112D" w:rsidRPr="00B94F8B" w:rsidRDefault="005B112D" w:rsidP="005B112D">
                  <w:pPr>
                    <w:framePr w:hSpace="180" w:wrap="around" w:vAnchor="page" w:hAnchor="margin" w:y="1006"/>
                    <w:tabs>
                      <w:tab w:val="left" w:pos="2857"/>
                    </w:tabs>
                    <w:spacing w:after="0" w:line="240" w:lineRule="auto"/>
                    <w:ind w:right="474"/>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 xml:space="preserve">Педагоги-организаторы, </w:t>
                  </w:r>
                  <w:proofErr w:type="spellStart"/>
                  <w:proofErr w:type="gramStart"/>
                  <w:r w:rsidRPr="00B94F8B">
                    <w:rPr>
                      <w:rFonts w:ascii="Times New Roman" w:eastAsia="Times New Roman" w:hAnsi="Times New Roman" w:cs="Times New Roman"/>
                      <w:color w:val="000000"/>
                      <w:sz w:val="24"/>
                      <w:szCs w:val="24"/>
                      <w:lang w:eastAsia="ru-RU"/>
                    </w:rPr>
                    <w:t>кл.руководители</w:t>
                  </w:r>
                  <w:proofErr w:type="spellEnd"/>
                  <w:proofErr w:type="gramEnd"/>
                </w:p>
              </w:tc>
            </w:tr>
            <w:tr w:rsidR="005B112D" w:rsidRPr="00B94F8B" w14:paraId="43A53E8E" w14:textId="77777777" w:rsidTr="00221C6E">
              <w:trPr>
                <w:trHeight w:val="283"/>
              </w:trPr>
              <w:tc>
                <w:tcPr>
                  <w:tcW w:w="6944" w:type="dxa"/>
                  <w:tcBorders>
                    <w:top w:val="single" w:sz="4" w:space="0" w:color="auto"/>
                    <w:left w:val="single" w:sz="4" w:space="0" w:color="auto"/>
                    <w:bottom w:val="nil"/>
                    <w:right w:val="nil"/>
                  </w:tcBorders>
                  <w:shd w:val="clear" w:color="auto" w:fill="FFFFFF"/>
                  <w:vAlign w:val="bottom"/>
                </w:tcPr>
                <w:p w14:paraId="35B489E0" w14:textId="77777777" w:rsidR="005B112D" w:rsidRPr="00B94F8B" w:rsidRDefault="005B112D" w:rsidP="005B112D">
                  <w:pPr>
                    <w:framePr w:hSpace="180" w:wrap="around" w:vAnchor="page" w:hAnchor="margin" w:y="1006"/>
                    <w:spacing w:after="0" w:line="220" w:lineRule="exact"/>
                    <w:ind w:right="143"/>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«Чистый двор - чистый город»</w:t>
                  </w:r>
                </w:p>
              </w:tc>
              <w:tc>
                <w:tcPr>
                  <w:tcW w:w="2126" w:type="dxa"/>
                  <w:tcBorders>
                    <w:top w:val="single" w:sz="4" w:space="0" w:color="auto"/>
                    <w:left w:val="single" w:sz="4" w:space="0" w:color="auto"/>
                    <w:bottom w:val="nil"/>
                    <w:right w:val="nil"/>
                  </w:tcBorders>
                  <w:shd w:val="clear" w:color="auto" w:fill="FFFFFF"/>
                  <w:vAlign w:val="bottom"/>
                </w:tcPr>
                <w:p w14:paraId="6A1A2220" w14:textId="77777777" w:rsidR="005B112D" w:rsidRPr="00B94F8B" w:rsidRDefault="005B112D" w:rsidP="005B112D">
                  <w:pPr>
                    <w:framePr w:hSpace="180" w:wrap="around" w:vAnchor="page" w:hAnchor="margin" w:y="1006"/>
                    <w:spacing w:after="0" w:line="220" w:lineRule="exact"/>
                    <w:ind w:right="143"/>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5-9</w:t>
                  </w:r>
                  <w:r w:rsidRPr="00B94F8B">
                    <w:rPr>
                      <w:rFonts w:ascii="Times New Roman" w:eastAsia="Times New Roman" w:hAnsi="Times New Roman" w:cs="Times New Roman"/>
                      <w:color w:val="000000"/>
                      <w:sz w:val="24"/>
                      <w:szCs w:val="24"/>
                      <w:lang w:eastAsia="ru-RU"/>
                    </w:rPr>
                    <w:t xml:space="preserve"> </w:t>
                  </w:r>
                  <w:proofErr w:type="spellStart"/>
                  <w:r w:rsidRPr="00B94F8B">
                    <w:rPr>
                      <w:rFonts w:ascii="Times New Roman" w:eastAsia="Times New Roman" w:hAnsi="Times New Roman" w:cs="Times New Roman"/>
                      <w:color w:val="000000"/>
                      <w:sz w:val="24"/>
                      <w:szCs w:val="24"/>
                      <w:lang w:eastAsia="ru-RU"/>
                    </w:rPr>
                    <w:t>кл</w:t>
                  </w:r>
                  <w:proofErr w:type="spellEnd"/>
                </w:p>
              </w:tc>
              <w:tc>
                <w:tcPr>
                  <w:tcW w:w="2268" w:type="dxa"/>
                  <w:tcBorders>
                    <w:top w:val="single" w:sz="4" w:space="0" w:color="auto"/>
                    <w:left w:val="single" w:sz="4" w:space="0" w:color="auto"/>
                    <w:bottom w:val="nil"/>
                    <w:right w:val="nil"/>
                  </w:tcBorders>
                  <w:shd w:val="clear" w:color="auto" w:fill="FFFFFF"/>
                  <w:vAlign w:val="bottom"/>
                </w:tcPr>
                <w:p w14:paraId="079C17F8" w14:textId="77777777" w:rsidR="005B112D" w:rsidRPr="00B94F8B" w:rsidRDefault="005B112D" w:rsidP="005B112D">
                  <w:pPr>
                    <w:framePr w:hSpace="180" w:wrap="around" w:vAnchor="page" w:hAnchor="margin" w:y="1006"/>
                    <w:spacing w:after="0" w:line="220" w:lineRule="exact"/>
                    <w:ind w:right="143"/>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В течение года</w:t>
                  </w:r>
                </w:p>
              </w:tc>
              <w:tc>
                <w:tcPr>
                  <w:tcW w:w="3493" w:type="dxa"/>
                  <w:gridSpan w:val="3"/>
                  <w:tcBorders>
                    <w:top w:val="single" w:sz="4" w:space="0" w:color="auto"/>
                    <w:left w:val="single" w:sz="4" w:space="0" w:color="auto"/>
                    <w:bottom w:val="nil"/>
                    <w:right w:val="single" w:sz="4" w:space="0" w:color="auto"/>
                  </w:tcBorders>
                  <w:shd w:val="clear" w:color="auto" w:fill="FFFFFF"/>
                  <w:vAlign w:val="bottom"/>
                </w:tcPr>
                <w:p w14:paraId="0A503F9E" w14:textId="77777777" w:rsidR="005B112D" w:rsidRPr="00B94F8B" w:rsidRDefault="005B112D" w:rsidP="005B112D">
                  <w:pPr>
                    <w:framePr w:hSpace="180" w:wrap="around" w:vAnchor="page" w:hAnchor="margin" w:y="1006"/>
                    <w:tabs>
                      <w:tab w:val="left" w:pos="2857"/>
                    </w:tabs>
                    <w:spacing w:after="0" w:line="220" w:lineRule="exact"/>
                    <w:ind w:right="474"/>
                    <w:jc w:val="both"/>
                    <w:rPr>
                      <w:rFonts w:ascii="Times New Roman" w:eastAsia="Times New Roman" w:hAnsi="Times New Roman" w:cs="Times New Roman"/>
                      <w:sz w:val="24"/>
                      <w:szCs w:val="24"/>
                      <w:lang w:eastAsia="ru-RU"/>
                    </w:rPr>
                  </w:pPr>
                  <w:proofErr w:type="spellStart"/>
                  <w:proofErr w:type="gramStart"/>
                  <w:r w:rsidRPr="00B94F8B">
                    <w:rPr>
                      <w:rFonts w:ascii="Times New Roman" w:eastAsia="Times New Roman" w:hAnsi="Times New Roman" w:cs="Times New Roman"/>
                      <w:color w:val="000000"/>
                      <w:sz w:val="24"/>
                      <w:szCs w:val="24"/>
                      <w:lang w:eastAsia="ru-RU"/>
                    </w:rPr>
                    <w:t>кл.руководители</w:t>
                  </w:r>
                  <w:proofErr w:type="spellEnd"/>
                  <w:proofErr w:type="gramEnd"/>
                </w:p>
              </w:tc>
            </w:tr>
            <w:tr w:rsidR="005B112D" w:rsidRPr="00B94F8B" w14:paraId="4917BD06" w14:textId="77777777" w:rsidTr="00221C6E">
              <w:trPr>
                <w:trHeight w:val="562"/>
              </w:trPr>
              <w:tc>
                <w:tcPr>
                  <w:tcW w:w="6944" w:type="dxa"/>
                  <w:tcBorders>
                    <w:top w:val="single" w:sz="4" w:space="0" w:color="auto"/>
                    <w:left w:val="single" w:sz="4" w:space="0" w:color="auto"/>
                    <w:bottom w:val="nil"/>
                    <w:right w:val="nil"/>
                  </w:tcBorders>
                  <w:shd w:val="clear" w:color="auto" w:fill="FFFFFF"/>
                </w:tcPr>
                <w:p w14:paraId="355DA33B" w14:textId="77777777" w:rsidR="005B112D" w:rsidRPr="00B94F8B" w:rsidRDefault="005B112D" w:rsidP="005B112D">
                  <w:pPr>
                    <w:framePr w:hSpace="180" w:wrap="around" w:vAnchor="page" w:hAnchor="margin" w:y="1006"/>
                    <w:spacing w:after="0" w:line="220" w:lineRule="exact"/>
                    <w:ind w:right="143"/>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Дни воинской славы</w:t>
                  </w:r>
                </w:p>
              </w:tc>
              <w:tc>
                <w:tcPr>
                  <w:tcW w:w="2126" w:type="dxa"/>
                  <w:tcBorders>
                    <w:top w:val="single" w:sz="4" w:space="0" w:color="auto"/>
                    <w:left w:val="single" w:sz="4" w:space="0" w:color="auto"/>
                    <w:bottom w:val="nil"/>
                    <w:right w:val="nil"/>
                  </w:tcBorders>
                  <w:shd w:val="clear" w:color="auto" w:fill="FFFFFF"/>
                </w:tcPr>
                <w:p w14:paraId="644BD983" w14:textId="77777777" w:rsidR="005B112D" w:rsidRPr="00B94F8B" w:rsidRDefault="005B112D" w:rsidP="005B112D">
                  <w:pPr>
                    <w:framePr w:hSpace="180" w:wrap="around" w:vAnchor="page" w:hAnchor="margin" w:y="1006"/>
                    <w:spacing w:after="0" w:line="220" w:lineRule="exact"/>
                    <w:ind w:right="143"/>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5-9</w:t>
                  </w:r>
                  <w:r w:rsidRPr="00B94F8B">
                    <w:rPr>
                      <w:rFonts w:ascii="Times New Roman" w:eastAsia="Times New Roman" w:hAnsi="Times New Roman" w:cs="Times New Roman"/>
                      <w:color w:val="000000"/>
                      <w:sz w:val="24"/>
                      <w:szCs w:val="24"/>
                      <w:lang w:eastAsia="ru-RU"/>
                    </w:rPr>
                    <w:t xml:space="preserve"> </w:t>
                  </w:r>
                  <w:proofErr w:type="spellStart"/>
                  <w:r w:rsidRPr="00B94F8B">
                    <w:rPr>
                      <w:rFonts w:ascii="Times New Roman" w:eastAsia="Times New Roman" w:hAnsi="Times New Roman" w:cs="Times New Roman"/>
                      <w:color w:val="000000"/>
                      <w:sz w:val="24"/>
                      <w:szCs w:val="24"/>
                      <w:lang w:eastAsia="ru-RU"/>
                    </w:rPr>
                    <w:t>кл</w:t>
                  </w:r>
                  <w:proofErr w:type="spellEnd"/>
                </w:p>
              </w:tc>
              <w:tc>
                <w:tcPr>
                  <w:tcW w:w="2268" w:type="dxa"/>
                  <w:tcBorders>
                    <w:top w:val="single" w:sz="4" w:space="0" w:color="auto"/>
                    <w:left w:val="single" w:sz="4" w:space="0" w:color="auto"/>
                    <w:bottom w:val="nil"/>
                    <w:right w:val="nil"/>
                  </w:tcBorders>
                  <w:shd w:val="clear" w:color="auto" w:fill="FFFFFF"/>
                </w:tcPr>
                <w:p w14:paraId="4CE45094" w14:textId="77777777" w:rsidR="005B112D" w:rsidRPr="00B94F8B" w:rsidRDefault="005B112D" w:rsidP="005B112D">
                  <w:pPr>
                    <w:framePr w:hSpace="180" w:wrap="around" w:vAnchor="page" w:hAnchor="margin" w:y="1006"/>
                    <w:spacing w:after="0" w:line="220" w:lineRule="exact"/>
                    <w:ind w:right="143"/>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В течение года</w:t>
                  </w:r>
                </w:p>
              </w:tc>
              <w:tc>
                <w:tcPr>
                  <w:tcW w:w="3493" w:type="dxa"/>
                  <w:gridSpan w:val="3"/>
                  <w:tcBorders>
                    <w:top w:val="single" w:sz="4" w:space="0" w:color="auto"/>
                    <w:left w:val="single" w:sz="4" w:space="0" w:color="auto"/>
                    <w:bottom w:val="nil"/>
                    <w:right w:val="single" w:sz="4" w:space="0" w:color="auto"/>
                  </w:tcBorders>
                  <w:shd w:val="clear" w:color="auto" w:fill="FFFFFF"/>
                  <w:vAlign w:val="bottom"/>
                </w:tcPr>
                <w:p w14:paraId="6DF41D5F" w14:textId="77777777" w:rsidR="005B112D" w:rsidRPr="00B94F8B" w:rsidRDefault="005B112D" w:rsidP="005B112D">
                  <w:pPr>
                    <w:framePr w:hSpace="180" w:wrap="around" w:vAnchor="page" w:hAnchor="margin" w:y="1006"/>
                    <w:tabs>
                      <w:tab w:val="left" w:pos="2857"/>
                    </w:tabs>
                    <w:spacing w:after="0" w:line="240" w:lineRule="auto"/>
                    <w:ind w:right="474"/>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 xml:space="preserve">Педагог-организатор </w:t>
                  </w:r>
                  <w:proofErr w:type="spellStart"/>
                  <w:r w:rsidRPr="00B94F8B">
                    <w:rPr>
                      <w:rFonts w:ascii="Times New Roman" w:eastAsia="Times New Roman" w:hAnsi="Times New Roman" w:cs="Times New Roman"/>
                      <w:color w:val="000000"/>
                      <w:sz w:val="24"/>
                      <w:szCs w:val="24"/>
                      <w:lang w:eastAsia="ru-RU"/>
                    </w:rPr>
                    <w:t>кл</w:t>
                  </w:r>
                  <w:proofErr w:type="spellEnd"/>
                  <w:r w:rsidRPr="00B94F8B">
                    <w:rPr>
                      <w:rFonts w:ascii="Times New Roman" w:eastAsia="Times New Roman" w:hAnsi="Times New Roman" w:cs="Times New Roman"/>
                      <w:color w:val="000000"/>
                      <w:sz w:val="24"/>
                      <w:szCs w:val="24"/>
                      <w:lang w:eastAsia="ru-RU"/>
                    </w:rPr>
                    <w:t>. руководители</w:t>
                  </w:r>
                </w:p>
              </w:tc>
            </w:tr>
            <w:tr w:rsidR="005B112D" w:rsidRPr="00B94F8B" w14:paraId="2EDC381C" w14:textId="77777777" w:rsidTr="00221C6E">
              <w:trPr>
                <w:trHeight w:val="562"/>
              </w:trPr>
              <w:tc>
                <w:tcPr>
                  <w:tcW w:w="6944" w:type="dxa"/>
                  <w:tcBorders>
                    <w:top w:val="single" w:sz="4" w:space="0" w:color="auto"/>
                    <w:left w:val="single" w:sz="4" w:space="0" w:color="auto"/>
                    <w:bottom w:val="nil"/>
                    <w:right w:val="nil"/>
                  </w:tcBorders>
                  <w:shd w:val="clear" w:color="auto" w:fill="FFFFFF"/>
                </w:tcPr>
                <w:p w14:paraId="2EBB5E3B" w14:textId="77777777" w:rsidR="005B112D" w:rsidRPr="00B94F8B" w:rsidRDefault="005B112D" w:rsidP="005B112D">
                  <w:pPr>
                    <w:framePr w:hSpace="180" w:wrap="around" w:vAnchor="page" w:hAnchor="margin" w:y="1006"/>
                    <w:spacing w:after="0" w:line="220" w:lineRule="exact"/>
                    <w:ind w:right="143"/>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День памяти жертв фашизма</w:t>
                  </w:r>
                </w:p>
              </w:tc>
              <w:tc>
                <w:tcPr>
                  <w:tcW w:w="2126" w:type="dxa"/>
                  <w:tcBorders>
                    <w:top w:val="single" w:sz="4" w:space="0" w:color="auto"/>
                    <w:left w:val="single" w:sz="4" w:space="0" w:color="auto"/>
                    <w:bottom w:val="nil"/>
                    <w:right w:val="nil"/>
                  </w:tcBorders>
                  <w:shd w:val="clear" w:color="auto" w:fill="FFFFFF"/>
                </w:tcPr>
                <w:p w14:paraId="651AC91C" w14:textId="77777777" w:rsidR="005B112D" w:rsidRPr="00B94F8B" w:rsidRDefault="005B112D" w:rsidP="005B112D">
                  <w:pPr>
                    <w:framePr w:hSpace="180" w:wrap="around" w:vAnchor="page" w:hAnchor="margin" w:y="1006"/>
                    <w:spacing w:after="0" w:line="220" w:lineRule="exact"/>
                    <w:ind w:right="143"/>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5-9</w:t>
                  </w:r>
                </w:p>
              </w:tc>
              <w:tc>
                <w:tcPr>
                  <w:tcW w:w="2268" w:type="dxa"/>
                  <w:tcBorders>
                    <w:top w:val="single" w:sz="4" w:space="0" w:color="auto"/>
                    <w:left w:val="single" w:sz="4" w:space="0" w:color="auto"/>
                    <w:bottom w:val="nil"/>
                    <w:right w:val="nil"/>
                  </w:tcBorders>
                  <w:shd w:val="clear" w:color="auto" w:fill="FFFFFF"/>
                </w:tcPr>
                <w:p w14:paraId="4FA2228B" w14:textId="77777777" w:rsidR="005B112D" w:rsidRPr="00B94F8B" w:rsidRDefault="005B112D" w:rsidP="005B112D">
                  <w:pPr>
                    <w:framePr w:hSpace="180" w:wrap="around" w:vAnchor="page" w:hAnchor="margin" w:y="1006"/>
                    <w:spacing w:after="0" w:line="220" w:lineRule="exact"/>
                    <w:ind w:right="143"/>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сентябрь</w:t>
                  </w:r>
                </w:p>
              </w:tc>
              <w:tc>
                <w:tcPr>
                  <w:tcW w:w="3493" w:type="dxa"/>
                  <w:gridSpan w:val="3"/>
                  <w:tcBorders>
                    <w:top w:val="single" w:sz="4" w:space="0" w:color="auto"/>
                    <w:left w:val="single" w:sz="4" w:space="0" w:color="auto"/>
                    <w:bottom w:val="nil"/>
                    <w:right w:val="single" w:sz="4" w:space="0" w:color="auto"/>
                  </w:tcBorders>
                  <w:shd w:val="clear" w:color="auto" w:fill="FFFFFF"/>
                  <w:vAlign w:val="bottom"/>
                </w:tcPr>
                <w:p w14:paraId="1A141381" w14:textId="77777777" w:rsidR="005B112D" w:rsidRPr="00B94F8B" w:rsidRDefault="005B112D" w:rsidP="005B112D">
                  <w:pPr>
                    <w:framePr w:hSpace="180" w:wrap="around" w:vAnchor="page" w:hAnchor="margin" w:y="1006"/>
                    <w:tabs>
                      <w:tab w:val="left" w:pos="2857"/>
                    </w:tabs>
                    <w:spacing w:after="0" w:line="220" w:lineRule="exact"/>
                    <w:ind w:right="474"/>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Педагог-организатор</w:t>
                  </w:r>
                </w:p>
                <w:p w14:paraId="0F3CE9A6" w14:textId="77777777" w:rsidR="005B112D" w:rsidRPr="00B94F8B" w:rsidRDefault="005B112D" w:rsidP="005B112D">
                  <w:pPr>
                    <w:framePr w:hSpace="180" w:wrap="around" w:vAnchor="page" w:hAnchor="margin" w:y="1006"/>
                    <w:tabs>
                      <w:tab w:val="left" w:pos="2857"/>
                    </w:tabs>
                    <w:spacing w:after="0" w:line="220" w:lineRule="exact"/>
                    <w:ind w:right="474"/>
                    <w:jc w:val="both"/>
                    <w:rPr>
                      <w:rFonts w:ascii="Times New Roman" w:eastAsia="Times New Roman" w:hAnsi="Times New Roman" w:cs="Times New Roman"/>
                      <w:sz w:val="24"/>
                      <w:szCs w:val="24"/>
                      <w:lang w:eastAsia="ru-RU"/>
                    </w:rPr>
                  </w:pPr>
                  <w:proofErr w:type="spellStart"/>
                  <w:proofErr w:type="gramStart"/>
                  <w:r w:rsidRPr="00B94F8B">
                    <w:rPr>
                      <w:rFonts w:ascii="Times New Roman" w:eastAsia="Times New Roman" w:hAnsi="Times New Roman" w:cs="Times New Roman"/>
                      <w:color w:val="000000"/>
                      <w:sz w:val="24"/>
                      <w:szCs w:val="24"/>
                      <w:lang w:eastAsia="ru-RU"/>
                    </w:rPr>
                    <w:t>кл.руководители</w:t>
                  </w:r>
                  <w:proofErr w:type="spellEnd"/>
                  <w:proofErr w:type="gramEnd"/>
                </w:p>
              </w:tc>
            </w:tr>
            <w:tr w:rsidR="005B112D" w:rsidRPr="00B94F8B" w14:paraId="4D470C01" w14:textId="77777777" w:rsidTr="00221C6E">
              <w:trPr>
                <w:trHeight w:val="566"/>
              </w:trPr>
              <w:tc>
                <w:tcPr>
                  <w:tcW w:w="6944" w:type="dxa"/>
                  <w:tcBorders>
                    <w:top w:val="single" w:sz="4" w:space="0" w:color="auto"/>
                    <w:left w:val="single" w:sz="4" w:space="0" w:color="auto"/>
                    <w:bottom w:val="nil"/>
                    <w:right w:val="nil"/>
                  </w:tcBorders>
                  <w:shd w:val="clear" w:color="auto" w:fill="FFFFFF"/>
                </w:tcPr>
                <w:p w14:paraId="5161437E" w14:textId="77777777" w:rsidR="005B112D" w:rsidRPr="00B94F8B" w:rsidRDefault="005B112D" w:rsidP="005B112D">
                  <w:pPr>
                    <w:framePr w:hSpace="180" w:wrap="around" w:vAnchor="page" w:hAnchor="margin" w:y="1006"/>
                    <w:spacing w:after="0" w:line="220" w:lineRule="exact"/>
                    <w:ind w:right="143"/>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Мероприятия к Международному дню грамотности (по плану)</w:t>
                  </w:r>
                </w:p>
              </w:tc>
              <w:tc>
                <w:tcPr>
                  <w:tcW w:w="2126" w:type="dxa"/>
                  <w:tcBorders>
                    <w:top w:val="single" w:sz="4" w:space="0" w:color="auto"/>
                    <w:left w:val="single" w:sz="4" w:space="0" w:color="auto"/>
                    <w:bottom w:val="nil"/>
                    <w:right w:val="nil"/>
                  </w:tcBorders>
                  <w:shd w:val="clear" w:color="auto" w:fill="FFFFFF"/>
                </w:tcPr>
                <w:p w14:paraId="1B6710E4" w14:textId="77777777" w:rsidR="005B112D" w:rsidRPr="00B94F8B" w:rsidRDefault="005B112D" w:rsidP="005B112D">
                  <w:pPr>
                    <w:framePr w:hSpace="180" w:wrap="around" w:vAnchor="page" w:hAnchor="margin" w:y="1006"/>
                    <w:spacing w:after="0" w:line="220" w:lineRule="exact"/>
                    <w:ind w:right="143"/>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5-9</w:t>
                  </w:r>
                </w:p>
              </w:tc>
              <w:tc>
                <w:tcPr>
                  <w:tcW w:w="2268" w:type="dxa"/>
                  <w:tcBorders>
                    <w:top w:val="single" w:sz="4" w:space="0" w:color="auto"/>
                    <w:left w:val="single" w:sz="4" w:space="0" w:color="auto"/>
                    <w:bottom w:val="nil"/>
                    <w:right w:val="nil"/>
                  </w:tcBorders>
                  <w:shd w:val="clear" w:color="auto" w:fill="FFFFFF"/>
                </w:tcPr>
                <w:p w14:paraId="5BFFC5AE" w14:textId="77777777" w:rsidR="005B112D" w:rsidRPr="00B94F8B" w:rsidRDefault="005B112D" w:rsidP="005B112D">
                  <w:pPr>
                    <w:framePr w:hSpace="180" w:wrap="around" w:vAnchor="page" w:hAnchor="margin" w:y="1006"/>
                    <w:spacing w:after="0" w:line="220" w:lineRule="exact"/>
                    <w:ind w:right="143"/>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08.09</w:t>
                  </w:r>
                </w:p>
              </w:tc>
              <w:tc>
                <w:tcPr>
                  <w:tcW w:w="3493" w:type="dxa"/>
                  <w:gridSpan w:val="3"/>
                  <w:tcBorders>
                    <w:top w:val="single" w:sz="4" w:space="0" w:color="auto"/>
                    <w:left w:val="single" w:sz="4" w:space="0" w:color="auto"/>
                    <w:bottom w:val="nil"/>
                    <w:right w:val="single" w:sz="4" w:space="0" w:color="auto"/>
                  </w:tcBorders>
                  <w:shd w:val="clear" w:color="auto" w:fill="FFFFFF"/>
                  <w:vAlign w:val="bottom"/>
                </w:tcPr>
                <w:p w14:paraId="7E4F8FA8" w14:textId="77777777" w:rsidR="005B112D" w:rsidRPr="00B94F8B" w:rsidRDefault="005B112D" w:rsidP="005B112D">
                  <w:pPr>
                    <w:framePr w:hSpace="180" w:wrap="around" w:vAnchor="page" w:hAnchor="margin" w:y="1006"/>
                    <w:tabs>
                      <w:tab w:val="left" w:pos="2857"/>
                    </w:tabs>
                    <w:spacing w:after="0" w:line="240" w:lineRule="auto"/>
                    <w:ind w:right="474"/>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Учителя русского языка и литературы</w:t>
                  </w:r>
                </w:p>
              </w:tc>
            </w:tr>
            <w:tr w:rsidR="005B112D" w:rsidRPr="00B94F8B" w14:paraId="7372030D" w14:textId="77777777" w:rsidTr="00221C6E">
              <w:trPr>
                <w:trHeight w:val="566"/>
              </w:trPr>
              <w:tc>
                <w:tcPr>
                  <w:tcW w:w="6944" w:type="dxa"/>
                  <w:tcBorders>
                    <w:top w:val="single" w:sz="4" w:space="0" w:color="auto"/>
                    <w:left w:val="single" w:sz="4" w:space="0" w:color="auto"/>
                    <w:bottom w:val="nil"/>
                    <w:right w:val="nil"/>
                  </w:tcBorders>
                  <w:shd w:val="clear" w:color="auto" w:fill="FFFFFF"/>
                </w:tcPr>
                <w:p w14:paraId="39A45276" w14:textId="77777777" w:rsidR="005B112D" w:rsidRPr="00B94F8B" w:rsidRDefault="005B112D" w:rsidP="005B112D">
                  <w:pPr>
                    <w:framePr w:hSpace="180" w:wrap="around" w:vAnchor="page" w:hAnchor="margin" w:y="1006"/>
                    <w:spacing w:after="0" w:line="220" w:lineRule="exact"/>
                    <w:ind w:right="143"/>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Благотворительная акция «Белый цветок»</w:t>
                  </w:r>
                </w:p>
              </w:tc>
              <w:tc>
                <w:tcPr>
                  <w:tcW w:w="2126" w:type="dxa"/>
                  <w:tcBorders>
                    <w:top w:val="single" w:sz="4" w:space="0" w:color="auto"/>
                    <w:left w:val="single" w:sz="4" w:space="0" w:color="auto"/>
                    <w:bottom w:val="nil"/>
                    <w:right w:val="nil"/>
                  </w:tcBorders>
                  <w:shd w:val="clear" w:color="auto" w:fill="FFFFFF"/>
                </w:tcPr>
                <w:p w14:paraId="6FFC595F" w14:textId="77777777" w:rsidR="005B112D" w:rsidRPr="00B94F8B" w:rsidRDefault="005B112D" w:rsidP="005B112D">
                  <w:pPr>
                    <w:framePr w:hSpace="180" w:wrap="around" w:vAnchor="page" w:hAnchor="margin" w:y="1006"/>
                    <w:spacing w:after="0" w:line="220" w:lineRule="exact"/>
                    <w:ind w:right="143"/>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5-9</w:t>
                  </w:r>
                </w:p>
              </w:tc>
              <w:tc>
                <w:tcPr>
                  <w:tcW w:w="2268" w:type="dxa"/>
                  <w:tcBorders>
                    <w:top w:val="single" w:sz="4" w:space="0" w:color="auto"/>
                    <w:left w:val="single" w:sz="4" w:space="0" w:color="auto"/>
                    <w:bottom w:val="nil"/>
                    <w:right w:val="nil"/>
                  </w:tcBorders>
                  <w:shd w:val="clear" w:color="auto" w:fill="FFFFFF"/>
                </w:tcPr>
                <w:p w14:paraId="3EFD8FEB" w14:textId="77777777" w:rsidR="005B112D" w:rsidRPr="00B94F8B" w:rsidRDefault="005B112D" w:rsidP="005B112D">
                  <w:pPr>
                    <w:framePr w:hSpace="180" w:wrap="around" w:vAnchor="page" w:hAnchor="margin" w:y="1006"/>
                    <w:spacing w:after="0" w:line="220" w:lineRule="exact"/>
                    <w:ind w:right="143"/>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сентябрь</w:t>
                  </w:r>
                </w:p>
              </w:tc>
              <w:tc>
                <w:tcPr>
                  <w:tcW w:w="3493" w:type="dxa"/>
                  <w:gridSpan w:val="3"/>
                  <w:tcBorders>
                    <w:top w:val="single" w:sz="4" w:space="0" w:color="auto"/>
                    <w:left w:val="single" w:sz="4" w:space="0" w:color="auto"/>
                    <w:bottom w:val="nil"/>
                    <w:right w:val="single" w:sz="4" w:space="0" w:color="auto"/>
                  </w:tcBorders>
                  <w:shd w:val="clear" w:color="auto" w:fill="FFFFFF"/>
                  <w:vAlign w:val="bottom"/>
                </w:tcPr>
                <w:p w14:paraId="2086EE55" w14:textId="77777777" w:rsidR="005B112D" w:rsidRPr="00B94F8B" w:rsidRDefault="005B112D" w:rsidP="005B112D">
                  <w:pPr>
                    <w:framePr w:hSpace="180" w:wrap="around" w:vAnchor="page" w:hAnchor="margin" w:y="1006"/>
                    <w:tabs>
                      <w:tab w:val="left" w:pos="2857"/>
                    </w:tabs>
                    <w:spacing w:after="0" w:line="240" w:lineRule="auto"/>
                    <w:ind w:right="474"/>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 xml:space="preserve">Педагоги-организаторы, </w:t>
                  </w:r>
                  <w:proofErr w:type="spellStart"/>
                  <w:proofErr w:type="gramStart"/>
                  <w:r w:rsidRPr="00B94F8B">
                    <w:rPr>
                      <w:rFonts w:ascii="Times New Roman" w:eastAsia="Times New Roman" w:hAnsi="Times New Roman" w:cs="Times New Roman"/>
                      <w:color w:val="000000"/>
                      <w:sz w:val="24"/>
                      <w:szCs w:val="24"/>
                      <w:lang w:eastAsia="ru-RU"/>
                    </w:rPr>
                    <w:t>кл.руководители</w:t>
                  </w:r>
                  <w:proofErr w:type="spellEnd"/>
                  <w:proofErr w:type="gramEnd"/>
                </w:p>
              </w:tc>
            </w:tr>
            <w:tr w:rsidR="005B112D" w:rsidRPr="00B94F8B" w14:paraId="5263DE83" w14:textId="77777777" w:rsidTr="00221C6E">
              <w:trPr>
                <w:trHeight w:val="566"/>
              </w:trPr>
              <w:tc>
                <w:tcPr>
                  <w:tcW w:w="6944" w:type="dxa"/>
                  <w:tcBorders>
                    <w:top w:val="single" w:sz="4" w:space="0" w:color="auto"/>
                    <w:left w:val="single" w:sz="4" w:space="0" w:color="auto"/>
                    <w:bottom w:val="nil"/>
                    <w:right w:val="nil"/>
                  </w:tcBorders>
                  <w:shd w:val="clear" w:color="auto" w:fill="FFFFFF"/>
                </w:tcPr>
                <w:p w14:paraId="77EBF132" w14:textId="77777777" w:rsidR="005B112D" w:rsidRPr="00B94F8B" w:rsidRDefault="005B112D" w:rsidP="005B112D">
                  <w:pPr>
                    <w:framePr w:hSpace="180" w:wrap="around" w:vAnchor="page" w:hAnchor="margin" w:y="1006"/>
                    <w:spacing w:after="0" w:line="220" w:lineRule="exact"/>
                    <w:ind w:right="143"/>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День здоровья</w:t>
                  </w:r>
                </w:p>
              </w:tc>
              <w:tc>
                <w:tcPr>
                  <w:tcW w:w="2126" w:type="dxa"/>
                  <w:tcBorders>
                    <w:top w:val="single" w:sz="4" w:space="0" w:color="auto"/>
                    <w:left w:val="single" w:sz="4" w:space="0" w:color="auto"/>
                    <w:bottom w:val="nil"/>
                    <w:right w:val="nil"/>
                  </w:tcBorders>
                  <w:shd w:val="clear" w:color="auto" w:fill="FFFFFF"/>
                </w:tcPr>
                <w:p w14:paraId="31910586" w14:textId="77777777" w:rsidR="005B112D" w:rsidRPr="00B94F8B" w:rsidRDefault="005B112D" w:rsidP="005B112D">
                  <w:pPr>
                    <w:framePr w:hSpace="180" w:wrap="around" w:vAnchor="page" w:hAnchor="margin" w:y="1006"/>
                    <w:spacing w:after="0" w:line="220" w:lineRule="exact"/>
                    <w:ind w:right="143"/>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5-9</w:t>
                  </w:r>
                </w:p>
              </w:tc>
              <w:tc>
                <w:tcPr>
                  <w:tcW w:w="2268" w:type="dxa"/>
                  <w:tcBorders>
                    <w:top w:val="single" w:sz="4" w:space="0" w:color="auto"/>
                    <w:left w:val="single" w:sz="4" w:space="0" w:color="auto"/>
                    <w:bottom w:val="nil"/>
                    <w:right w:val="nil"/>
                  </w:tcBorders>
                  <w:shd w:val="clear" w:color="auto" w:fill="FFFFFF"/>
                </w:tcPr>
                <w:p w14:paraId="238DB0FC" w14:textId="77777777" w:rsidR="005B112D" w:rsidRPr="00B94F8B" w:rsidRDefault="005B112D" w:rsidP="005B112D">
                  <w:pPr>
                    <w:framePr w:hSpace="180" w:wrap="around" w:vAnchor="page" w:hAnchor="margin" w:y="1006"/>
                    <w:spacing w:after="0" w:line="220" w:lineRule="exact"/>
                    <w:ind w:right="143"/>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сентябрь</w:t>
                  </w:r>
                </w:p>
              </w:tc>
              <w:tc>
                <w:tcPr>
                  <w:tcW w:w="3493" w:type="dxa"/>
                  <w:gridSpan w:val="3"/>
                  <w:tcBorders>
                    <w:top w:val="single" w:sz="4" w:space="0" w:color="auto"/>
                    <w:left w:val="single" w:sz="4" w:space="0" w:color="auto"/>
                    <w:bottom w:val="nil"/>
                    <w:right w:val="single" w:sz="4" w:space="0" w:color="auto"/>
                  </w:tcBorders>
                  <w:shd w:val="clear" w:color="auto" w:fill="FFFFFF"/>
                  <w:vAlign w:val="bottom"/>
                </w:tcPr>
                <w:p w14:paraId="0DCB7C15" w14:textId="77777777" w:rsidR="005B112D" w:rsidRPr="00B94F8B" w:rsidRDefault="005B112D" w:rsidP="005B112D">
                  <w:pPr>
                    <w:framePr w:hSpace="180" w:wrap="around" w:vAnchor="page" w:hAnchor="margin" w:y="1006"/>
                    <w:tabs>
                      <w:tab w:val="left" w:pos="2857"/>
                    </w:tabs>
                    <w:spacing w:after="0" w:line="240" w:lineRule="auto"/>
                    <w:ind w:right="474"/>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 xml:space="preserve">Педагоги-организаторы, </w:t>
                  </w:r>
                  <w:proofErr w:type="spellStart"/>
                  <w:proofErr w:type="gramStart"/>
                  <w:r w:rsidRPr="00B94F8B">
                    <w:rPr>
                      <w:rFonts w:ascii="Times New Roman" w:eastAsia="Times New Roman" w:hAnsi="Times New Roman" w:cs="Times New Roman"/>
                      <w:color w:val="000000"/>
                      <w:sz w:val="24"/>
                      <w:szCs w:val="24"/>
                      <w:lang w:eastAsia="ru-RU"/>
                    </w:rPr>
                    <w:t>кл.руководители</w:t>
                  </w:r>
                  <w:proofErr w:type="spellEnd"/>
                  <w:proofErr w:type="gramEnd"/>
                </w:p>
              </w:tc>
            </w:tr>
            <w:tr w:rsidR="005B112D" w:rsidRPr="00B94F8B" w14:paraId="3049E34F" w14:textId="77777777" w:rsidTr="00221C6E">
              <w:trPr>
                <w:trHeight w:val="562"/>
              </w:trPr>
              <w:tc>
                <w:tcPr>
                  <w:tcW w:w="6944" w:type="dxa"/>
                  <w:tcBorders>
                    <w:top w:val="single" w:sz="4" w:space="0" w:color="auto"/>
                    <w:left w:val="single" w:sz="4" w:space="0" w:color="auto"/>
                    <w:bottom w:val="nil"/>
                    <w:right w:val="nil"/>
                  </w:tcBorders>
                  <w:shd w:val="clear" w:color="auto" w:fill="FFFFFF"/>
                </w:tcPr>
                <w:p w14:paraId="5C5C19DC" w14:textId="77777777" w:rsidR="005B112D" w:rsidRPr="00B94F8B" w:rsidRDefault="005B112D" w:rsidP="005B112D">
                  <w:pPr>
                    <w:framePr w:hSpace="180" w:wrap="around" w:vAnchor="page" w:hAnchor="margin" w:y="1006"/>
                    <w:spacing w:after="0" w:line="220" w:lineRule="exact"/>
                    <w:ind w:right="143"/>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Конкурс «Алло, мы ищем таланты!»</w:t>
                  </w:r>
                </w:p>
              </w:tc>
              <w:tc>
                <w:tcPr>
                  <w:tcW w:w="2126" w:type="dxa"/>
                  <w:tcBorders>
                    <w:top w:val="single" w:sz="4" w:space="0" w:color="auto"/>
                    <w:left w:val="single" w:sz="4" w:space="0" w:color="auto"/>
                    <w:bottom w:val="nil"/>
                    <w:right w:val="nil"/>
                  </w:tcBorders>
                  <w:shd w:val="clear" w:color="auto" w:fill="FFFFFF"/>
                </w:tcPr>
                <w:p w14:paraId="5458F7B2" w14:textId="77777777" w:rsidR="005B112D" w:rsidRPr="00B94F8B" w:rsidRDefault="005B112D" w:rsidP="005B112D">
                  <w:pPr>
                    <w:framePr w:hSpace="180" w:wrap="around" w:vAnchor="page" w:hAnchor="margin" w:y="1006"/>
                    <w:spacing w:after="0" w:line="220" w:lineRule="exact"/>
                    <w:ind w:right="143"/>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5-9</w:t>
                  </w:r>
                </w:p>
              </w:tc>
              <w:tc>
                <w:tcPr>
                  <w:tcW w:w="2268" w:type="dxa"/>
                  <w:tcBorders>
                    <w:top w:val="single" w:sz="4" w:space="0" w:color="auto"/>
                    <w:left w:val="single" w:sz="4" w:space="0" w:color="auto"/>
                    <w:bottom w:val="nil"/>
                    <w:right w:val="nil"/>
                  </w:tcBorders>
                  <w:shd w:val="clear" w:color="auto" w:fill="FFFFFF"/>
                </w:tcPr>
                <w:p w14:paraId="74233B48" w14:textId="77777777" w:rsidR="005B112D" w:rsidRPr="00B94F8B" w:rsidRDefault="005B112D" w:rsidP="005B112D">
                  <w:pPr>
                    <w:framePr w:hSpace="180" w:wrap="around" w:vAnchor="page" w:hAnchor="margin" w:y="1006"/>
                    <w:spacing w:after="0" w:line="220" w:lineRule="exact"/>
                    <w:ind w:right="143"/>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Октябрь</w:t>
                  </w:r>
                </w:p>
              </w:tc>
              <w:tc>
                <w:tcPr>
                  <w:tcW w:w="3493" w:type="dxa"/>
                  <w:gridSpan w:val="3"/>
                  <w:tcBorders>
                    <w:top w:val="single" w:sz="4" w:space="0" w:color="auto"/>
                    <w:left w:val="single" w:sz="4" w:space="0" w:color="auto"/>
                    <w:bottom w:val="nil"/>
                    <w:right w:val="single" w:sz="4" w:space="0" w:color="auto"/>
                  </w:tcBorders>
                  <w:shd w:val="clear" w:color="auto" w:fill="FFFFFF"/>
                  <w:vAlign w:val="bottom"/>
                </w:tcPr>
                <w:p w14:paraId="06A62E46" w14:textId="77777777" w:rsidR="005B112D" w:rsidRPr="00B94F8B" w:rsidRDefault="005B112D" w:rsidP="005B112D">
                  <w:pPr>
                    <w:framePr w:hSpace="180" w:wrap="around" w:vAnchor="page" w:hAnchor="margin" w:y="1006"/>
                    <w:tabs>
                      <w:tab w:val="left" w:pos="2857"/>
                    </w:tabs>
                    <w:spacing w:after="0" w:line="240" w:lineRule="auto"/>
                    <w:ind w:right="474"/>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 xml:space="preserve">Педагоги-организаторы, </w:t>
                  </w:r>
                  <w:proofErr w:type="spellStart"/>
                  <w:r w:rsidRPr="00B94F8B">
                    <w:rPr>
                      <w:rFonts w:ascii="Times New Roman" w:eastAsia="Times New Roman" w:hAnsi="Times New Roman" w:cs="Times New Roman"/>
                      <w:color w:val="000000"/>
                      <w:sz w:val="24"/>
                      <w:szCs w:val="24"/>
                      <w:lang w:eastAsia="ru-RU"/>
                    </w:rPr>
                    <w:t>кл</w:t>
                  </w:r>
                  <w:proofErr w:type="spellEnd"/>
                  <w:r w:rsidRPr="00B94F8B">
                    <w:rPr>
                      <w:rFonts w:ascii="Times New Roman" w:eastAsia="Times New Roman" w:hAnsi="Times New Roman" w:cs="Times New Roman"/>
                      <w:color w:val="000000"/>
                      <w:sz w:val="24"/>
                      <w:szCs w:val="24"/>
                      <w:lang w:eastAsia="ru-RU"/>
                    </w:rPr>
                    <w:t>. руководители</w:t>
                  </w:r>
                </w:p>
              </w:tc>
            </w:tr>
            <w:tr w:rsidR="005B112D" w:rsidRPr="00B94F8B" w14:paraId="1DDC8E47" w14:textId="77777777" w:rsidTr="00221C6E">
              <w:trPr>
                <w:trHeight w:val="562"/>
              </w:trPr>
              <w:tc>
                <w:tcPr>
                  <w:tcW w:w="6944" w:type="dxa"/>
                  <w:tcBorders>
                    <w:top w:val="single" w:sz="4" w:space="0" w:color="auto"/>
                    <w:left w:val="single" w:sz="4" w:space="0" w:color="auto"/>
                    <w:bottom w:val="nil"/>
                    <w:right w:val="nil"/>
                  </w:tcBorders>
                  <w:shd w:val="clear" w:color="auto" w:fill="FFFFFF"/>
                </w:tcPr>
                <w:p w14:paraId="1DA22A2A" w14:textId="77777777" w:rsidR="005B112D" w:rsidRPr="00B94F8B" w:rsidRDefault="005B112D" w:rsidP="005B112D">
                  <w:pPr>
                    <w:framePr w:hSpace="180" w:wrap="around" w:vAnchor="page" w:hAnchor="margin" w:y="1006"/>
                    <w:spacing w:after="0" w:line="220" w:lineRule="exact"/>
                    <w:ind w:right="143"/>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lastRenderedPageBreak/>
                    <w:t>Международный день школьных библиотек</w:t>
                  </w:r>
                </w:p>
              </w:tc>
              <w:tc>
                <w:tcPr>
                  <w:tcW w:w="2126" w:type="dxa"/>
                  <w:tcBorders>
                    <w:top w:val="single" w:sz="4" w:space="0" w:color="auto"/>
                    <w:left w:val="single" w:sz="4" w:space="0" w:color="auto"/>
                    <w:bottom w:val="nil"/>
                    <w:right w:val="nil"/>
                  </w:tcBorders>
                  <w:shd w:val="clear" w:color="auto" w:fill="FFFFFF"/>
                </w:tcPr>
                <w:p w14:paraId="71384647" w14:textId="77777777" w:rsidR="005B112D" w:rsidRPr="00B94F8B" w:rsidRDefault="005B112D" w:rsidP="005B112D">
                  <w:pPr>
                    <w:framePr w:hSpace="180" w:wrap="around" w:vAnchor="page" w:hAnchor="margin" w:y="1006"/>
                    <w:spacing w:after="0" w:line="220" w:lineRule="exact"/>
                    <w:ind w:right="143"/>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5-9</w:t>
                  </w:r>
                </w:p>
              </w:tc>
              <w:tc>
                <w:tcPr>
                  <w:tcW w:w="2268" w:type="dxa"/>
                  <w:tcBorders>
                    <w:top w:val="single" w:sz="4" w:space="0" w:color="auto"/>
                    <w:left w:val="single" w:sz="4" w:space="0" w:color="auto"/>
                    <w:bottom w:val="nil"/>
                    <w:right w:val="nil"/>
                  </w:tcBorders>
                  <w:shd w:val="clear" w:color="auto" w:fill="FFFFFF"/>
                </w:tcPr>
                <w:p w14:paraId="16ECF467" w14:textId="77777777" w:rsidR="005B112D" w:rsidRPr="00B94F8B" w:rsidRDefault="005B112D" w:rsidP="005B112D">
                  <w:pPr>
                    <w:framePr w:hSpace="180" w:wrap="around" w:vAnchor="page" w:hAnchor="margin" w:y="1006"/>
                    <w:spacing w:after="0" w:line="220" w:lineRule="exact"/>
                    <w:ind w:right="143"/>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октябрь</w:t>
                  </w:r>
                </w:p>
              </w:tc>
              <w:tc>
                <w:tcPr>
                  <w:tcW w:w="3493" w:type="dxa"/>
                  <w:gridSpan w:val="3"/>
                  <w:tcBorders>
                    <w:top w:val="single" w:sz="4" w:space="0" w:color="auto"/>
                    <w:left w:val="single" w:sz="4" w:space="0" w:color="auto"/>
                    <w:bottom w:val="nil"/>
                    <w:right w:val="single" w:sz="4" w:space="0" w:color="auto"/>
                  </w:tcBorders>
                  <w:shd w:val="clear" w:color="auto" w:fill="FFFFFF"/>
                  <w:vAlign w:val="bottom"/>
                </w:tcPr>
                <w:p w14:paraId="1B68C865" w14:textId="77777777" w:rsidR="005B112D" w:rsidRPr="00B94F8B" w:rsidRDefault="005B112D" w:rsidP="005B112D">
                  <w:pPr>
                    <w:framePr w:hSpace="180" w:wrap="around" w:vAnchor="page" w:hAnchor="margin" w:y="1006"/>
                    <w:tabs>
                      <w:tab w:val="left" w:pos="2857"/>
                    </w:tabs>
                    <w:spacing w:after="0" w:line="240" w:lineRule="auto"/>
                    <w:ind w:right="474"/>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 xml:space="preserve">Библиотекари, </w:t>
                  </w:r>
                  <w:proofErr w:type="spellStart"/>
                  <w:r w:rsidRPr="00B94F8B">
                    <w:rPr>
                      <w:rFonts w:ascii="Times New Roman" w:eastAsia="Times New Roman" w:hAnsi="Times New Roman" w:cs="Times New Roman"/>
                      <w:color w:val="000000"/>
                      <w:sz w:val="24"/>
                      <w:szCs w:val="24"/>
                      <w:lang w:eastAsia="ru-RU"/>
                    </w:rPr>
                    <w:t>кл</w:t>
                  </w:r>
                  <w:proofErr w:type="spellEnd"/>
                  <w:r w:rsidRPr="00B94F8B">
                    <w:rPr>
                      <w:rFonts w:ascii="Times New Roman" w:eastAsia="Times New Roman" w:hAnsi="Times New Roman" w:cs="Times New Roman"/>
                      <w:color w:val="000000"/>
                      <w:sz w:val="24"/>
                      <w:szCs w:val="24"/>
                      <w:lang w:eastAsia="ru-RU"/>
                    </w:rPr>
                    <w:t>. руководи гели</w:t>
                  </w:r>
                </w:p>
              </w:tc>
            </w:tr>
            <w:tr w:rsidR="005B112D" w:rsidRPr="00B94F8B" w14:paraId="694087D8" w14:textId="77777777" w:rsidTr="00221C6E">
              <w:trPr>
                <w:trHeight w:val="562"/>
              </w:trPr>
              <w:tc>
                <w:tcPr>
                  <w:tcW w:w="6944" w:type="dxa"/>
                  <w:tcBorders>
                    <w:top w:val="single" w:sz="4" w:space="0" w:color="auto"/>
                    <w:left w:val="single" w:sz="4" w:space="0" w:color="auto"/>
                    <w:bottom w:val="nil"/>
                    <w:right w:val="nil"/>
                  </w:tcBorders>
                  <w:shd w:val="clear" w:color="auto" w:fill="FFFFFF"/>
                  <w:vAlign w:val="bottom"/>
                </w:tcPr>
                <w:p w14:paraId="314B0D7D" w14:textId="77777777" w:rsidR="005B112D" w:rsidRPr="00B94F8B" w:rsidRDefault="005B112D" w:rsidP="005B112D">
                  <w:pPr>
                    <w:framePr w:hSpace="180" w:wrap="around" w:vAnchor="page" w:hAnchor="margin" w:y="1006"/>
                    <w:spacing w:after="0" w:line="240" w:lineRule="auto"/>
                    <w:ind w:right="143"/>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Акция «День добра и уважения», посвященная международному дню пожилого человека</w:t>
                  </w:r>
                </w:p>
              </w:tc>
              <w:tc>
                <w:tcPr>
                  <w:tcW w:w="2126" w:type="dxa"/>
                  <w:tcBorders>
                    <w:top w:val="single" w:sz="4" w:space="0" w:color="auto"/>
                    <w:left w:val="single" w:sz="4" w:space="0" w:color="auto"/>
                    <w:bottom w:val="nil"/>
                    <w:right w:val="nil"/>
                  </w:tcBorders>
                  <w:shd w:val="clear" w:color="auto" w:fill="FFFFFF"/>
                </w:tcPr>
                <w:p w14:paraId="27514A21" w14:textId="77777777" w:rsidR="005B112D" w:rsidRPr="00B94F8B" w:rsidRDefault="005B112D" w:rsidP="005B112D">
                  <w:pPr>
                    <w:framePr w:hSpace="180" w:wrap="around" w:vAnchor="page" w:hAnchor="margin" w:y="1006"/>
                    <w:spacing w:after="0" w:line="220" w:lineRule="exact"/>
                    <w:ind w:right="143"/>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5-9</w:t>
                  </w:r>
                </w:p>
              </w:tc>
              <w:tc>
                <w:tcPr>
                  <w:tcW w:w="2268" w:type="dxa"/>
                  <w:tcBorders>
                    <w:top w:val="single" w:sz="4" w:space="0" w:color="auto"/>
                    <w:left w:val="single" w:sz="4" w:space="0" w:color="auto"/>
                    <w:bottom w:val="nil"/>
                    <w:right w:val="nil"/>
                  </w:tcBorders>
                  <w:shd w:val="clear" w:color="auto" w:fill="FFFFFF"/>
                </w:tcPr>
                <w:p w14:paraId="7495A608" w14:textId="77777777" w:rsidR="005B112D" w:rsidRPr="00B94F8B" w:rsidRDefault="005B112D" w:rsidP="005B112D">
                  <w:pPr>
                    <w:framePr w:hSpace="180" w:wrap="around" w:vAnchor="page" w:hAnchor="margin" w:y="1006"/>
                    <w:spacing w:after="0" w:line="220" w:lineRule="exact"/>
                    <w:ind w:right="143"/>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октябрь</w:t>
                  </w:r>
                </w:p>
              </w:tc>
              <w:tc>
                <w:tcPr>
                  <w:tcW w:w="3493" w:type="dxa"/>
                  <w:gridSpan w:val="3"/>
                  <w:tcBorders>
                    <w:top w:val="single" w:sz="4" w:space="0" w:color="auto"/>
                    <w:left w:val="single" w:sz="4" w:space="0" w:color="auto"/>
                    <w:bottom w:val="nil"/>
                    <w:right w:val="single" w:sz="4" w:space="0" w:color="auto"/>
                  </w:tcBorders>
                  <w:shd w:val="clear" w:color="auto" w:fill="FFFFFF"/>
                  <w:vAlign w:val="bottom"/>
                </w:tcPr>
                <w:p w14:paraId="2C0F7D24" w14:textId="77777777" w:rsidR="005B112D" w:rsidRPr="00B94F8B" w:rsidRDefault="005B112D" w:rsidP="005B112D">
                  <w:pPr>
                    <w:framePr w:hSpace="180" w:wrap="around" w:vAnchor="page" w:hAnchor="margin" w:y="1006"/>
                    <w:tabs>
                      <w:tab w:val="left" w:pos="2857"/>
                    </w:tabs>
                    <w:spacing w:after="0" w:line="240" w:lineRule="auto"/>
                    <w:ind w:right="474"/>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 xml:space="preserve">Педагоги-организаторы, </w:t>
                  </w:r>
                  <w:proofErr w:type="spellStart"/>
                  <w:r w:rsidRPr="00B94F8B">
                    <w:rPr>
                      <w:rFonts w:ascii="Times New Roman" w:eastAsia="Times New Roman" w:hAnsi="Times New Roman" w:cs="Times New Roman"/>
                      <w:color w:val="000000"/>
                      <w:sz w:val="24"/>
                      <w:szCs w:val="24"/>
                      <w:lang w:eastAsia="ru-RU"/>
                    </w:rPr>
                    <w:t>кл</w:t>
                  </w:r>
                  <w:proofErr w:type="spellEnd"/>
                  <w:r w:rsidRPr="00B94F8B">
                    <w:rPr>
                      <w:rFonts w:ascii="Times New Roman" w:eastAsia="Times New Roman" w:hAnsi="Times New Roman" w:cs="Times New Roman"/>
                      <w:color w:val="000000"/>
                      <w:sz w:val="24"/>
                      <w:szCs w:val="24"/>
                      <w:lang w:eastAsia="ru-RU"/>
                    </w:rPr>
                    <w:t>. руководители</w:t>
                  </w:r>
                </w:p>
              </w:tc>
            </w:tr>
            <w:tr w:rsidR="005B112D" w:rsidRPr="00B94F8B" w14:paraId="79908B7E" w14:textId="77777777" w:rsidTr="00221C6E">
              <w:trPr>
                <w:trHeight w:val="317"/>
              </w:trPr>
              <w:tc>
                <w:tcPr>
                  <w:tcW w:w="6944" w:type="dxa"/>
                  <w:tcBorders>
                    <w:top w:val="single" w:sz="4" w:space="0" w:color="auto"/>
                    <w:left w:val="single" w:sz="4" w:space="0" w:color="auto"/>
                    <w:bottom w:val="single" w:sz="4" w:space="0" w:color="auto"/>
                    <w:right w:val="nil"/>
                  </w:tcBorders>
                  <w:shd w:val="clear" w:color="auto" w:fill="FFFFFF"/>
                </w:tcPr>
                <w:p w14:paraId="6BA86B64" w14:textId="77777777" w:rsidR="005B112D" w:rsidRPr="00F201C4" w:rsidRDefault="005B112D" w:rsidP="005B112D">
                  <w:pPr>
                    <w:framePr w:hSpace="180" w:wrap="around" w:vAnchor="page" w:hAnchor="margin" w:y="1006"/>
                    <w:spacing w:after="0" w:line="220" w:lineRule="exact"/>
                    <w:ind w:right="143"/>
                    <w:jc w:val="both"/>
                    <w:rPr>
                      <w:rFonts w:ascii="Times New Roman" w:eastAsia="Times New Roman" w:hAnsi="Times New Roman" w:cs="Times New Roman"/>
                      <w:b/>
                      <w:bCs/>
                      <w:sz w:val="24"/>
                      <w:szCs w:val="24"/>
                      <w:lang w:eastAsia="ru-RU"/>
                    </w:rPr>
                  </w:pPr>
                  <w:r w:rsidRPr="00F201C4">
                    <w:rPr>
                      <w:rFonts w:ascii="Times New Roman" w:eastAsia="Times New Roman" w:hAnsi="Times New Roman" w:cs="Times New Roman"/>
                      <w:b/>
                      <w:bCs/>
                      <w:color w:val="000000"/>
                      <w:sz w:val="24"/>
                      <w:szCs w:val="24"/>
                      <w:lang w:eastAsia="ru-RU"/>
                    </w:rPr>
                    <w:t>КТД «День Матери»</w:t>
                  </w:r>
                </w:p>
              </w:tc>
              <w:tc>
                <w:tcPr>
                  <w:tcW w:w="2126" w:type="dxa"/>
                  <w:tcBorders>
                    <w:top w:val="single" w:sz="4" w:space="0" w:color="auto"/>
                    <w:left w:val="single" w:sz="4" w:space="0" w:color="auto"/>
                    <w:bottom w:val="single" w:sz="4" w:space="0" w:color="auto"/>
                    <w:right w:val="nil"/>
                  </w:tcBorders>
                  <w:shd w:val="clear" w:color="auto" w:fill="FFFFFF"/>
                </w:tcPr>
                <w:p w14:paraId="372CDA2F" w14:textId="77777777" w:rsidR="005B112D" w:rsidRPr="00B94F8B" w:rsidRDefault="005B112D" w:rsidP="005B112D">
                  <w:pPr>
                    <w:framePr w:hSpace="180" w:wrap="around" w:vAnchor="page" w:hAnchor="margin" w:y="1006"/>
                    <w:spacing w:after="0" w:line="260" w:lineRule="exact"/>
                    <w:ind w:right="143"/>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6"/>
                      <w:szCs w:val="26"/>
                      <w:lang w:eastAsia="ru-RU"/>
                    </w:rPr>
                    <w:t>5-9</w:t>
                  </w:r>
                </w:p>
              </w:tc>
              <w:tc>
                <w:tcPr>
                  <w:tcW w:w="2268" w:type="dxa"/>
                  <w:tcBorders>
                    <w:top w:val="single" w:sz="4" w:space="0" w:color="auto"/>
                    <w:left w:val="single" w:sz="4" w:space="0" w:color="auto"/>
                    <w:bottom w:val="single" w:sz="4" w:space="0" w:color="auto"/>
                    <w:right w:val="nil"/>
                  </w:tcBorders>
                  <w:shd w:val="clear" w:color="auto" w:fill="FFFFFF"/>
                </w:tcPr>
                <w:p w14:paraId="4EBB047B" w14:textId="77777777" w:rsidR="005B112D" w:rsidRPr="00B94F8B" w:rsidRDefault="005B112D" w:rsidP="005B112D">
                  <w:pPr>
                    <w:framePr w:hSpace="180" w:wrap="around" w:vAnchor="page" w:hAnchor="margin" w:y="1006"/>
                    <w:spacing w:after="0" w:line="220" w:lineRule="exact"/>
                    <w:ind w:right="143"/>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ноябрь</w:t>
                  </w:r>
                </w:p>
              </w:tc>
              <w:tc>
                <w:tcPr>
                  <w:tcW w:w="3493" w:type="dxa"/>
                  <w:gridSpan w:val="3"/>
                  <w:tcBorders>
                    <w:top w:val="single" w:sz="4" w:space="0" w:color="auto"/>
                    <w:left w:val="single" w:sz="4" w:space="0" w:color="auto"/>
                    <w:bottom w:val="single" w:sz="4" w:space="0" w:color="auto"/>
                    <w:right w:val="single" w:sz="4" w:space="0" w:color="auto"/>
                  </w:tcBorders>
                  <w:shd w:val="clear" w:color="auto" w:fill="FFFFFF"/>
                </w:tcPr>
                <w:p w14:paraId="77A7C07E" w14:textId="77777777" w:rsidR="005B112D" w:rsidRPr="00B94F8B" w:rsidRDefault="005B112D" w:rsidP="005B112D">
                  <w:pPr>
                    <w:framePr w:hSpace="180" w:wrap="around" w:vAnchor="page" w:hAnchor="margin" w:y="1006"/>
                    <w:tabs>
                      <w:tab w:val="left" w:pos="2857"/>
                    </w:tabs>
                    <w:spacing w:after="0" w:line="220" w:lineRule="exact"/>
                    <w:ind w:right="474"/>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 xml:space="preserve">Педагоги-организаторы, </w:t>
                  </w:r>
                  <w:proofErr w:type="spellStart"/>
                  <w:proofErr w:type="gramStart"/>
                  <w:r w:rsidRPr="00B94F8B">
                    <w:rPr>
                      <w:rFonts w:ascii="Times New Roman" w:eastAsia="Times New Roman" w:hAnsi="Times New Roman" w:cs="Times New Roman"/>
                      <w:color w:val="000000"/>
                      <w:sz w:val="24"/>
                      <w:szCs w:val="24"/>
                      <w:lang w:eastAsia="ru-RU"/>
                    </w:rPr>
                    <w:t>кл.руководители</w:t>
                  </w:r>
                  <w:proofErr w:type="spellEnd"/>
                  <w:proofErr w:type="gramEnd"/>
                </w:p>
              </w:tc>
            </w:tr>
            <w:tr w:rsidR="005B112D" w:rsidRPr="00B94F8B" w14:paraId="6338412A" w14:textId="77777777" w:rsidTr="00221C6E">
              <w:trPr>
                <w:gridAfter w:val="1"/>
                <w:wAfter w:w="159" w:type="dxa"/>
                <w:trHeight w:val="557"/>
              </w:trPr>
              <w:tc>
                <w:tcPr>
                  <w:tcW w:w="6944" w:type="dxa"/>
                  <w:tcBorders>
                    <w:top w:val="single" w:sz="4" w:space="0" w:color="auto"/>
                    <w:left w:val="nil"/>
                    <w:bottom w:val="nil"/>
                    <w:right w:val="nil"/>
                  </w:tcBorders>
                  <w:shd w:val="clear" w:color="auto" w:fill="FFFFFF"/>
                  <w:vAlign w:val="bottom"/>
                </w:tcPr>
                <w:p w14:paraId="39446C5E" w14:textId="77777777" w:rsidR="005B112D" w:rsidRPr="00B94F8B" w:rsidRDefault="005B112D" w:rsidP="005B112D">
                  <w:pPr>
                    <w:framePr w:hSpace="180" w:wrap="around" w:vAnchor="page" w:hAnchor="margin" w:y="1006"/>
                    <w:spacing w:after="0" w:line="240" w:lineRule="auto"/>
                    <w:ind w:right="143"/>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Мероприятия, посвященные сожженным деревням в Крыму в годы Великой Отечественной войны 1941-1945 годов</w:t>
                  </w:r>
                </w:p>
              </w:tc>
              <w:tc>
                <w:tcPr>
                  <w:tcW w:w="2126" w:type="dxa"/>
                  <w:tcBorders>
                    <w:top w:val="single" w:sz="4" w:space="0" w:color="auto"/>
                    <w:left w:val="single" w:sz="4" w:space="0" w:color="auto"/>
                    <w:bottom w:val="nil"/>
                    <w:right w:val="nil"/>
                  </w:tcBorders>
                  <w:shd w:val="clear" w:color="auto" w:fill="FFFFFF"/>
                </w:tcPr>
                <w:p w14:paraId="10FE14EA" w14:textId="77777777" w:rsidR="005B112D" w:rsidRPr="00B94F8B" w:rsidRDefault="005B112D" w:rsidP="005B112D">
                  <w:pPr>
                    <w:framePr w:hSpace="180" w:wrap="around" w:vAnchor="page" w:hAnchor="margin" w:y="1006"/>
                    <w:spacing w:after="0" w:line="220" w:lineRule="exact"/>
                    <w:ind w:right="143"/>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5-9</w:t>
                  </w:r>
                </w:p>
              </w:tc>
              <w:tc>
                <w:tcPr>
                  <w:tcW w:w="2268" w:type="dxa"/>
                  <w:tcBorders>
                    <w:top w:val="single" w:sz="4" w:space="0" w:color="auto"/>
                    <w:left w:val="single" w:sz="4" w:space="0" w:color="auto"/>
                    <w:bottom w:val="nil"/>
                    <w:right w:val="nil"/>
                  </w:tcBorders>
                  <w:shd w:val="clear" w:color="auto" w:fill="FFFFFF"/>
                </w:tcPr>
                <w:p w14:paraId="7E750269" w14:textId="77777777" w:rsidR="005B112D" w:rsidRPr="00B94F8B" w:rsidRDefault="005B112D" w:rsidP="005B112D">
                  <w:pPr>
                    <w:framePr w:hSpace="180" w:wrap="around" w:vAnchor="page" w:hAnchor="margin" w:y="1006"/>
                    <w:spacing w:after="0" w:line="220" w:lineRule="exact"/>
                    <w:ind w:right="143"/>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ноябрь</w:t>
                  </w:r>
                </w:p>
              </w:tc>
              <w:tc>
                <w:tcPr>
                  <w:tcW w:w="3334" w:type="dxa"/>
                  <w:gridSpan w:val="2"/>
                  <w:tcBorders>
                    <w:top w:val="single" w:sz="4" w:space="0" w:color="auto"/>
                    <w:left w:val="single" w:sz="4" w:space="0" w:color="auto"/>
                    <w:bottom w:val="nil"/>
                    <w:right w:val="single" w:sz="4" w:space="0" w:color="auto"/>
                  </w:tcBorders>
                  <w:shd w:val="clear" w:color="auto" w:fill="FFFFFF"/>
                  <w:vAlign w:val="bottom"/>
                </w:tcPr>
                <w:p w14:paraId="69EA7931" w14:textId="77777777" w:rsidR="005B112D" w:rsidRPr="00B94F8B" w:rsidRDefault="005B112D" w:rsidP="005B112D">
                  <w:pPr>
                    <w:framePr w:hSpace="180" w:wrap="around" w:vAnchor="page" w:hAnchor="margin" w:y="1006"/>
                    <w:tabs>
                      <w:tab w:val="left" w:pos="2857"/>
                    </w:tabs>
                    <w:spacing w:after="0" w:line="240" w:lineRule="auto"/>
                    <w:ind w:right="474"/>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 xml:space="preserve">Педагоги-организаторы, </w:t>
                  </w:r>
                  <w:proofErr w:type="spellStart"/>
                  <w:proofErr w:type="gramStart"/>
                  <w:r w:rsidRPr="00B94F8B">
                    <w:rPr>
                      <w:rFonts w:ascii="Times New Roman" w:eastAsia="Times New Roman" w:hAnsi="Times New Roman" w:cs="Times New Roman"/>
                      <w:color w:val="000000"/>
                      <w:sz w:val="24"/>
                      <w:szCs w:val="24"/>
                      <w:lang w:eastAsia="ru-RU"/>
                    </w:rPr>
                    <w:t>кл.руководители</w:t>
                  </w:r>
                  <w:proofErr w:type="spellEnd"/>
                  <w:proofErr w:type="gramEnd"/>
                </w:p>
              </w:tc>
            </w:tr>
            <w:tr w:rsidR="005B112D" w:rsidRPr="00B94F8B" w14:paraId="7BC096E1" w14:textId="77777777" w:rsidTr="00221C6E">
              <w:trPr>
                <w:gridAfter w:val="1"/>
                <w:wAfter w:w="159" w:type="dxa"/>
                <w:trHeight w:val="557"/>
              </w:trPr>
              <w:tc>
                <w:tcPr>
                  <w:tcW w:w="6944" w:type="dxa"/>
                  <w:tcBorders>
                    <w:top w:val="single" w:sz="4" w:space="0" w:color="auto"/>
                    <w:left w:val="single" w:sz="4" w:space="0" w:color="auto"/>
                    <w:bottom w:val="nil"/>
                    <w:right w:val="nil"/>
                  </w:tcBorders>
                  <w:shd w:val="clear" w:color="auto" w:fill="FFFFFF"/>
                </w:tcPr>
                <w:p w14:paraId="0028C579" w14:textId="77777777" w:rsidR="005B112D" w:rsidRPr="00B94F8B" w:rsidRDefault="005B112D" w:rsidP="005B112D">
                  <w:pPr>
                    <w:framePr w:hSpace="180" w:wrap="around" w:vAnchor="page" w:hAnchor="margin" w:y="1006"/>
                    <w:spacing w:after="0" w:line="220" w:lineRule="exact"/>
                    <w:ind w:right="143"/>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акция «Месяц музеев»</w:t>
                  </w:r>
                </w:p>
              </w:tc>
              <w:tc>
                <w:tcPr>
                  <w:tcW w:w="2126" w:type="dxa"/>
                  <w:tcBorders>
                    <w:top w:val="single" w:sz="4" w:space="0" w:color="auto"/>
                    <w:left w:val="single" w:sz="4" w:space="0" w:color="auto"/>
                    <w:bottom w:val="nil"/>
                    <w:right w:val="nil"/>
                  </w:tcBorders>
                  <w:shd w:val="clear" w:color="auto" w:fill="FFFFFF"/>
                </w:tcPr>
                <w:p w14:paraId="372C64EF" w14:textId="77777777" w:rsidR="005B112D" w:rsidRPr="00B94F8B" w:rsidRDefault="005B112D" w:rsidP="005B112D">
                  <w:pPr>
                    <w:framePr w:hSpace="180" w:wrap="around" w:vAnchor="page" w:hAnchor="margin" w:y="1006"/>
                    <w:spacing w:after="0" w:line="220" w:lineRule="exact"/>
                    <w:ind w:right="143"/>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5-9</w:t>
                  </w:r>
                </w:p>
              </w:tc>
              <w:tc>
                <w:tcPr>
                  <w:tcW w:w="2268" w:type="dxa"/>
                  <w:tcBorders>
                    <w:top w:val="single" w:sz="4" w:space="0" w:color="auto"/>
                    <w:left w:val="single" w:sz="4" w:space="0" w:color="auto"/>
                    <w:bottom w:val="nil"/>
                    <w:right w:val="nil"/>
                  </w:tcBorders>
                  <w:shd w:val="clear" w:color="auto" w:fill="FFFFFF"/>
                </w:tcPr>
                <w:p w14:paraId="3D290496" w14:textId="77777777" w:rsidR="005B112D" w:rsidRPr="00B94F8B" w:rsidRDefault="005B112D" w:rsidP="005B112D">
                  <w:pPr>
                    <w:framePr w:hSpace="180" w:wrap="around" w:vAnchor="page" w:hAnchor="margin" w:y="1006"/>
                    <w:spacing w:after="0" w:line="220" w:lineRule="exact"/>
                    <w:ind w:right="143"/>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ноябрь</w:t>
                  </w:r>
                </w:p>
              </w:tc>
              <w:tc>
                <w:tcPr>
                  <w:tcW w:w="3334" w:type="dxa"/>
                  <w:gridSpan w:val="2"/>
                  <w:tcBorders>
                    <w:top w:val="single" w:sz="4" w:space="0" w:color="auto"/>
                    <w:left w:val="single" w:sz="4" w:space="0" w:color="auto"/>
                    <w:bottom w:val="nil"/>
                    <w:right w:val="single" w:sz="4" w:space="0" w:color="auto"/>
                  </w:tcBorders>
                  <w:shd w:val="clear" w:color="auto" w:fill="FFFFFF"/>
                  <w:vAlign w:val="bottom"/>
                </w:tcPr>
                <w:p w14:paraId="69A1B599" w14:textId="77777777" w:rsidR="005B112D" w:rsidRPr="00B94F8B" w:rsidRDefault="005B112D" w:rsidP="005B112D">
                  <w:pPr>
                    <w:framePr w:hSpace="180" w:wrap="around" w:vAnchor="page" w:hAnchor="margin" w:y="1006"/>
                    <w:tabs>
                      <w:tab w:val="left" w:pos="2857"/>
                    </w:tabs>
                    <w:spacing w:after="0" w:line="240" w:lineRule="auto"/>
                    <w:ind w:right="474"/>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 xml:space="preserve">Педагоги-организаторы, </w:t>
                  </w:r>
                  <w:proofErr w:type="spellStart"/>
                  <w:proofErr w:type="gramStart"/>
                  <w:r w:rsidRPr="00B94F8B">
                    <w:rPr>
                      <w:rFonts w:ascii="Times New Roman" w:eastAsia="Times New Roman" w:hAnsi="Times New Roman" w:cs="Times New Roman"/>
                      <w:color w:val="000000"/>
                      <w:sz w:val="24"/>
                      <w:szCs w:val="24"/>
                      <w:lang w:eastAsia="ru-RU"/>
                    </w:rPr>
                    <w:t>кл.руководители</w:t>
                  </w:r>
                  <w:proofErr w:type="spellEnd"/>
                  <w:proofErr w:type="gramEnd"/>
                </w:p>
              </w:tc>
            </w:tr>
            <w:tr w:rsidR="005B112D" w:rsidRPr="00B94F8B" w14:paraId="10965223" w14:textId="77777777" w:rsidTr="00221C6E">
              <w:trPr>
                <w:gridAfter w:val="1"/>
                <w:wAfter w:w="159" w:type="dxa"/>
                <w:trHeight w:val="562"/>
              </w:trPr>
              <w:tc>
                <w:tcPr>
                  <w:tcW w:w="6944" w:type="dxa"/>
                  <w:tcBorders>
                    <w:top w:val="single" w:sz="4" w:space="0" w:color="auto"/>
                    <w:left w:val="single" w:sz="4" w:space="0" w:color="auto"/>
                    <w:bottom w:val="nil"/>
                    <w:right w:val="nil"/>
                  </w:tcBorders>
                  <w:shd w:val="clear" w:color="auto" w:fill="FFFFFF"/>
                </w:tcPr>
                <w:p w14:paraId="26692FF3" w14:textId="77777777" w:rsidR="005B112D" w:rsidRPr="00B94F8B" w:rsidRDefault="005B112D" w:rsidP="005B112D">
                  <w:pPr>
                    <w:framePr w:hSpace="180" w:wrap="around" w:vAnchor="page" w:hAnchor="margin" w:y="1006"/>
                    <w:spacing w:after="0" w:line="220" w:lineRule="exact"/>
                    <w:ind w:right="143"/>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Международный день толерантности</w:t>
                  </w:r>
                </w:p>
              </w:tc>
              <w:tc>
                <w:tcPr>
                  <w:tcW w:w="2126" w:type="dxa"/>
                  <w:tcBorders>
                    <w:top w:val="single" w:sz="4" w:space="0" w:color="auto"/>
                    <w:left w:val="single" w:sz="4" w:space="0" w:color="auto"/>
                    <w:bottom w:val="nil"/>
                    <w:right w:val="nil"/>
                  </w:tcBorders>
                  <w:shd w:val="clear" w:color="auto" w:fill="FFFFFF"/>
                </w:tcPr>
                <w:p w14:paraId="2C613AA5" w14:textId="77777777" w:rsidR="005B112D" w:rsidRPr="00B94F8B" w:rsidRDefault="005B112D" w:rsidP="005B112D">
                  <w:pPr>
                    <w:framePr w:hSpace="180" w:wrap="around" w:vAnchor="page" w:hAnchor="margin" w:y="1006"/>
                    <w:spacing w:after="0" w:line="220" w:lineRule="exact"/>
                    <w:ind w:right="143"/>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5-9</w:t>
                  </w:r>
                </w:p>
              </w:tc>
              <w:tc>
                <w:tcPr>
                  <w:tcW w:w="2268" w:type="dxa"/>
                  <w:tcBorders>
                    <w:top w:val="single" w:sz="4" w:space="0" w:color="auto"/>
                    <w:left w:val="single" w:sz="4" w:space="0" w:color="auto"/>
                    <w:bottom w:val="nil"/>
                    <w:right w:val="nil"/>
                  </w:tcBorders>
                  <w:shd w:val="clear" w:color="auto" w:fill="FFFFFF"/>
                </w:tcPr>
                <w:p w14:paraId="29139CB7" w14:textId="77777777" w:rsidR="005B112D" w:rsidRPr="00B94F8B" w:rsidRDefault="005B112D" w:rsidP="005B112D">
                  <w:pPr>
                    <w:framePr w:hSpace="180" w:wrap="around" w:vAnchor="page" w:hAnchor="margin" w:y="1006"/>
                    <w:spacing w:after="0" w:line="220" w:lineRule="exact"/>
                    <w:ind w:right="143"/>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ноябрь</w:t>
                  </w:r>
                </w:p>
              </w:tc>
              <w:tc>
                <w:tcPr>
                  <w:tcW w:w="3334" w:type="dxa"/>
                  <w:gridSpan w:val="2"/>
                  <w:tcBorders>
                    <w:top w:val="single" w:sz="4" w:space="0" w:color="auto"/>
                    <w:left w:val="single" w:sz="4" w:space="0" w:color="auto"/>
                    <w:bottom w:val="nil"/>
                    <w:right w:val="single" w:sz="4" w:space="0" w:color="auto"/>
                  </w:tcBorders>
                  <w:shd w:val="clear" w:color="auto" w:fill="FFFFFF"/>
                  <w:vAlign w:val="bottom"/>
                </w:tcPr>
                <w:p w14:paraId="706FEAF9" w14:textId="77777777" w:rsidR="005B112D" w:rsidRPr="00B94F8B" w:rsidRDefault="005B112D" w:rsidP="005B112D">
                  <w:pPr>
                    <w:framePr w:hSpace="180" w:wrap="around" w:vAnchor="page" w:hAnchor="margin" w:y="1006"/>
                    <w:tabs>
                      <w:tab w:val="left" w:pos="2857"/>
                    </w:tabs>
                    <w:spacing w:after="0" w:line="240" w:lineRule="auto"/>
                    <w:ind w:right="474"/>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 xml:space="preserve">Педагоги-организаторы, </w:t>
                  </w:r>
                  <w:proofErr w:type="spellStart"/>
                  <w:proofErr w:type="gramStart"/>
                  <w:r w:rsidRPr="00B94F8B">
                    <w:rPr>
                      <w:rFonts w:ascii="Times New Roman" w:eastAsia="Times New Roman" w:hAnsi="Times New Roman" w:cs="Times New Roman"/>
                      <w:color w:val="000000"/>
                      <w:sz w:val="24"/>
                      <w:szCs w:val="24"/>
                      <w:lang w:eastAsia="ru-RU"/>
                    </w:rPr>
                    <w:t>кл.руководители</w:t>
                  </w:r>
                  <w:proofErr w:type="spellEnd"/>
                  <w:proofErr w:type="gramEnd"/>
                </w:p>
              </w:tc>
            </w:tr>
            <w:tr w:rsidR="005B112D" w:rsidRPr="00B94F8B" w14:paraId="16D996E7" w14:textId="77777777" w:rsidTr="00221C6E">
              <w:trPr>
                <w:gridAfter w:val="1"/>
                <w:wAfter w:w="159" w:type="dxa"/>
                <w:trHeight w:val="288"/>
              </w:trPr>
              <w:tc>
                <w:tcPr>
                  <w:tcW w:w="6944" w:type="dxa"/>
                  <w:tcBorders>
                    <w:top w:val="single" w:sz="4" w:space="0" w:color="auto"/>
                    <w:left w:val="single" w:sz="4" w:space="0" w:color="auto"/>
                    <w:bottom w:val="nil"/>
                    <w:right w:val="nil"/>
                  </w:tcBorders>
                  <w:shd w:val="clear" w:color="auto" w:fill="FFFFFF"/>
                  <w:vAlign w:val="bottom"/>
                </w:tcPr>
                <w:p w14:paraId="71D9CFF8" w14:textId="77777777" w:rsidR="005B112D" w:rsidRPr="00B94F8B" w:rsidRDefault="005B112D" w:rsidP="005B112D">
                  <w:pPr>
                    <w:framePr w:hSpace="180" w:wrap="around" w:vAnchor="page" w:hAnchor="margin" w:y="1006"/>
                    <w:spacing w:after="0" w:line="220" w:lineRule="exact"/>
                    <w:ind w:right="143"/>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Акция «Покорми птиц»</w:t>
                  </w:r>
                </w:p>
              </w:tc>
              <w:tc>
                <w:tcPr>
                  <w:tcW w:w="2126" w:type="dxa"/>
                  <w:tcBorders>
                    <w:top w:val="single" w:sz="4" w:space="0" w:color="auto"/>
                    <w:left w:val="single" w:sz="4" w:space="0" w:color="auto"/>
                    <w:bottom w:val="nil"/>
                    <w:right w:val="nil"/>
                  </w:tcBorders>
                  <w:shd w:val="clear" w:color="auto" w:fill="FFFFFF"/>
                  <w:vAlign w:val="bottom"/>
                </w:tcPr>
                <w:p w14:paraId="4C0C5355" w14:textId="77777777" w:rsidR="005B112D" w:rsidRPr="00B94F8B" w:rsidRDefault="005B112D" w:rsidP="005B112D">
                  <w:pPr>
                    <w:framePr w:hSpace="180" w:wrap="around" w:vAnchor="page" w:hAnchor="margin" w:y="1006"/>
                    <w:spacing w:after="0" w:line="220" w:lineRule="exact"/>
                    <w:ind w:right="143"/>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5-9</w:t>
                  </w:r>
                </w:p>
              </w:tc>
              <w:tc>
                <w:tcPr>
                  <w:tcW w:w="2268" w:type="dxa"/>
                  <w:tcBorders>
                    <w:top w:val="single" w:sz="4" w:space="0" w:color="auto"/>
                    <w:left w:val="single" w:sz="4" w:space="0" w:color="auto"/>
                    <w:bottom w:val="nil"/>
                    <w:right w:val="nil"/>
                  </w:tcBorders>
                  <w:shd w:val="clear" w:color="auto" w:fill="FFFFFF"/>
                  <w:vAlign w:val="bottom"/>
                </w:tcPr>
                <w:p w14:paraId="0FE5AFA2" w14:textId="77777777" w:rsidR="005B112D" w:rsidRPr="00B94F8B" w:rsidRDefault="005B112D" w:rsidP="005B112D">
                  <w:pPr>
                    <w:framePr w:hSpace="180" w:wrap="around" w:vAnchor="page" w:hAnchor="margin" w:y="1006"/>
                    <w:spacing w:after="0" w:line="220" w:lineRule="exact"/>
                    <w:ind w:right="143"/>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Ноябрь-апрель</w:t>
                  </w:r>
                </w:p>
              </w:tc>
              <w:tc>
                <w:tcPr>
                  <w:tcW w:w="3334" w:type="dxa"/>
                  <w:gridSpan w:val="2"/>
                  <w:tcBorders>
                    <w:top w:val="single" w:sz="4" w:space="0" w:color="auto"/>
                    <w:left w:val="single" w:sz="4" w:space="0" w:color="auto"/>
                    <w:bottom w:val="nil"/>
                    <w:right w:val="single" w:sz="4" w:space="0" w:color="auto"/>
                  </w:tcBorders>
                  <w:shd w:val="clear" w:color="auto" w:fill="FFFFFF"/>
                  <w:vAlign w:val="bottom"/>
                </w:tcPr>
                <w:p w14:paraId="798FA5D3" w14:textId="77777777" w:rsidR="005B112D" w:rsidRPr="00B94F8B" w:rsidRDefault="005B112D" w:rsidP="005B112D">
                  <w:pPr>
                    <w:framePr w:hSpace="180" w:wrap="around" w:vAnchor="page" w:hAnchor="margin" w:y="1006"/>
                    <w:tabs>
                      <w:tab w:val="left" w:pos="2857"/>
                    </w:tabs>
                    <w:spacing w:after="0" w:line="220" w:lineRule="exact"/>
                    <w:ind w:right="474"/>
                    <w:jc w:val="both"/>
                    <w:rPr>
                      <w:rFonts w:ascii="Times New Roman" w:eastAsia="Times New Roman" w:hAnsi="Times New Roman" w:cs="Times New Roman"/>
                      <w:sz w:val="24"/>
                      <w:szCs w:val="24"/>
                      <w:lang w:eastAsia="ru-RU"/>
                    </w:rPr>
                  </w:pPr>
                  <w:proofErr w:type="spellStart"/>
                  <w:proofErr w:type="gramStart"/>
                  <w:r w:rsidRPr="00B94F8B">
                    <w:rPr>
                      <w:rFonts w:ascii="Times New Roman" w:eastAsia="Times New Roman" w:hAnsi="Times New Roman" w:cs="Times New Roman"/>
                      <w:color w:val="000000"/>
                      <w:sz w:val="24"/>
                      <w:szCs w:val="24"/>
                      <w:lang w:eastAsia="ru-RU"/>
                    </w:rPr>
                    <w:t>кл.руководители</w:t>
                  </w:r>
                  <w:proofErr w:type="spellEnd"/>
                  <w:proofErr w:type="gramEnd"/>
                </w:p>
              </w:tc>
            </w:tr>
            <w:tr w:rsidR="005B112D" w:rsidRPr="00B94F8B" w14:paraId="48753F32" w14:textId="77777777" w:rsidTr="00221C6E">
              <w:trPr>
                <w:gridAfter w:val="1"/>
                <w:wAfter w:w="159" w:type="dxa"/>
                <w:trHeight w:val="562"/>
              </w:trPr>
              <w:tc>
                <w:tcPr>
                  <w:tcW w:w="6944" w:type="dxa"/>
                  <w:tcBorders>
                    <w:top w:val="single" w:sz="4" w:space="0" w:color="auto"/>
                    <w:left w:val="single" w:sz="4" w:space="0" w:color="auto"/>
                    <w:bottom w:val="nil"/>
                    <w:right w:val="nil"/>
                  </w:tcBorders>
                  <w:shd w:val="clear" w:color="auto" w:fill="FFFFFF"/>
                </w:tcPr>
                <w:p w14:paraId="347ECA26" w14:textId="77777777" w:rsidR="005B112D" w:rsidRPr="00B94F8B" w:rsidRDefault="005B112D" w:rsidP="005B112D">
                  <w:pPr>
                    <w:framePr w:hSpace="180" w:wrap="around" w:vAnchor="page" w:hAnchor="margin" w:y="1006"/>
                    <w:spacing w:after="0" w:line="220" w:lineRule="exact"/>
                    <w:ind w:right="143"/>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Мероприятия, посвященные Дню народного единства (по плану)</w:t>
                  </w:r>
                </w:p>
              </w:tc>
              <w:tc>
                <w:tcPr>
                  <w:tcW w:w="2126" w:type="dxa"/>
                  <w:tcBorders>
                    <w:top w:val="single" w:sz="4" w:space="0" w:color="auto"/>
                    <w:left w:val="single" w:sz="4" w:space="0" w:color="auto"/>
                    <w:bottom w:val="nil"/>
                    <w:right w:val="nil"/>
                  </w:tcBorders>
                  <w:shd w:val="clear" w:color="auto" w:fill="FFFFFF"/>
                </w:tcPr>
                <w:p w14:paraId="7F1DF06A" w14:textId="77777777" w:rsidR="005B112D" w:rsidRPr="00B94F8B" w:rsidRDefault="005B112D" w:rsidP="005B112D">
                  <w:pPr>
                    <w:framePr w:hSpace="180" w:wrap="around" w:vAnchor="page" w:hAnchor="margin" w:y="1006"/>
                    <w:spacing w:after="0" w:line="220" w:lineRule="exact"/>
                    <w:ind w:right="143"/>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5-9</w:t>
                  </w:r>
                </w:p>
              </w:tc>
              <w:tc>
                <w:tcPr>
                  <w:tcW w:w="2268" w:type="dxa"/>
                  <w:tcBorders>
                    <w:top w:val="single" w:sz="4" w:space="0" w:color="auto"/>
                    <w:left w:val="single" w:sz="4" w:space="0" w:color="auto"/>
                    <w:bottom w:val="nil"/>
                    <w:right w:val="nil"/>
                  </w:tcBorders>
                  <w:shd w:val="clear" w:color="auto" w:fill="FFFFFF"/>
                </w:tcPr>
                <w:p w14:paraId="3A9CFFD4" w14:textId="77777777" w:rsidR="005B112D" w:rsidRPr="00B94F8B" w:rsidRDefault="005B112D" w:rsidP="005B112D">
                  <w:pPr>
                    <w:framePr w:hSpace="180" w:wrap="around" w:vAnchor="page" w:hAnchor="margin" w:y="1006"/>
                    <w:spacing w:after="0" w:line="220" w:lineRule="exact"/>
                    <w:ind w:right="143"/>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04.. 11</w:t>
                  </w:r>
                </w:p>
              </w:tc>
              <w:tc>
                <w:tcPr>
                  <w:tcW w:w="3334" w:type="dxa"/>
                  <w:gridSpan w:val="2"/>
                  <w:tcBorders>
                    <w:top w:val="single" w:sz="4" w:space="0" w:color="auto"/>
                    <w:left w:val="single" w:sz="4" w:space="0" w:color="auto"/>
                    <w:bottom w:val="nil"/>
                    <w:right w:val="single" w:sz="4" w:space="0" w:color="auto"/>
                  </w:tcBorders>
                  <w:shd w:val="clear" w:color="auto" w:fill="FFFFFF"/>
                  <w:vAlign w:val="bottom"/>
                </w:tcPr>
                <w:p w14:paraId="340F4275" w14:textId="77777777" w:rsidR="005B112D" w:rsidRPr="00B94F8B" w:rsidRDefault="005B112D" w:rsidP="005B112D">
                  <w:pPr>
                    <w:framePr w:hSpace="180" w:wrap="around" w:vAnchor="page" w:hAnchor="margin" w:y="1006"/>
                    <w:spacing w:after="0" w:line="240" w:lineRule="auto"/>
                    <w:ind w:right="616"/>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 xml:space="preserve">Педагоги-организаторы, </w:t>
                  </w:r>
                  <w:proofErr w:type="spellStart"/>
                  <w:proofErr w:type="gramStart"/>
                  <w:r w:rsidRPr="00B94F8B">
                    <w:rPr>
                      <w:rFonts w:ascii="Times New Roman" w:eastAsia="Times New Roman" w:hAnsi="Times New Roman" w:cs="Times New Roman"/>
                      <w:color w:val="000000"/>
                      <w:sz w:val="24"/>
                      <w:szCs w:val="24"/>
                      <w:lang w:eastAsia="ru-RU"/>
                    </w:rPr>
                    <w:t>кл.руководители</w:t>
                  </w:r>
                  <w:proofErr w:type="spellEnd"/>
                  <w:proofErr w:type="gramEnd"/>
                </w:p>
              </w:tc>
            </w:tr>
            <w:tr w:rsidR="005B112D" w:rsidRPr="00B94F8B" w14:paraId="3A4247BD" w14:textId="77777777" w:rsidTr="00221C6E">
              <w:trPr>
                <w:gridAfter w:val="1"/>
                <w:wAfter w:w="159" w:type="dxa"/>
                <w:trHeight w:val="571"/>
              </w:trPr>
              <w:tc>
                <w:tcPr>
                  <w:tcW w:w="6944" w:type="dxa"/>
                  <w:tcBorders>
                    <w:top w:val="single" w:sz="4" w:space="0" w:color="auto"/>
                    <w:left w:val="single" w:sz="4" w:space="0" w:color="auto"/>
                    <w:bottom w:val="nil"/>
                    <w:right w:val="nil"/>
                  </w:tcBorders>
                  <w:shd w:val="clear" w:color="auto" w:fill="FFFFFF"/>
                </w:tcPr>
                <w:p w14:paraId="55063FF3" w14:textId="77777777" w:rsidR="005B112D" w:rsidRPr="00B94F8B" w:rsidRDefault="005B112D" w:rsidP="005B112D">
                  <w:pPr>
                    <w:framePr w:hSpace="180" w:wrap="around" w:vAnchor="page" w:hAnchor="margin" w:y="1006"/>
                    <w:spacing w:after="0" w:line="220" w:lineRule="exact"/>
                    <w:ind w:right="143"/>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Международный день добровольца в России</w:t>
                  </w:r>
                </w:p>
              </w:tc>
              <w:tc>
                <w:tcPr>
                  <w:tcW w:w="2126" w:type="dxa"/>
                  <w:tcBorders>
                    <w:top w:val="single" w:sz="4" w:space="0" w:color="auto"/>
                    <w:left w:val="single" w:sz="4" w:space="0" w:color="auto"/>
                    <w:bottom w:val="nil"/>
                    <w:right w:val="nil"/>
                  </w:tcBorders>
                  <w:shd w:val="clear" w:color="auto" w:fill="FFFFFF"/>
                </w:tcPr>
                <w:p w14:paraId="6BD01E7F" w14:textId="77777777" w:rsidR="005B112D" w:rsidRPr="00B94F8B" w:rsidRDefault="005B112D" w:rsidP="005B112D">
                  <w:pPr>
                    <w:framePr w:hSpace="180" w:wrap="around" w:vAnchor="page" w:hAnchor="margin" w:y="1006"/>
                    <w:spacing w:after="0" w:line="220" w:lineRule="exact"/>
                    <w:ind w:right="143"/>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5-9</w:t>
                  </w:r>
                </w:p>
              </w:tc>
              <w:tc>
                <w:tcPr>
                  <w:tcW w:w="2268" w:type="dxa"/>
                  <w:tcBorders>
                    <w:top w:val="single" w:sz="4" w:space="0" w:color="auto"/>
                    <w:left w:val="single" w:sz="4" w:space="0" w:color="auto"/>
                    <w:bottom w:val="nil"/>
                    <w:right w:val="nil"/>
                  </w:tcBorders>
                  <w:shd w:val="clear" w:color="auto" w:fill="FFFFFF"/>
                </w:tcPr>
                <w:p w14:paraId="2A2EEA72" w14:textId="77777777" w:rsidR="005B112D" w:rsidRPr="00B94F8B" w:rsidRDefault="005B112D" w:rsidP="005B112D">
                  <w:pPr>
                    <w:framePr w:hSpace="180" w:wrap="around" w:vAnchor="page" w:hAnchor="margin" w:y="1006"/>
                    <w:spacing w:after="0" w:line="220" w:lineRule="exact"/>
                    <w:ind w:right="143"/>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05.12</w:t>
                  </w:r>
                </w:p>
              </w:tc>
              <w:tc>
                <w:tcPr>
                  <w:tcW w:w="3334" w:type="dxa"/>
                  <w:gridSpan w:val="2"/>
                  <w:tcBorders>
                    <w:top w:val="single" w:sz="4" w:space="0" w:color="auto"/>
                    <w:left w:val="single" w:sz="4" w:space="0" w:color="auto"/>
                    <w:bottom w:val="nil"/>
                    <w:right w:val="single" w:sz="4" w:space="0" w:color="auto"/>
                  </w:tcBorders>
                  <w:shd w:val="clear" w:color="auto" w:fill="FFFFFF"/>
                </w:tcPr>
                <w:p w14:paraId="64E4D813" w14:textId="77777777" w:rsidR="005B112D" w:rsidRPr="00B94F8B" w:rsidRDefault="005B112D" w:rsidP="005B112D">
                  <w:pPr>
                    <w:framePr w:hSpace="180" w:wrap="around" w:vAnchor="page" w:hAnchor="margin" w:y="1006"/>
                    <w:spacing w:after="0" w:line="220" w:lineRule="exact"/>
                    <w:ind w:right="616"/>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Педагоги- организаторы,</w:t>
                  </w:r>
                </w:p>
              </w:tc>
            </w:tr>
            <w:tr w:rsidR="005B112D" w:rsidRPr="00B94F8B" w14:paraId="21BC33B3" w14:textId="77777777" w:rsidTr="00221C6E">
              <w:trPr>
                <w:gridAfter w:val="1"/>
                <w:wAfter w:w="159" w:type="dxa"/>
                <w:trHeight w:val="562"/>
              </w:trPr>
              <w:tc>
                <w:tcPr>
                  <w:tcW w:w="6944" w:type="dxa"/>
                  <w:tcBorders>
                    <w:top w:val="single" w:sz="4" w:space="0" w:color="auto"/>
                    <w:left w:val="single" w:sz="4" w:space="0" w:color="auto"/>
                    <w:bottom w:val="nil"/>
                    <w:right w:val="nil"/>
                  </w:tcBorders>
                  <w:shd w:val="clear" w:color="auto" w:fill="FFFFFF"/>
                </w:tcPr>
                <w:p w14:paraId="1BC6FAA6" w14:textId="77777777" w:rsidR="005B112D" w:rsidRPr="00B94F8B" w:rsidRDefault="005B112D" w:rsidP="005B112D">
                  <w:pPr>
                    <w:framePr w:hSpace="180" w:wrap="around" w:vAnchor="page" w:hAnchor="margin" w:y="1006"/>
                    <w:spacing w:after="0" w:line="220" w:lineRule="exact"/>
                    <w:ind w:right="143"/>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Мероприятия, посвященные «Дню героев Отечества»</w:t>
                  </w:r>
                </w:p>
              </w:tc>
              <w:tc>
                <w:tcPr>
                  <w:tcW w:w="2126" w:type="dxa"/>
                  <w:tcBorders>
                    <w:top w:val="single" w:sz="4" w:space="0" w:color="auto"/>
                    <w:left w:val="single" w:sz="4" w:space="0" w:color="auto"/>
                    <w:bottom w:val="nil"/>
                    <w:right w:val="nil"/>
                  </w:tcBorders>
                  <w:shd w:val="clear" w:color="auto" w:fill="FFFFFF"/>
                </w:tcPr>
                <w:p w14:paraId="3B8A75BE" w14:textId="77777777" w:rsidR="005B112D" w:rsidRPr="00B94F8B" w:rsidRDefault="005B112D" w:rsidP="005B112D">
                  <w:pPr>
                    <w:framePr w:hSpace="180" w:wrap="around" w:vAnchor="page" w:hAnchor="margin" w:y="1006"/>
                    <w:spacing w:after="0" w:line="220" w:lineRule="exact"/>
                    <w:ind w:right="143"/>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5-9</w:t>
                  </w:r>
                </w:p>
              </w:tc>
              <w:tc>
                <w:tcPr>
                  <w:tcW w:w="2268" w:type="dxa"/>
                  <w:tcBorders>
                    <w:top w:val="single" w:sz="4" w:space="0" w:color="auto"/>
                    <w:left w:val="single" w:sz="4" w:space="0" w:color="auto"/>
                    <w:bottom w:val="nil"/>
                    <w:right w:val="nil"/>
                  </w:tcBorders>
                  <w:shd w:val="clear" w:color="auto" w:fill="FFFFFF"/>
                  <w:vAlign w:val="bottom"/>
                </w:tcPr>
                <w:p w14:paraId="49D3BFC8" w14:textId="77777777" w:rsidR="005B112D" w:rsidRPr="00B94F8B" w:rsidRDefault="005B112D" w:rsidP="005B112D">
                  <w:pPr>
                    <w:framePr w:hSpace="180" w:wrap="around" w:vAnchor="page" w:hAnchor="margin" w:y="1006"/>
                    <w:spacing w:after="0" w:line="240" w:lineRule="auto"/>
                    <w:ind w:right="143"/>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В течение года по плану</w:t>
                  </w:r>
                </w:p>
              </w:tc>
              <w:tc>
                <w:tcPr>
                  <w:tcW w:w="3334" w:type="dxa"/>
                  <w:gridSpan w:val="2"/>
                  <w:tcBorders>
                    <w:top w:val="single" w:sz="4" w:space="0" w:color="auto"/>
                    <w:left w:val="single" w:sz="4" w:space="0" w:color="auto"/>
                    <w:bottom w:val="nil"/>
                    <w:right w:val="single" w:sz="4" w:space="0" w:color="auto"/>
                  </w:tcBorders>
                  <w:shd w:val="clear" w:color="auto" w:fill="FFFFFF"/>
                  <w:vAlign w:val="bottom"/>
                </w:tcPr>
                <w:p w14:paraId="5B71399D" w14:textId="77777777" w:rsidR="005B112D" w:rsidRPr="00B94F8B" w:rsidRDefault="005B112D" w:rsidP="005B112D">
                  <w:pPr>
                    <w:framePr w:hSpace="180" w:wrap="around" w:vAnchor="page" w:hAnchor="margin" w:y="1006"/>
                    <w:spacing w:after="0" w:line="240" w:lineRule="auto"/>
                    <w:ind w:right="616"/>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 xml:space="preserve">Педагоги-организаторы, </w:t>
                  </w:r>
                  <w:proofErr w:type="spellStart"/>
                  <w:proofErr w:type="gramStart"/>
                  <w:r w:rsidRPr="00B94F8B">
                    <w:rPr>
                      <w:rFonts w:ascii="Times New Roman" w:eastAsia="Times New Roman" w:hAnsi="Times New Roman" w:cs="Times New Roman"/>
                      <w:color w:val="000000"/>
                      <w:sz w:val="24"/>
                      <w:szCs w:val="24"/>
                      <w:lang w:eastAsia="ru-RU"/>
                    </w:rPr>
                    <w:t>кл.руководители</w:t>
                  </w:r>
                  <w:proofErr w:type="spellEnd"/>
                  <w:proofErr w:type="gramEnd"/>
                </w:p>
              </w:tc>
            </w:tr>
            <w:tr w:rsidR="005B112D" w:rsidRPr="00B94F8B" w14:paraId="05C8BA26" w14:textId="77777777" w:rsidTr="00221C6E">
              <w:trPr>
                <w:gridAfter w:val="1"/>
                <w:wAfter w:w="159" w:type="dxa"/>
                <w:trHeight w:val="562"/>
              </w:trPr>
              <w:tc>
                <w:tcPr>
                  <w:tcW w:w="6944" w:type="dxa"/>
                  <w:tcBorders>
                    <w:top w:val="single" w:sz="4" w:space="0" w:color="auto"/>
                    <w:left w:val="single" w:sz="4" w:space="0" w:color="auto"/>
                    <w:bottom w:val="nil"/>
                    <w:right w:val="nil"/>
                  </w:tcBorders>
                  <w:shd w:val="clear" w:color="auto" w:fill="FFFFFF"/>
                </w:tcPr>
                <w:p w14:paraId="4C181093" w14:textId="77777777" w:rsidR="005B112D" w:rsidRPr="00B94F8B" w:rsidRDefault="005B112D" w:rsidP="005B112D">
                  <w:pPr>
                    <w:framePr w:hSpace="180" w:wrap="around" w:vAnchor="page" w:hAnchor="margin" w:y="1006"/>
                    <w:spacing w:after="0" w:line="220" w:lineRule="exact"/>
                    <w:ind w:right="143"/>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«День Конституции Российской Федерации»</w:t>
                  </w:r>
                </w:p>
              </w:tc>
              <w:tc>
                <w:tcPr>
                  <w:tcW w:w="2126" w:type="dxa"/>
                  <w:tcBorders>
                    <w:top w:val="single" w:sz="4" w:space="0" w:color="auto"/>
                    <w:left w:val="single" w:sz="4" w:space="0" w:color="auto"/>
                    <w:bottom w:val="nil"/>
                    <w:right w:val="nil"/>
                  </w:tcBorders>
                  <w:shd w:val="clear" w:color="auto" w:fill="FFFFFF"/>
                </w:tcPr>
                <w:p w14:paraId="5240BA3B" w14:textId="77777777" w:rsidR="005B112D" w:rsidRPr="00B94F8B" w:rsidRDefault="005B112D" w:rsidP="005B112D">
                  <w:pPr>
                    <w:framePr w:hSpace="180" w:wrap="around" w:vAnchor="page" w:hAnchor="margin" w:y="1006"/>
                    <w:spacing w:after="0" w:line="220" w:lineRule="exact"/>
                    <w:ind w:right="143"/>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5-9</w:t>
                  </w:r>
                </w:p>
              </w:tc>
              <w:tc>
                <w:tcPr>
                  <w:tcW w:w="2268" w:type="dxa"/>
                  <w:tcBorders>
                    <w:top w:val="single" w:sz="4" w:space="0" w:color="auto"/>
                    <w:left w:val="single" w:sz="4" w:space="0" w:color="auto"/>
                    <w:bottom w:val="nil"/>
                    <w:right w:val="nil"/>
                  </w:tcBorders>
                  <w:shd w:val="clear" w:color="auto" w:fill="FFFFFF"/>
                  <w:vAlign w:val="center"/>
                </w:tcPr>
                <w:p w14:paraId="183559AE" w14:textId="77777777" w:rsidR="005B112D" w:rsidRPr="00B94F8B" w:rsidRDefault="005B112D" w:rsidP="005B112D">
                  <w:pPr>
                    <w:framePr w:hSpace="180" w:wrap="around" w:vAnchor="page" w:hAnchor="margin" w:y="1006"/>
                    <w:spacing w:after="0" w:line="220" w:lineRule="exact"/>
                    <w:ind w:right="143"/>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11.12</w:t>
                  </w:r>
                </w:p>
              </w:tc>
              <w:tc>
                <w:tcPr>
                  <w:tcW w:w="3334" w:type="dxa"/>
                  <w:gridSpan w:val="2"/>
                  <w:tcBorders>
                    <w:top w:val="single" w:sz="4" w:space="0" w:color="auto"/>
                    <w:left w:val="single" w:sz="4" w:space="0" w:color="auto"/>
                    <w:bottom w:val="nil"/>
                    <w:right w:val="single" w:sz="4" w:space="0" w:color="auto"/>
                  </w:tcBorders>
                  <w:shd w:val="clear" w:color="auto" w:fill="FFFFFF"/>
                  <w:vAlign w:val="bottom"/>
                </w:tcPr>
                <w:p w14:paraId="51BE1F6F" w14:textId="77777777" w:rsidR="005B112D" w:rsidRPr="00B94F8B" w:rsidRDefault="005B112D" w:rsidP="005B112D">
                  <w:pPr>
                    <w:framePr w:hSpace="180" w:wrap="around" w:vAnchor="page" w:hAnchor="margin" w:y="1006"/>
                    <w:spacing w:after="0" w:line="240" w:lineRule="auto"/>
                    <w:ind w:right="616"/>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 xml:space="preserve">Педагоги- организаторы, </w:t>
                  </w:r>
                  <w:proofErr w:type="spellStart"/>
                  <w:proofErr w:type="gramStart"/>
                  <w:r w:rsidRPr="00B94F8B">
                    <w:rPr>
                      <w:rFonts w:ascii="Times New Roman" w:eastAsia="Times New Roman" w:hAnsi="Times New Roman" w:cs="Times New Roman"/>
                      <w:color w:val="000000"/>
                      <w:sz w:val="24"/>
                      <w:szCs w:val="24"/>
                      <w:lang w:eastAsia="ru-RU"/>
                    </w:rPr>
                    <w:t>кл.руководители</w:t>
                  </w:r>
                  <w:proofErr w:type="spellEnd"/>
                  <w:proofErr w:type="gramEnd"/>
                </w:p>
              </w:tc>
            </w:tr>
            <w:tr w:rsidR="005B112D" w:rsidRPr="00B94F8B" w14:paraId="4C198057" w14:textId="77777777" w:rsidTr="00221C6E">
              <w:trPr>
                <w:gridAfter w:val="1"/>
                <w:wAfter w:w="159" w:type="dxa"/>
                <w:trHeight w:val="557"/>
              </w:trPr>
              <w:tc>
                <w:tcPr>
                  <w:tcW w:w="6944" w:type="dxa"/>
                  <w:tcBorders>
                    <w:top w:val="single" w:sz="4" w:space="0" w:color="auto"/>
                    <w:left w:val="single" w:sz="4" w:space="0" w:color="auto"/>
                    <w:bottom w:val="nil"/>
                    <w:right w:val="nil"/>
                  </w:tcBorders>
                  <w:shd w:val="clear" w:color="auto" w:fill="FFFFFF"/>
                </w:tcPr>
                <w:p w14:paraId="0099E899" w14:textId="77777777" w:rsidR="005B112D" w:rsidRPr="00B94F8B" w:rsidRDefault="005B112D" w:rsidP="005B112D">
                  <w:pPr>
                    <w:framePr w:hSpace="180" w:wrap="around" w:vAnchor="page" w:hAnchor="margin" w:y="1006"/>
                    <w:spacing w:after="0" w:line="220" w:lineRule="exact"/>
                    <w:ind w:right="143"/>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Мероприятия, посвященные Дню Неизвестного Солдата</w:t>
                  </w:r>
                </w:p>
              </w:tc>
              <w:tc>
                <w:tcPr>
                  <w:tcW w:w="2126" w:type="dxa"/>
                  <w:tcBorders>
                    <w:top w:val="single" w:sz="4" w:space="0" w:color="auto"/>
                    <w:left w:val="single" w:sz="4" w:space="0" w:color="auto"/>
                    <w:bottom w:val="nil"/>
                    <w:right w:val="nil"/>
                  </w:tcBorders>
                  <w:shd w:val="clear" w:color="auto" w:fill="FFFFFF"/>
                </w:tcPr>
                <w:p w14:paraId="2B7CF02D" w14:textId="77777777" w:rsidR="005B112D" w:rsidRPr="00B94F8B" w:rsidRDefault="005B112D" w:rsidP="005B112D">
                  <w:pPr>
                    <w:framePr w:hSpace="180" w:wrap="around" w:vAnchor="page" w:hAnchor="margin" w:y="1006"/>
                    <w:spacing w:after="0" w:line="220" w:lineRule="exact"/>
                    <w:ind w:right="143"/>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5-9</w:t>
                  </w:r>
                </w:p>
              </w:tc>
              <w:tc>
                <w:tcPr>
                  <w:tcW w:w="2268" w:type="dxa"/>
                  <w:tcBorders>
                    <w:top w:val="single" w:sz="4" w:space="0" w:color="auto"/>
                    <w:left w:val="single" w:sz="4" w:space="0" w:color="auto"/>
                    <w:bottom w:val="nil"/>
                    <w:right w:val="nil"/>
                  </w:tcBorders>
                  <w:shd w:val="clear" w:color="auto" w:fill="FFFFFF"/>
                </w:tcPr>
                <w:p w14:paraId="7316C9D5" w14:textId="77777777" w:rsidR="005B112D" w:rsidRPr="00B94F8B" w:rsidRDefault="005B112D" w:rsidP="005B112D">
                  <w:pPr>
                    <w:framePr w:hSpace="180" w:wrap="around" w:vAnchor="page" w:hAnchor="margin" w:y="1006"/>
                    <w:spacing w:after="0" w:line="220" w:lineRule="exact"/>
                    <w:ind w:right="143"/>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03.12</w:t>
                  </w:r>
                </w:p>
              </w:tc>
              <w:tc>
                <w:tcPr>
                  <w:tcW w:w="3334" w:type="dxa"/>
                  <w:gridSpan w:val="2"/>
                  <w:tcBorders>
                    <w:top w:val="single" w:sz="4" w:space="0" w:color="auto"/>
                    <w:left w:val="single" w:sz="4" w:space="0" w:color="auto"/>
                    <w:bottom w:val="nil"/>
                    <w:right w:val="single" w:sz="4" w:space="0" w:color="auto"/>
                  </w:tcBorders>
                  <w:shd w:val="clear" w:color="auto" w:fill="FFFFFF"/>
                  <w:vAlign w:val="bottom"/>
                </w:tcPr>
                <w:p w14:paraId="4C49F3C4" w14:textId="77777777" w:rsidR="005B112D" w:rsidRPr="00B94F8B" w:rsidRDefault="005B112D" w:rsidP="005B112D">
                  <w:pPr>
                    <w:framePr w:hSpace="180" w:wrap="around" w:vAnchor="page" w:hAnchor="margin" w:y="1006"/>
                    <w:spacing w:after="0" w:line="240" w:lineRule="auto"/>
                    <w:ind w:right="616"/>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 xml:space="preserve">Педагоги-организаторы, </w:t>
                  </w:r>
                  <w:proofErr w:type="spellStart"/>
                  <w:proofErr w:type="gramStart"/>
                  <w:r w:rsidRPr="00B94F8B">
                    <w:rPr>
                      <w:rFonts w:ascii="Times New Roman" w:eastAsia="Times New Roman" w:hAnsi="Times New Roman" w:cs="Times New Roman"/>
                      <w:color w:val="000000"/>
                      <w:sz w:val="24"/>
                      <w:szCs w:val="24"/>
                      <w:lang w:eastAsia="ru-RU"/>
                    </w:rPr>
                    <w:t>кл</w:t>
                  </w:r>
                  <w:proofErr w:type="spellEnd"/>
                  <w:r w:rsidRPr="00B94F8B">
                    <w:rPr>
                      <w:rFonts w:ascii="Times New Roman" w:eastAsia="Times New Roman" w:hAnsi="Times New Roman" w:cs="Times New Roman"/>
                      <w:color w:val="000000"/>
                      <w:sz w:val="24"/>
                      <w:szCs w:val="24"/>
                      <w:lang w:eastAsia="ru-RU"/>
                    </w:rPr>
                    <w:t xml:space="preserve"> .руководители</w:t>
                  </w:r>
                  <w:proofErr w:type="gramEnd"/>
                </w:p>
              </w:tc>
            </w:tr>
            <w:tr w:rsidR="005B112D" w:rsidRPr="00B94F8B" w14:paraId="086379F1" w14:textId="77777777" w:rsidTr="00221C6E">
              <w:trPr>
                <w:gridAfter w:val="1"/>
                <w:wAfter w:w="159" w:type="dxa"/>
                <w:trHeight w:val="562"/>
              </w:trPr>
              <w:tc>
                <w:tcPr>
                  <w:tcW w:w="6944" w:type="dxa"/>
                  <w:tcBorders>
                    <w:top w:val="single" w:sz="4" w:space="0" w:color="auto"/>
                    <w:left w:val="single" w:sz="4" w:space="0" w:color="auto"/>
                    <w:bottom w:val="nil"/>
                    <w:right w:val="nil"/>
                  </w:tcBorders>
                  <w:shd w:val="clear" w:color="auto" w:fill="FFFFFF"/>
                  <w:vAlign w:val="bottom"/>
                </w:tcPr>
                <w:p w14:paraId="095D7727" w14:textId="77777777" w:rsidR="005B112D" w:rsidRPr="00B94F8B" w:rsidRDefault="005B112D" w:rsidP="005B112D">
                  <w:pPr>
                    <w:framePr w:hSpace="180" w:wrap="around" w:vAnchor="page" w:hAnchor="margin" w:y="1006"/>
                    <w:spacing w:after="0" w:line="220" w:lineRule="exact"/>
                    <w:ind w:right="143"/>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Международный день инвалидов</w:t>
                  </w:r>
                </w:p>
                <w:p w14:paraId="61B0DC12" w14:textId="77777777" w:rsidR="005B112D" w:rsidRPr="00B94F8B" w:rsidRDefault="005B112D" w:rsidP="005B112D">
                  <w:pPr>
                    <w:framePr w:hSpace="180" w:wrap="around" w:vAnchor="page" w:hAnchor="margin" w:y="1006"/>
                    <w:spacing w:after="0" w:line="220" w:lineRule="exact"/>
                    <w:ind w:right="143"/>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Акция «Подари праздник детям», «Передай добро по кругу»</w:t>
                  </w:r>
                </w:p>
              </w:tc>
              <w:tc>
                <w:tcPr>
                  <w:tcW w:w="2126" w:type="dxa"/>
                  <w:tcBorders>
                    <w:top w:val="single" w:sz="4" w:space="0" w:color="auto"/>
                    <w:left w:val="single" w:sz="4" w:space="0" w:color="auto"/>
                    <w:bottom w:val="nil"/>
                    <w:right w:val="nil"/>
                  </w:tcBorders>
                  <w:shd w:val="clear" w:color="auto" w:fill="FFFFFF"/>
                </w:tcPr>
                <w:p w14:paraId="58F794A0" w14:textId="77777777" w:rsidR="005B112D" w:rsidRPr="00B94F8B" w:rsidRDefault="005B112D" w:rsidP="005B112D">
                  <w:pPr>
                    <w:framePr w:hSpace="180" w:wrap="around" w:vAnchor="page" w:hAnchor="margin" w:y="1006"/>
                    <w:spacing w:after="0" w:line="220" w:lineRule="exact"/>
                    <w:ind w:right="143"/>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5-9</w:t>
                  </w:r>
                </w:p>
              </w:tc>
              <w:tc>
                <w:tcPr>
                  <w:tcW w:w="2268" w:type="dxa"/>
                  <w:tcBorders>
                    <w:top w:val="single" w:sz="4" w:space="0" w:color="auto"/>
                    <w:left w:val="single" w:sz="4" w:space="0" w:color="auto"/>
                    <w:bottom w:val="nil"/>
                    <w:right w:val="nil"/>
                  </w:tcBorders>
                  <w:shd w:val="clear" w:color="auto" w:fill="FFFFFF"/>
                </w:tcPr>
                <w:p w14:paraId="2D0DA228" w14:textId="77777777" w:rsidR="005B112D" w:rsidRPr="00B94F8B" w:rsidRDefault="005B112D" w:rsidP="005B112D">
                  <w:pPr>
                    <w:framePr w:hSpace="180" w:wrap="around" w:vAnchor="page" w:hAnchor="margin" w:y="1006"/>
                    <w:spacing w:after="0" w:line="220" w:lineRule="exact"/>
                    <w:ind w:right="143"/>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03.12</w:t>
                  </w:r>
                </w:p>
              </w:tc>
              <w:tc>
                <w:tcPr>
                  <w:tcW w:w="3334" w:type="dxa"/>
                  <w:gridSpan w:val="2"/>
                  <w:tcBorders>
                    <w:top w:val="single" w:sz="4" w:space="0" w:color="auto"/>
                    <w:left w:val="single" w:sz="4" w:space="0" w:color="auto"/>
                    <w:bottom w:val="nil"/>
                    <w:right w:val="single" w:sz="4" w:space="0" w:color="auto"/>
                  </w:tcBorders>
                  <w:shd w:val="clear" w:color="auto" w:fill="FFFFFF"/>
                  <w:vAlign w:val="bottom"/>
                </w:tcPr>
                <w:p w14:paraId="7F129ECF" w14:textId="77777777" w:rsidR="005B112D" w:rsidRPr="00B94F8B" w:rsidRDefault="005B112D" w:rsidP="005B112D">
                  <w:pPr>
                    <w:framePr w:hSpace="180" w:wrap="around" w:vAnchor="page" w:hAnchor="margin" w:y="1006"/>
                    <w:spacing w:after="0" w:line="240" w:lineRule="auto"/>
                    <w:ind w:right="616"/>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 xml:space="preserve">Педагоги-организаторы, </w:t>
                  </w:r>
                  <w:proofErr w:type="spellStart"/>
                  <w:proofErr w:type="gramStart"/>
                  <w:r w:rsidRPr="00B94F8B">
                    <w:rPr>
                      <w:rFonts w:ascii="Times New Roman" w:eastAsia="Times New Roman" w:hAnsi="Times New Roman" w:cs="Times New Roman"/>
                      <w:color w:val="000000"/>
                      <w:sz w:val="24"/>
                      <w:szCs w:val="24"/>
                      <w:lang w:eastAsia="ru-RU"/>
                    </w:rPr>
                    <w:t>кл.руководители</w:t>
                  </w:r>
                  <w:proofErr w:type="spellEnd"/>
                  <w:proofErr w:type="gramEnd"/>
                </w:p>
              </w:tc>
            </w:tr>
            <w:tr w:rsidR="005B112D" w:rsidRPr="00B94F8B" w14:paraId="2F6792BB" w14:textId="77777777" w:rsidTr="00221C6E">
              <w:trPr>
                <w:gridAfter w:val="1"/>
                <w:wAfter w:w="159" w:type="dxa"/>
                <w:trHeight w:val="835"/>
              </w:trPr>
              <w:tc>
                <w:tcPr>
                  <w:tcW w:w="6944" w:type="dxa"/>
                  <w:tcBorders>
                    <w:top w:val="single" w:sz="4" w:space="0" w:color="auto"/>
                    <w:left w:val="single" w:sz="4" w:space="0" w:color="auto"/>
                    <w:bottom w:val="nil"/>
                    <w:right w:val="nil"/>
                  </w:tcBorders>
                  <w:shd w:val="clear" w:color="auto" w:fill="FFFFFF"/>
                </w:tcPr>
                <w:p w14:paraId="6B49C713" w14:textId="77777777" w:rsidR="005B112D" w:rsidRPr="00B94F8B" w:rsidRDefault="005B112D" w:rsidP="005B112D">
                  <w:pPr>
                    <w:framePr w:hSpace="180" w:wrap="around" w:vAnchor="page" w:hAnchor="margin" w:y="1006"/>
                    <w:spacing w:after="0" w:line="220" w:lineRule="exact"/>
                    <w:ind w:right="143"/>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День святителя Николая Чудотворца (по отдельному плану)</w:t>
                  </w:r>
                </w:p>
              </w:tc>
              <w:tc>
                <w:tcPr>
                  <w:tcW w:w="2126" w:type="dxa"/>
                  <w:tcBorders>
                    <w:top w:val="single" w:sz="4" w:space="0" w:color="auto"/>
                    <w:left w:val="single" w:sz="4" w:space="0" w:color="auto"/>
                    <w:bottom w:val="nil"/>
                    <w:right w:val="nil"/>
                  </w:tcBorders>
                  <w:shd w:val="clear" w:color="auto" w:fill="FFFFFF"/>
                </w:tcPr>
                <w:p w14:paraId="08670A68" w14:textId="77777777" w:rsidR="005B112D" w:rsidRPr="00B94F8B" w:rsidRDefault="005B112D" w:rsidP="005B112D">
                  <w:pPr>
                    <w:framePr w:hSpace="180" w:wrap="around" w:vAnchor="page" w:hAnchor="margin" w:y="1006"/>
                    <w:spacing w:after="0" w:line="220" w:lineRule="exact"/>
                    <w:ind w:right="143"/>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5</w:t>
                  </w:r>
                </w:p>
              </w:tc>
              <w:tc>
                <w:tcPr>
                  <w:tcW w:w="2268" w:type="dxa"/>
                  <w:tcBorders>
                    <w:top w:val="single" w:sz="4" w:space="0" w:color="auto"/>
                    <w:left w:val="single" w:sz="4" w:space="0" w:color="auto"/>
                    <w:bottom w:val="nil"/>
                    <w:right w:val="nil"/>
                  </w:tcBorders>
                  <w:shd w:val="clear" w:color="auto" w:fill="FFFFFF"/>
                </w:tcPr>
                <w:p w14:paraId="7406FDD6" w14:textId="77777777" w:rsidR="005B112D" w:rsidRPr="00B94F8B" w:rsidRDefault="005B112D" w:rsidP="005B112D">
                  <w:pPr>
                    <w:framePr w:hSpace="180" w:wrap="around" w:vAnchor="page" w:hAnchor="margin" w:y="1006"/>
                    <w:spacing w:after="0" w:line="220" w:lineRule="exact"/>
                    <w:ind w:right="143"/>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19.12</w:t>
                  </w:r>
                </w:p>
              </w:tc>
              <w:tc>
                <w:tcPr>
                  <w:tcW w:w="3334" w:type="dxa"/>
                  <w:gridSpan w:val="2"/>
                  <w:tcBorders>
                    <w:top w:val="single" w:sz="4" w:space="0" w:color="auto"/>
                    <w:left w:val="single" w:sz="4" w:space="0" w:color="auto"/>
                    <w:bottom w:val="nil"/>
                    <w:right w:val="single" w:sz="4" w:space="0" w:color="auto"/>
                  </w:tcBorders>
                  <w:shd w:val="clear" w:color="auto" w:fill="FFFFFF"/>
                  <w:vAlign w:val="bottom"/>
                </w:tcPr>
                <w:p w14:paraId="4B44F493" w14:textId="77777777" w:rsidR="005B112D" w:rsidRPr="00B94F8B" w:rsidRDefault="005B112D" w:rsidP="005B112D">
                  <w:pPr>
                    <w:framePr w:hSpace="180" w:wrap="around" w:vAnchor="page" w:hAnchor="margin" w:y="1006"/>
                    <w:spacing w:after="0" w:line="240" w:lineRule="auto"/>
                    <w:ind w:right="616"/>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 xml:space="preserve">Педагоги-организаторы, </w:t>
                  </w:r>
                  <w:proofErr w:type="spellStart"/>
                  <w:r w:rsidRPr="00B94F8B">
                    <w:rPr>
                      <w:rFonts w:ascii="Times New Roman" w:eastAsia="Times New Roman" w:hAnsi="Times New Roman" w:cs="Times New Roman"/>
                      <w:color w:val="000000"/>
                      <w:sz w:val="24"/>
                      <w:szCs w:val="24"/>
                      <w:lang w:eastAsia="ru-RU"/>
                    </w:rPr>
                    <w:t>кл</w:t>
                  </w:r>
                  <w:proofErr w:type="spellEnd"/>
                  <w:r w:rsidRPr="00B94F8B">
                    <w:rPr>
                      <w:rFonts w:ascii="Times New Roman" w:eastAsia="Times New Roman" w:hAnsi="Times New Roman" w:cs="Times New Roman"/>
                      <w:color w:val="000000"/>
                      <w:sz w:val="24"/>
                      <w:szCs w:val="24"/>
                      <w:lang w:eastAsia="ru-RU"/>
                    </w:rPr>
                    <w:t>. руководители, учителя ОРКСЭ</w:t>
                  </w:r>
                </w:p>
              </w:tc>
            </w:tr>
            <w:tr w:rsidR="005B112D" w:rsidRPr="00B94F8B" w14:paraId="7C16E28F" w14:textId="77777777" w:rsidTr="00221C6E">
              <w:trPr>
                <w:gridAfter w:val="1"/>
                <w:wAfter w:w="159" w:type="dxa"/>
                <w:trHeight w:val="566"/>
              </w:trPr>
              <w:tc>
                <w:tcPr>
                  <w:tcW w:w="6944" w:type="dxa"/>
                  <w:tcBorders>
                    <w:top w:val="single" w:sz="4" w:space="0" w:color="auto"/>
                    <w:left w:val="single" w:sz="4" w:space="0" w:color="auto"/>
                    <w:bottom w:val="nil"/>
                    <w:right w:val="nil"/>
                  </w:tcBorders>
                  <w:shd w:val="clear" w:color="auto" w:fill="FFFFFF"/>
                </w:tcPr>
                <w:p w14:paraId="3374D5EB" w14:textId="77777777" w:rsidR="005B112D" w:rsidRPr="00B94F8B" w:rsidRDefault="005B112D" w:rsidP="005B112D">
                  <w:pPr>
                    <w:framePr w:hSpace="180" w:wrap="around" w:vAnchor="page" w:hAnchor="margin" w:y="1006"/>
                    <w:spacing w:after="0" w:line="220" w:lineRule="exact"/>
                    <w:ind w:right="143"/>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Сбор макулатуры.</w:t>
                  </w:r>
                </w:p>
              </w:tc>
              <w:tc>
                <w:tcPr>
                  <w:tcW w:w="2126" w:type="dxa"/>
                  <w:tcBorders>
                    <w:top w:val="single" w:sz="4" w:space="0" w:color="auto"/>
                    <w:left w:val="single" w:sz="4" w:space="0" w:color="auto"/>
                    <w:bottom w:val="nil"/>
                    <w:right w:val="nil"/>
                  </w:tcBorders>
                  <w:shd w:val="clear" w:color="auto" w:fill="FFFFFF"/>
                </w:tcPr>
                <w:p w14:paraId="243F64E0" w14:textId="77777777" w:rsidR="005B112D" w:rsidRPr="00B94F8B" w:rsidRDefault="005B112D" w:rsidP="005B112D">
                  <w:pPr>
                    <w:framePr w:hSpace="180" w:wrap="around" w:vAnchor="page" w:hAnchor="margin" w:y="1006"/>
                    <w:spacing w:after="0" w:line="220" w:lineRule="exact"/>
                    <w:ind w:right="143"/>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5-9</w:t>
                  </w:r>
                </w:p>
              </w:tc>
              <w:tc>
                <w:tcPr>
                  <w:tcW w:w="2268" w:type="dxa"/>
                  <w:tcBorders>
                    <w:top w:val="single" w:sz="4" w:space="0" w:color="auto"/>
                    <w:left w:val="single" w:sz="4" w:space="0" w:color="auto"/>
                    <w:bottom w:val="nil"/>
                    <w:right w:val="nil"/>
                  </w:tcBorders>
                  <w:shd w:val="clear" w:color="auto" w:fill="FFFFFF"/>
                </w:tcPr>
                <w:p w14:paraId="2F0DAA4F" w14:textId="77777777" w:rsidR="005B112D" w:rsidRPr="00B94F8B" w:rsidRDefault="005B112D" w:rsidP="005B112D">
                  <w:pPr>
                    <w:framePr w:hSpace="180" w:wrap="around" w:vAnchor="page" w:hAnchor="margin" w:y="1006"/>
                    <w:spacing w:after="0" w:line="220" w:lineRule="exact"/>
                    <w:ind w:right="143"/>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декабрь</w:t>
                  </w:r>
                </w:p>
              </w:tc>
              <w:tc>
                <w:tcPr>
                  <w:tcW w:w="3334" w:type="dxa"/>
                  <w:gridSpan w:val="2"/>
                  <w:tcBorders>
                    <w:top w:val="single" w:sz="4" w:space="0" w:color="auto"/>
                    <w:left w:val="single" w:sz="4" w:space="0" w:color="auto"/>
                    <w:bottom w:val="nil"/>
                    <w:right w:val="single" w:sz="4" w:space="0" w:color="auto"/>
                  </w:tcBorders>
                  <w:shd w:val="clear" w:color="auto" w:fill="FFFFFF"/>
                  <w:vAlign w:val="bottom"/>
                </w:tcPr>
                <w:p w14:paraId="3A4B76BC" w14:textId="77777777" w:rsidR="005B112D" w:rsidRPr="00B94F8B" w:rsidRDefault="005B112D" w:rsidP="005B112D">
                  <w:pPr>
                    <w:framePr w:hSpace="180" w:wrap="around" w:vAnchor="page" w:hAnchor="margin" w:y="1006"/>
                    <w:spacing w:after="0" w:line="240" w:lineRule="auto"/>
                    <w:ind w:right="616"/>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педагог-организатор, классные руководители</w:t>
                  </w:r>
                </w:p>
              </w:tc>
            </w:tr>
            <w:tr w:rsidR="005B112D" w:rsidRPr="00B94F8B" w14:paraId="3B87D3CA" w14:textId="77777777" w:rsidTr="00221C6E">
              <w:trPr>
                <w:gridAfter w:val="1"/>
                <w:wAfter w:w="159" w:type="dxa"/>
                <w:trHeight w:val="562"/>
              </w:trPr>
              <w:tc>
                <w:tcPr>
                  <w:tcW w:w="6944" w:type="dxa"/>
                  <w:tcBorders>
                    <w:top w:val="single" w:sz="4" w:space="0" w:color="auto"/>
                    <w:left w:val="single" w:sz="4" w:space="0" w:color="auto"/>
                    <w:bottom w:val="nil"/>
                    <w:right w:val="nil"/>
                  </w:tcBorders>
                  <w:shd w:val="clear" w:color="auto" w:fill="FFFFFF"/>
                  <w:vAlign w:val="bottom"/>
                </w:tcPr>
                <w:p w14:paraId="14FE871B" w14:textId="77777777" w:rsidR="005B112D" w:rsidRPr="00B94F8B" w:rsidRDefault="005B112D" w:rsidP="005B112D">
                  <w:pPr>
                    <w:framePr w:hSpace="180" w:wrap="around" w:vAnchor="page" w:hAnchor="margin" w:y="1006"/>
                    <w:spacing w:after="0" w:line="230" w:lineRule="exact"/>
                    <w:ind w:right="143"/>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b/>
                      <w:bCs/>
                      <w:color w:val="000000"/>
                      <w:sz w:val="23"/>
                      <w:szCs w:val="23"/>
                      <w:lang w:eastAsia="ru-RU"/>
                    </w:rPr>
                    <w:t>КТД «Новогодний серпантин»</w:t>
                  </w:r>
                </w:p>
                <w:p w14:paraId="0391D3BB" w14:textId="77777777" w:rsidR="005B112D" w:rsidRPr="00B94F8B" w:rsidRDefault="005B112D" w:rsidP="005B112D">
                  <w:pPr>
                    <w:framePr w:hSpace="180" w:wrap="around" w:vAnchor="page" w:hAnchor="margin" w:y="1006"/>
                    <w:spacing w:after="0" w:line="220" w:lineRule="exact"/>
                    <w:ind w:right="143"/>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Школьный конкурс-ярмарка новогодних поделок</w:t>
                  </w:r>
                </w:p>
              </w:tc>
              <w:tc>
                <w:tcPr>
                  <w:tcW w:w="2126" w:type="dxa"/>
                  <w:tcBorders>
                    <w:top w:val="single" w:sz="4" w:space="0" w:color="auto"/>
                    <w:left w:val="single" w:sz="4" w:space="0" w:color="auto"/>
                    <w:bottom w:val="nil"/>
                    <w:right w:val="nil"/>
                  </w:tcBorders>
                  <w:shd w:val="clear" w:color="auto" w:fill="FFFFFF"/>
                </w:tcPr>
                <w:p w14:paraId="0C7453E6" w14:textId="77777777" w:rsidR="005B112D" w:rsidRPr="00B94F8B" w:rsidRDefault="005B112D" w:rsidP="005B112D">
                  <w:pPr>
                    <w:framePr w:hSpace="180" w:wrap="around" w:vAnchor="page" w:hAnchor="margin" w:y="1006"/>
                    <w:spacing w:after="0" w:line="220" w:lineRule="exact"/>
                    <w:ind w:right="143"/>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5-9</w:t>
                  </w:r>
                </w:p>
              </w:tc>
              <w:tc>
                <w:tcPr>
                  <w:tcW w:w="2268" w:type="dxa"/>
                  <w:tcBorders>
                    <w:top w:val="single" w:sz="4" w:space="0" w:color="auto"/>
                    <w:left w:val="single" w:sz="4" w:space="0" w:color="auto"/>
                    <w:bottom w:val="nil"/>
                    <w:right w:val="nil"/>
                  </w:tcBorders>
                  <w:shd w:val="clear" w:color="auto" w:fill="FFFFFF"/>
                </w:tcPr>
                <w:p w14:paraId="65C36369" w14:textId="77777777" w:rsidR="005B112D" w:rsidRPr="00B94F8B" w:rsidRDefault="005B112D" w:rsidP="005B112D">
                  <w:pPr>
                    <w:framePr w:hSpace="180" w:wrap="around" w:vAnchor="page" w:hAnchor="margin" w:y="1006"/>
                    <w:spacing w:after="0" w:line="220" w:lineRule="exact"/>
                    <w:ind w:right="143"/>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декабрь</w:t>
                  </w:r>
                </w:p>
              </w:tc>
              <w:tc>
                <w:tcPr>
                  <w:tcW w:w="3334" w:type="dxa"/>
                  <w:gridSpan w:val="2"/>
                  <w:tcBorders>
                    <w:top w:val="single" w:sz="4" w:space="0" w:color="auto"/>
                    <w:left w:val="single" w:sz="4" w:space="0" w:color="auto"/>
                    <w:bottom w:val="nil"/>
                    <w:right w:val="single" w:sz="4" w:space="0" w:color="auto"/>
                  </w:tcBorders>
                  <w:shd w:val="clear" w:color="auto" w:fill="FFFFFF"/>
                  <w:vAlign w:val="bottom"/>
                </w:tcPr>
                <w:p w14:paraId="13C9B094" w14:textId="77777777" w:rsidR="005B112D" w:rsidRPr="00B94F8B" w:rsidRDefault="005B112D" w:rsidP="005B112D">
                  <w:pPr>
                    <w:framePr w:hSpace="180" w:wrap="around" w:vAnchor="page" w:hAnchor="margin" w:y="1006"/>
                    <w:spacing w:after="0" w:line="240" w:lineRule="auto"/>
                    <w:ind w:right="616"/>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педагог-организатор, классные руководители</w:t>
                  </w:r>
                </w:p>
              </w:tc>
            </w:tr>
            <w:tr w:rsidR="005B112D" w:rsidRPr="00B94F8B" w14:paraId="4B7B1639" w14:textId="77777777" w:rsidTr="00221C6E">
              <w:trPr>
                <w:gridAfter w:val="1"/>
                <w:wAfter w:w="159" w:type="dxa"/>
                <w:trHeight w:val="566"/>
              </w:trPr>
              <w:tc>
                <w:tcPr>
                  <w:tcW w:w="6944" w:type="dxa"/>
                  <w:tcBorders>
                    <w:top w:val="single" w:sz="4" w:space="0" w:color="auto"/>
                    <w:left w:val="single" w:sz="4" w:space="0" w:color="auto"/>
                    <w:bottom w:val="nil"/>
                    <w:right w:val="nil"/>
                  </w:tcBorders>
                  <w:shd w:val="clear" w:color="auto" w:fill="FFFFFF"/>
                  <w:vAlign w:val="bottom"/>
                </w:tcPr>
                <w:p w14:paraId="64D4C4CC" w14:textId="77777777" w:rsidR="005B112D" w:rsidRPr="00B94F8B" w:rsidRDefault="005B112D" w:rsidP="005B112D">
                  <w:pPr>
                    <w:framePr w:hSpace="180" w:wrap="around" w:vAnchor="page" w:hAnchor="margin" w:y="1006"/>
                    <w:spacing w:after="0" w:line="240" w:lineRule="auto"/>
                    <w:ind w:right="143"/>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lastRenderedPageBreak/>
                    <w:t>Новогодние поздравления (видео-сценка, стихотворение, песня, танец)</w:t>
                  </w:r>
                </w:p>
              </w:tc>
              <w:tc>
                <w:tcPr>
                  <w:tcW w:w="2126" w:type="dxa"/>
                  <w:tcBorders>
                    <w:top w:val="single" w:sz="4" w:space="0" w:color="auto"/>
                    <w:left w:val="single" w:sz="4" w:space="0" w:color="auto"/>
                    <w:bottom w:val="nil"/>
                    <w:right w:val="nil"/>
                  </w:tcBorders>
                  <w:shd w:val="clear" w:color="auto" w:fill="FFFFFF"/>
                </w:tcPr>
                <w:p w14:paraId="518EACD6" w14:textId="77777777" w:rsidR="005B112D" w:rsidRPr="00B94F8B" w:rsidRDefault="005B112D" w:rsidP="005B112D">
                  <w:pPr>
                    <w:framePr w:hSpace="180" w:wrap="around" w:vAnchor="page" w:hAnchor="margin" w:y="1006"/>
                    <w:spacing w:after="0" w:line="220" w:lineRule="exact"/>
                    <w:ind w:right="143"/>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5-9</w:t>
                  </w:r>
                </w:p>
              </w:tc>
              <w:tc>
                <w:tcPr>
                  <w:tcW w:w="2268" w:type="dxa"/>
                  <w:tcBorders>
                    <w:top w:val="single" w:sz="4" w:space="0" w:color="auto"/>
                    <w:left w:val="single" w:sz="4" w:space="0" w:color="auto"/>
                    <w:bottom w:val="nil"/>
                    <w:right w:val="nil"/>
                  </w:tcBorders>
                  <w:shd w:val="clear" w:color="auto" w:fill="FFFFFF"/>
                </w:tcPr>
                <w:p w14:paraId="698968B4" w14:textId="77777777" w:rsidR="005B112D" w:rsidRPr="00B94F8B" w:rsidRDefault="005B112D" w:rsidP="005B112D">
                  <w:pPr>
                    <w:framePr w:hSpace="180" w:wrap="around" w:vAnchor="page" w:hAnchor="margin" w:y="1006"/>
                    <w:spacing w:after="0" w:line="220" w:lineRule="exact"/>
                    <w:ind w:right="143"/>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декабрь</w:t>
                  </w:r>
                </w:p>
              </w:tc>
              <w:tc>
                <w:tcPr>
                  <w:tcW w:w="3334" w:type="dxa"/>
                  <w:gridSpan w:val="2"/>
                  <w:tcBorders>
                    <w:top w:val="single" w:sz="4" w:space="0" w:color="auto"/>
                    <w:left w:val="single" w:sz="4" w:space="0" w:color="auto"/>
                    <w:bottom w:val="nil"/>
                    <w:right w:val="single" w:sz="4" w:space="0" w:color="auto"/>
                  </w:tcBorders>
                  <w:shd w:val="clear" w:color="auto" w:fill="FFFFFF"/>
                </w:tcPr>
                <w:p w14:paraId="5782AEDC" w14:textId="77777777" w:rsidR="005B112D" w:rsidRPr="00B94F8B" w:rsidRDefault="005B112D" w:rsidP="005B112D">
                  <w:pPr>
                    <w:framePr w:hSpace="180" w:wrap="around" w:vAnchor="page" w:hAnchor="margin" w:y="1006"/>
                    <w:spacing w:after="0" w:line="220" w:lineRule="exact"/>
                    <w:ind w:right="143"/>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классные руководители</w:t>
                  </w:r>
                </w:p>
              </w:tc>
            </w:tr>
            <w:tr w:rsidR="005B112D" w:rsidRPr="00B94F8B" w14:paraId="7697C979" w14:textId="77777777" w:rsidTr="00221C6E">
              <w:trPr>
                <w:gridAfter w:val="1"/>
                <w:wAfter w:w="159" w:type="dxa"/>
                <w:trHeight w:val="283"/>
              </w:trPr>
              <w:tc>
                <w:tcPr>
                  <w:tcW w:w="6944" w:type="dxa"/>
                  <w:tcBorders>
                    <w:top w:val="single" w:sz="4" w:space="0" w:color="auto"/>
                    <w:left w:val="single" w:sz="4" w:space="0" w:color="auto"/>
                    <w:bottom w:val="nil"/>
                    <w:right w:val="nil"/>
                  </w:tcBorders>
                  <w:shd w:val="clear" w:color="auto" w:fill="FFFFFF"/>
                  <w:vAlign w:val="bottom"/>
                </w:tcPr>
                <w:p w14:paraId="4C105C8D" w14:textId="77777777" w:rsidR="005B112D" w:rsidRPr="00B94F8B" w:rsidRDefault="005B112D" w:rsidP="005B112D">
                  <w:pPr>
                    <w:framePr w:hSpace="180" w:wrap="around" w:vAnchor="page" w:hAnchor="margin" w:y="1006"/>
                    <w:spacing w:after="0" w:line="220" w:lineRule="exact"/>
                    <w:ind w:right="143"/>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Конкурс рисунков «Новогодняя открытка»</w:t>
                  </w:r>
                </w:p>
              </w:tc>
              <w:tc>
                <w:tcPr>
                  <w:tcW w:w="2126" w:type="dxa"/>
                  <w:tcBorders>
                    <w:top w:val="single" w:sz="4" w:space="0" w:color="auto"/>
                    <w:left w:val="single" w:sz="4" w:space="0" w:color="auto"/>
                    <w:bottom w:val="nil"/>
                    <w:right w:val="nil"/>
                  </w:tcBorders>
                  <w:shd w:val="clear" w:color="auto" w:fill="FFFFFF"/>
                  <w:vAlign w:val="bottom"/>
                </w:tcPr>
                <w:p w14:paraId="2ABB70E1" w14:textId="77777777" w:rsidR="005B112D" w:rsidRPr="00B94F8B" w:rsidRDefault="005B112D" w:rsidP="005B112D">
                  <w:pPr>
                    <w:framePr w:hSpace="180" w:wrap="around" w:vAnchor="page" w:hAnchor="margin" w:y="1006"/>
                    <w:spacing w:after="0" w:line="220" w:lineRule="exact"/>
                    <w:ind w:right="143"/>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5-9</w:t>
                  </w:r>
                </w:p>
              </w:tc>
              <w:tc>
                <w:tcPr>
                  <w:tcW w:w="2268" w:type="dxa"/>
                  <w:tcBorders>
                    <w:top w:val="single" w:sz="4" w:space="0" w:color="auto"/>
                    <w:left w:val="single" w:sz="4" w:space="0" w:color="auto"/>
                    <w:bottom w:val="nil"/>
                    <w:right w:val="nil"/>
                  </w:tcBorders>
                  <w:shd w:val="clear" w:color="auto" w:fill="FFFFFF"/>
                  <w:vAlign w:val="bottom"/>
                </w:tcPr>
                <w:p w14:paraId="73E6318A" w14:textId="77777777" w:rsidR="005B112D" w:rsidRPr="00B94F8B" w:rsidRDefault="005B112D" w:rsidP="005B112D">
                  <w:pPr>
                    <w:framePr w:hSpace="180" w:wrap="around" w:vAnchor="page" w:hAnchor="margin" w:y="1006"/>
                    <w:spacing w:after="0" w:line="220" w:lineRule="exact"/>
                    <w:ind w:right="143"/>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декабрь</w:t>
                  </w:r>
                </w:p>
              </w:tc>
              <w:tc>
                <w:tcPr>
                  <w:tcW w:w="3334" w:type="dxa"/>
                  <w:gridSpan w:val="2"/>
                  <w:tcBorders>
                    <w:top w:val="single" w:sz="4" w:space="0" w:color="auto"/>
                    <w:left w:val="single" w:sz="4" w:space="0" w:color="auto"/>
                    <w:bottom w:val="nil"/>
                    <w:right w:val="single" w:sz="4" w:space="0" w:color="auto"/>
                  </w:tcBorders>
                  <w:shd w:val="clear" w:color="auto" w:fill="FFFFFF"/>
                  <w:vAlign w:val="bottom"/>
                </w:tcPr>
                <w:p w14:paraId="6107781D" w14:textId="77777777" w:rsidR="005B112D" w:rsidRPr="00B94F8B" w:rsidRDefault="005B112D" w:rsidP="005B112D">
                  <w:pPr>
                    <w:framePr w:hSpace="180" w:wrap="around" w:vAnchor="page" w:hAnchor="margin" w:y="1006"/>
                    <w:spacing w:after="0" w:line="220" w:lineRule="exact"/>
                    <w:ind w:right="143"/>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классные руководители</w:t>
                  </w:r>
                </w:p>
              </w:tc>
            </w:tr>
            <w:tr w:rsidR="005B112D" w:rsidRPr="00B94F8B" w14:paraId="2F8E4D69" w14:textId="77777777" w:rsidTr="00221C6E">
              <w:trPr>
                <w:gridAfter w:val="1"/>
                <w:wAfter w:w="159" w:type="dxa"/>
                <w:trHeight w:val="557"/>
              </w:trPr>
              <w:tc>
                <w:tcPr>
                  <w:tcW w:w="6944" w:type="dxa"/>
                  <w:tcBorders>
                    <w:top w:val="single" w:sz="4" w:space="0" w:color="auto"/>
                    <w:left w:val="single" w:sz="4" w:space="0" w:color="auto"/>
                    <w:bottom w:val="nil"/>
                    <w:right w:val="nil"/>
                  </w:tcBorders>
                  <w:shd w:val="clear" w:color="auto" w:fill="FFFFFF"/>
                  <w:vAlign w:val="bottom"/>
                </w:tcPr>
                <w:p w14:paraId="38191819" w14:textId="77777777" w:rsidR="005B112D" w:rsidRPr="00B94F8B" w:rsidRDefault="005B112D" w:rsidP="005B112D">
                  <w:pPr>
                    <w:framePr w:hSpace="180" w:wrap="around" w:vAnchor="page" w:hAnchor="margin" w:y="1006"/>
                    <w:spacing w:after="0" w:line="240" w:lineRule="auto"/>
                    <w:ind w:right="143"/>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Школьный конкурс по украшению классной комнаты «Путешествие в новогоднюю сказку»</w:t>
                  </w:r>
                </w:p>
              </w:tc>
              <w:tc>
                <w:tcPr>
                  <w:tcW w:w="2126" w:type="dxa"/>
                  <w:tcBorders>
                    <w:top w:val="single" w:sz="4" w:space="0" w:color="auto"/>
                    <w:left w:val="single" w:sz="4" w:space="0" w:color="auto"/>
                    <w:bottom w:val="nil"/>
                    <w:right w:val="nil"/>
                  </w:tcBorders>
                  <w:shd w:val="clear" w:color="auto" w:fill="FFFFFF"/>
                </w:tcPr>
                <w:p w14:paraId="35BE5BB6" w14:textId="77777777" w:rsidR="005B112D" w:rsidRPr="00B94F8B" w:rsidRDefault="005B112D" w:rsidP="005B112D">
                  <w:pPr>
                    <w:framePr w:hSpace="180" w:wrap="around" w:vAnchor="page" w:hAnchor="margin" w:y="1006"/>
                    <w:spacing w:after="0" w:line="220" w:lineRule="exact"/>
                    <w:ind w:right="143"/>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5-9</w:t>
                  </w:r>
                </w:p>
              </w:tc>
              <w:tc>
                <w:tcPr>
                  <w:tcW w:w="2268" w:type="dxa"/>
                  <w:tcBorders>
                    <w:top w:val="single" w:sz="4" w:space="0" w:color="auto"/>
                    <w:left w:val="single" w:sz="4" w:space="0" w:color="auto"/>
                    <w:bottom w:val="nil"/>
                    <w:right w:val="nil"/>
                  </w:tcBorders>
                  <w:shd w:val="clear" w:color="auto" w:fill="FFFFFF"/>
                </w:tcPr>
                <w:p w14:paraId="62D12CC8" w14:textId="77777777" w:rsidR="005B112D" w:rsidRPr="00B94F8B" w:rsidRDefault="005B112D" w:rsidP="005B112D">
                  <w:pPr>
                    <w:framePr w:hSpace="180" w:wrap="around" w:vAnchor="page" w:hAnchor="margin" w:y="1006"/>
                    <w:spacing w:after="0" w:line="220" w:lineRule="exact"/>
                    <w:ind w:right="143"/>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декабрь</w:t>
                  </w:r>
                </w:p>
              </w:tc>
              <w:tc>
                <w:tcPr>
                  <w:tcW w:w="3334" w:type="dxa"/>
                  <w:gridSpan w:val="2"/>
                  <w:tcBorders>
                    <w:top w:val="single" w:sz="4" w:space="0" w:color="auto"/>
                    <w:left w:val="single" w:sz="4" w:space="0" w:color="auto"/>
                    <w:bottom w:val="nil"/>
                    <w:right w:val="single" w:sz="4" w:space="0" w:color="auto"/>
                  </w:tcBorders>
                  <w:shd w:val="clear" w:color="auto" w:fill="FFFFFF"/>
                </w:tcPr>
                <w:p w14:paraId="0DAFE26E" w14:textId="77777777" w:rsidR="005B112D" w:rsidRPr="00B94F8B" w:rsidRDefault="005B112D" w:rsidP="005B112D">
                  <w:pPr>
                    <w:framePr w:hSpace="180" w:wrap="around" w:vAnchor="page" w:hAnchor="margin" w:y="1006"/>
                    <w:spacing w:after="0" w:line="220" w:lineRule="exact"/>
                    <w:ind w:right="143"/>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классные руководители</w:t>
                  </w:r>
                </w:p>
              </w:tc>
            </w:tr>
            <w:tr w:rsidR="005B112D" w:rsidRPr="00B94F8B" w14:paraId="3B0947D8" w14:textId="77777777" w:rsidTr="00221C6E">
              <w:trPr>
                <w:gridAfter w:val="1"/>
                <w:wAfter w:w="159" w:type="dxa"/>
                <w:trHeight w:val="288"/>
              </w:trPr>
              <w:tc>
                <w:tcPr>
                  <w:tcW w:w="6944" w:type="dxa"/>
                  <w:tcBorders>
                    <w:top w:val="single" w:sz="4" w:space="0" w:color="auto"/>
                    <w:left w:val="single" w:sz="4" w:space="0" w:color="auto"/>
                    <w:bottom w:val="nil"/>
                    <w:right w:val="nil"/>
                  </w:tcBorders>
                  <w:shd w:val="clear" w:color="auto" w:fill="FFFFFF"/>
                  <w:vAlign w:val="bottom"/>
                </w:tcPr>
                <w:p w14:paraId="013C7882" w14:textId="77777777" w:rsidR="005B112D" w:rsidRPr="00B94F8B" w:rsidRDefault="005B112D" w:rsidP="005B112D">
                  <w:pPr>
                    <w:framePr w:hSpace="180" w:wrap="around" w:vAnchor="page" w:hAnchor="margin" w:y="1006"/>
                    <w:spacing w:after="0" w:line="220" w:lineRule="exact"/>
                    <w:ind w:right="143"/>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 xml:space="preserve">Новогодние </w:t>
                  </w:r>
                  <w:r>
                    <w:rPr>
                      <w:rFonts w:ascii="Times New Roman" w:eastAsia="Times New Roman" w:hAnsi="Times New Roman" w:cs="Times New Roman"/>
                      <w:color w:val="000000"/>
                      <w:sz w:val="24"/>
                      <w:szCs w:val="24"/>
                      <w:lang w:eastAsia="ru-RU"/>
                    </w:rPr>
                    <w:t>программы по параллелям</w:t>
                  </w:r>
                </w:p>
              </w:tc>
              <w:tc>
                <w:tcPr>
                  <w:tcW w:w="2126" w:type="dxa"/>
                  <w:tcBorders>
                    <w:top w:val="single" w:sz="4" w:space="0" w:color="auto"/>
                    <w:left w:val="single" w:sz="4" w:space="0" w:color="auto"/>
                    <w:bottom w:val="nil"/>
                    <w:right w:val="nil"/>
                  </w:tcBorders>
                  <w:shd w:val="clear" w:color="auto" w:fill="FFFFFF"/>
                  <w:vAlign w:val="bottom"/>
                </w:tcPr>
                <w:p w14:paraId="07E7D205" w14:textId="77777777" w:rsidR="005B112D" w:rsidRPr="00B94F8B" w:rsidRDefault="005B112D" w:rsidP="005B112D">
                  <w:pPr>
                    <w:framePr w:hSpace="180" w:wrap="around" w:vAnchor="page" w:hAnchor="margin" w:y="1006"/>
                    <w:spacing w:after="0" w:line="220" w:lineRule="exact"/>
                    <w:ind w:right="143"/>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5-9</w:t>
                  </w:r>
                </w:p>
              </w:tc>
              <w:tc>
                <w:tcPr>
                  <w:tcW w:w="2268" w:type="dxa"/>
                  <w:tcBorders>
                    <w:top w:val="single" w:sz="4" w:space="0" w:color="auto"/>
                    <w:left w:val="single" w:sz="4" w:space="0" w:color="auto"/>
                    <w:bottom w:val="nil"/>
                    <w:right w:val="nil"/>
                  </w:tcBorders>
                  <w:shd w:val="clear" w:color="auto" w:fill="FFFFFF"/>
                  <w:vAlign w:val="bottom"/>
                </w:tcPr>
                <w:p w14:paraId="6370C589" w14:textId="77777777" w:rsidR="005B112D" w:rsidRPr="00B94F8B" w:rsidRDefault="005B112D" w:rsidP="005B112D">
                  <w:pPr>
                    <w:framePr w:hSpace="180" w:wrap="around" w:vAnchor="page" w:hAnchor="margin" w:y="1006"/>
                    <w:spacing w:after="0" w:line="220" w:lineRule="exact"/>
                    <w:ind w:right="143"/>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декабрь</w:t>
                  </w:r>
                </w:p>
              </w:tc>
              <w:tc>
                <w:tcPr>
                  <w:tcW w:w="3334" w:type="dxa"/>
                  <w:gridSpan w:val="2"/>
                  <w:tcBorders>
                    <w:top w:val="single" w:sz="4" w:space="0" w:color="auto"/>
                    <w:left w:val="single" w:sz="4" w:space="0" w:color="auto"/>
                    <w:bottom w:val="nil"/>
                    <w:right w:val="single" w:sz="4" w:space="0" w:color="auto"/>
                  </w:tcBorders>
                  <w:shd w:val="clear" w:color="auto" w:fill="FFFFFF"/>
                  <w:vAlign w:val="bottom"/>
                </w:tcPr>
                <w:p w14:paraId="7856F531" w14:textId="77777777" w:rsidR="005B112D" w:rsidRPr="00B94F8B" w:rsidRDefault="005B112D" w:rsidP="005B112D">
                  <w:pPr>
                    <w:framePr w:hSpace="180" w:wrap="around" w:vAnchor="page" w:hAnchor="margin" w:y="1006"/>
                    <w:spacing w:after="0" w:line="220" w:lineRule="exact"/>
                    <w:ind w:right="143"/>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классные руководители</w:t>
                  </w:r>
                </w:p>
              </w:tc>
            </w:tr>
            <w:tr w:rsidR="005B112D" w:rsidRPr="00B94F8B" w14:paraId="4862BFE0" w14:textId="77777777" w:rsidTr="00221C6E">
              <w:trPr>
                <w:gridAfter w:val="1"/>
                <w:wAfter w:w="159" w:type="dxa"/>
                <w:trHeight w:val="595"/>
              </w:trPr>
              <w:tc>
                <w:tcPr>
                  <w:tcW w:w="6944" w:type="dxa"/>
                  <w:tcBorders>
                    <w:top w:val="single" w:sz="4" w:space="0" w:color="auto"/>
                    <w:left w:val="single" w:sz="4" w:space="0" w:color="auto"/>
                    <w:bottom w:val="single" w:sz="4" w:space="0" w:color="auto"/>
                    <w:right w:val="nil"/>
                  </w:tcBorders>
                  <w:shd w:val="clear" w:color="auto" w:fill="FFFFFF"/>
                </w:tcPr>
                <w:p w14:paraId="6E160ACC" w14:textId="77777777" w:rsidR="005B112D" w:rsidRPr="00B94F8B" w:rsidRDefault="005B112D" w:rsidP="005B112D">
                  <w:pPr>
                    <w:framePr w:hSpace="180" w:wrap="around" w:vAnchor="page" w:hAnchor="margin" w:y="1006"/>
                    <w:spacing w:after="0" w:line="220" w:lineRule="exact"/>
                    <w:ind w:right="143"/>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 xml:space="preserve">Старый Новый год. Песенный марафон. Колядки, </w:t>
                  </w:r>
                  <w:proofErr w:type="spellStart"/>
                  <w:r w:rsidRPr="00B94F8B">
                    <w:rPr>
                      <w:rFonts w:ascii="Times New Roman" w:eastAsia="Times New Roman" w:hAnsi="Times New Roman" w:cs="Times New Roman"/>
                      <w:color w:val="000000"/>
                      <w:sz w:val="24"/>
                      <w:szCs w:val="24"/>
                      <w:lang w:eastAsia="ru-RU"/>
                    </w:rPr>
                    <w:t>щедривки</w:t>
                  </w:r>
                  <w:proofErr w:type="spellEnd"/>
                </w:p>
              </w:tc>
              <w:tc>
                <w:tcPr>
                  <w:tcW w:w="2126" w:type="dxa"/>
                  <w:tcBorders>
                    <w:top w:val="single" w:sz="4" w:space="0" w:color="auto"/>
                    <w:left w:val="single" w:sz="4" w:space="0" w:color="auto"/>
                    <w:bottom w:val="single" w:sz="4" w:space="0" w:color="auto"/>
                    <w:right w:val="nil"/>
                  </w:tcBorders>
                  <w:shd w:val="clear" w:color="auto" w:fill="FFFFFF"/>
                </w:tcPr>
                <w:p w14:paraId="5EA93270" w14:textId="77777777" w:rsidR="005B112D" w:rsidRPr="00B94F8B" w:rsidRDefault="005B112D" w:rsidP="005B112D">
                  <w:pPr>
                    <w:framePr w:hSpace="180" w:wrap="around" w:vAnchor="page" w:hAnchor="margin" w:y="1006"/>
                    <w:spacing w:after="0" w:line="220" w:lineRule="exact"/>
                    <w:ind w:right="143"/>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5-9</w:t>
                  </w:r>
                </w:p>
              </w:tc>
              <w:tc>
                <w:tcPr>
                  <w:tcW w:w="2268" w:type="dxa"/>
                  <w:tcBorders>
                    <w:top w:val="single" w:sz="4" w:space="0" w:color="auto"/>
                    <w:left w:val="single" w:sz="4" w:space="0" w:color="auto"/>
                    <w:bottom w:val="single" w:sz="4" w:space="0" w:color="auto"/>
                    <w:right w:val="nil"/>
                  </w:tcBorders>
                  <w:shd w:val="clear" w:color="auto" w:fill="FFFFFF"/>
                </w:tcPr>
                <w:p w14:paraId="1C00D61F" w14:textId="77777777" w:rsidR="005B112D" w:rsidRPr="00B94F8B" w:rsidRDefault="005B112D" w:rsidP="005B112D">
                  <w:pPr>
                    <w:framePr w:hSpace="180" w:wrap="around" w:vAnchor="page" w:hAnchor="margin" w:y="1006"/>
                    <w:spacing w:after="0" w:line="220" w:lineRule="exact"/>
                    <w:ind w:right="143"/>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10-14.01</w:t>
                  </w:r>
                </w:p>
              </w:tc>
              <w:tc>
                <w:tcPr>
                  <w:tcW w:w="3334" w:type="dxa"/>
                  <w:gridSpan w:val="2"/>
                  <w:tcBorders>
                    <w:top w:val="single" w:sz="4" w:space="0" w:color="auto"/>
                    <w:left w:val="single" w:sz="4" w:space="0" w:color="auto"/>
                    <w:bottom w:val="single" w:sz="4" w:space="0" w:color="auto"/>
                    <w:right w:val="single" w:sz="4" w:space="0" w:color="auto"/>
                  </w:tcBorders>
                  <w:shd w:val="clear" w:color="auto" w:fill="FFFFFF"/>
                </w:tcPr>
                <w:p w14:paraId="67231829" w14:textId="77777777" w:rsidR="005B112D" w:rsidRPr="00B94F8B" w:rsidRDefault="005B112D" w:rsidP="005B112D">
                  <w:pPr>
                    <w:framePr w:hSpace="180" w:wrap="around" w:vAnchor="page" w:hAnchor="margin" w:y="1006"/>
                    <w:spacing w:after="0" w:line="220" w:lineRule="exact"/>
                    <w:ind w:right="143"/>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классные руководители</w:t>
                  </w:r>
                </w:p>
              </w:tc>
            </w:tr>
            <w:tr w:rsidR="005B112D" w:rsidRPr="00B94F8B" w14:paraId="597F3373" w14:textId="77777777" w:rsidTr="00221C6E">
              <w:trPr>
                <w:gridAfter w:val="1"/>
                <w:wAfter w:w="159" w:type="dxa"/>
                <w:trHeight w:val="1397"/>
              </w:trPr>
              <w:tc>
                <w:tcPr>
                  <w:tcW w:w="6944" w:type="dxa"/>
                  <w:tcBorders>
                    <w:top w:val="single" w:sz="4" w:space="0" w:color="auto"/>
                    <w:left w:val="single" w:sz="4" w:space="0" w:color="auto"/>
                    <w:bottom w:val="nil"/>
                    <w:right w:val="nil"/>
                  </w:tcBorders>
                  <w:shd w:val="clear" w:color="auto" w:fill="FFFFFF"/>
                  <w:vAlign w:val="bottom"/>
                </w:tcPr>
                <w:p w14:paraId="0F67CC32" w14:textId="77777777" w:rsidR="005B112D" w:rsidRPr="00B94F8B" w:rsidRDefault="005B112D" w:rsidP="005B112D">
                  <w:pPr>
                    <w:framePr w:hSpace="180" w:wrap="around" w:vAnchor="page" w:hAnchor="margin" w:y="1006"/>
                    <w:spacing w:after="0" w:line="240" w:lineRule="auto"/>
                    <w:ind w:right="143"/>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Международный день детских изобретений Участие в школьной выставке</w:t>
                  </w:r>
                </w:p>
                <w:p w14:paraId="1C114926" w14:textId="77777777" w:rsidR="005B112D" w:rsidRPr="00B94F8B" w:rsidRDefault="005B112D" w:rsidP="005B112D">
                  <w:pPr>
                    <w:framePr w:hSpace="180" w:wrap="around" w:vAnchor="page" w:hAnchor="margin" w:y="1006"/>
                    <w:spacing w:after="0" w:line="240" w:lineRule="auto"/>
                    <w:ind w:right="143"/>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Творческий конкурс «Снимай науку!» (конкурс фото и видео материалов</w:t>
                  </w:r>
                </w:p>
              </w:tc>
              <w:tc>
                <w:tcPr>
                  <w:tcW w:w="2126" w:type="dxa"/>
                  <w:tcBorders>
                    <w:top w:val="single" w:sz="4" w:space="0" w:color="auto"/>
                    <w:left w:val="single" w:sz="4" w:space="0" w:color="auto"/>
                    <w:bottom w:val="nil"/>
                    <w:right w:val="nil"/>
                  </w:tcBorders>
                  <w:shd w:val="clear" w:color="auto" w:fill="FFFFFF"/>
                </w:tcPr>
                <w:p w14:paraId="5E2FE602" w14:textId="77777777" w:rsidR="005B112D" w:rsidRPr="00B94F8B" w:rsidRDefault="005B112D" w:rsidP="005B112D">
                  <w:pPr>
                    <w:framePr w:hSpace="180" w:wrap="around" w:vAnchor="page" w:hAnchor="margin" w:y="1006"/>
                    <w:spacing w:after="0" w:line="220" w:lineRule="exact"/>
                    <w:ind w:right="143"/>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5-9</w:t>
                  </w:r>
                </w:p>
              </w:tc>
              <w:tc>
                <w:tcPr>
                  <w:tcW w:w="2268" w:type="dxa"/>
                  <w:tcBorders>
                    <w:top w:val="single" w:sz="4" w:space="0" w:color="auto"/>
                    <w:left w:val="single" w:sz="4" w:space="0" w:color="auto"/>
                    <w:bottom w:val="nil"/>
                    <w:right w:val="nil"/>
                  </w:tcBorders>
                  <w:shd w:val="clear" w:color="auto" w:fill="FFFFFF"/>
                </w:tcPr>
                <w:p w14:paraId="6E97C532" w14:textId="77777777" w:rsidR="005B112D" w:rsidRPr="00B94F8B" w:rsidRDefault="005B112D" w:rsidP="005B112D">
                  <w:pPr>
                    <w:framePr w:hSpace="180" w:wrap="around" w:vAnchor="page" w:hAnchor="margin" w:y="1006"/>
                    <w:spacing w:after="0" w:line="220" w:lineRule="exact"/>
                    <w:ind w:right="143"/>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январь</w:t>
                  </w:r>
                </w:p>
              </w:tc>
              <w:tc>
                <w:tcPr>
                  <w:tcW w:w="3334" w:type="dxa"/>
                  <w:gridSpan w:val="2"/>
                  <w:tcBorders>
                    <w:top w:val="single" w:sz="4" w:space="0" w:color="auto"/>
                    <w:left w:val="single" w:sz="4" w:space="0" w:color="auto"/>
                    <w:bottom w:val="nil"/>
                    <w:right w:val="single" w:sz="4" w:space="0" w:color="auto"/>
                  </w:tcBorders>
                  <w:shd w:val="clear" w:color="auto" w:fill="FFFFFF"/>
                  <w:vAlign w:val="bottom"/>
                </w:tcPr>
                <w:p w14:paraId="4F7513A3" w14:textId="77777777" w:rsidR="005B112D" w:rsidRPr="00B94F8B" w:rsidRDefault="005B112D" w:rsidP="005B112D">
                  <w:pPr>
                    <w:framePr w:hSpace="180" w:wrap="around" w:vAnchor="page" w:hAnchor="margin" w:y="1006"/>
                    <w:tabs>
                      <w:tab w:val="left" w:pos="2715"/>
                    </w:tabs>
                    <w:spacing w:after="0" w:line="240" w:lineRule="auto"/>
                    <w:ind w:right="616"/>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Руководитель школьного отделения МАН, классные руководители, учителя предметники и внеурочной деятельности</w:t>
                  </w:r>
                </w:p>
              </w:tc>
            </w:tr>
            <w:tr w:rsidR="005B112D" w:rsidRPr="00B94F8B" w14:paraId="589EC063" w14:textId="77777777" w:rsidTr="00221C6E">
              <w:trPr>
                <w:gridAfter w:val="1"/>
                <w:wAfter w:w="159" w:type="dxa"/>
                <w:trHeight w:val="840"/>
              </w:trPr>
              <w:tc>
                <w:tcPr>
                  <w:tcW w:w="6944" w:type="dxa"/>
                  <w:tcBorders>
                    <w:top w:val="single" w:sz="4" w:space="0" w:color="auto"/>
                    <w:left w:val="single" w:sz="4" w:space="0" w:color="auto"/>
                    <w:bottom w:val="nil"/>
                    <w:right w:val="nil"/>
                  </w:tcBorders>
                  <w:shd w:val="clear" w:color="auto" w:fill="FFFFFF"/>
                </w:tcPr>
                <w:p w14:paraId="7FE59771" w14:textId="77777777" w:rsidR="005B112D" w:rsidRPr="00B94F8B" w:rsidRDefault="005B112D" w:rsidP="005B112D">
                  <w:pPr>
                    <w:framePr w:hSpace="180" w:wrap="around" w:vAnchor="page" w:hAnchor="margin" w:y="1006"/>
                    <w:spacing w:after="0" w:line="240" w:lineRule="auto"/>
                    <w:ind w:right="143"/>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Международный день памяти жертв Холокоста. Акция «Зажги свечу памяти о жертвах Холокоста»</w:t>
                  </w:r>
                </w:p>
              </w:tc>
              <w:tc>
                <w:tcPr>
                  <w:tcW w:w="2126" w:type="dxa"/>
                  <w:tcBorders>
                    <w:top w:val="single" w:sz="4" w:space="0" w:color="auto"/>
                    <w:left w:val="single" w:sz="4" w:space="0" w:color="auto"/>
                    <w:bottom w:val="nil"/>
                    <w:right w:val="nil"/>
                  </w:tcBorders>
                  <w:shd w:val="clear" w:color="auto" w:fill="FFFFFF"/>
                </w:tcPr>
                <w:p w14:paraId="25EFD3FF" w14:textId="77777777" w:rsidR="005B112D" w:rsidRPr="00B94F8B" w:rsidRDefault="005B112D" w:rsidP="005B112D">
                  <w:pPr>
                    <w:framePr w:hSpace="180" w:wrap="around" w:vAnchor="page" w:hAnchor="margin" w:y="1006"/>
                    <w:spacing w:after="0" w:line="220" w:lineRule="exact"/>
                    <w:ind w:right="143"/>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5-9</w:t>
                  </w:r>
                </w:p>
              </w:tc>
              <w:tc>
                <w:tcPr>
                  <w:tcW w:w="2268" w:type="dxa"/>
                  <w:tcBorders>
                    <w:top w:val="single" w:sz="4" w:space="0" w:color="auto"/>
                    <w:left w:val="single" w:sz="4" w:space="0" w:color="auto"/>
                    <w:bottom w:val="nil"/>
                    <w:right w:val="nil"/>
                  </w:tcBorders>
                  <w:shd w:val="clear" w:color="auto" w:fill="FFFFFF"/>
                </w:tcPr>
                <w:p w14:paraId="7CA4A08B" w14:textId="77777777" w:rsidR="005B112D" w:rsidRPr="00B94F8B" w:rsidRDefault="005B112D" w:rsidP="005B112D">
                  <w:pPr>
                    <w:framePr w:hSpace="180" w:wrap="around" w:vAnchor="page" w:hAnchor="margin" w:y="1006"/>
                    <w:spacing w:after="0" w:line="220" w:lineRule="exact"/>
                    <w:ind w:right="143"/>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28,29.01</w:t>
                  </w:r>
                </w:p>
              </w:tc>
              <w:tc>
                <w:tcPr>
                  <w:tcW w:w="3334" w:type="dxa"/>
                  <w:gridSpan w:val="2"/>
                  <w:tcBorders>
                    <w:top w:val="single" w:sz="4" w:space="0" w:color="auto"/>
                    <w:left w:val="single" w:sz="4" w:space="0" w:color="auto"/>
                    <w:bottom w:val="nil"/>
                    <w:right w:val="single" w:sz="4" w:space="0" w:color="auto"/>
                  </w:tcBorders>
                  <w:shd w:val="clear" w:color="auto" w:fill="FFFFFF"/>
                  <w:vAlign w:val="bottom"/>
                </w:tcPr>
                <w:p w14:paraId="52AFFC91" w14:textId="77777777" w:rsidR="005B112D" w:rsidRPr="00B94F8B" w:rsidRDefault="005B112D" w:rsidP="005B112D">
                  <w:pPr>
                    <w:framePr w:hSpace="180" w:wrap="around" w:vAnchor="page" w:hAnchor="margin" w:y="1006"/>
                    <w:spacing w:after="0" w:line="240" w:lineRule="auto"/>
                    <w:ind w:right="143"/>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Классные руководители,</w:t>
                  </w:r>
                </w:p>
                <w:p w14:paraId="44791B1F" w14:textId="77777777" w:rsidR="005B112D" w:rsidRPr="00B94F8B" w:rsidRDefault="005B112D" w:rsidP="005B112D">
                  <w:pPr>
                    <w:framePr w:hSpace="180" w:wrap="around" w:vAnchor="page" w:hAnchor="margin" w:y="1006"/>
                    <w:spacing w:after="0" w:line="240" w:lineRule="auto"/>
                    <w:ind w:right="143"/>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педагог-организатор</w:t>
                  </w:r>
                </w:p>
                <w:p w14:paraId="751242EF" w14:textId="77777777" w:rsidR="005B112D" w:rsidRPr="00B94F8B" w:rsidRDefault="005B112D" w:rsidP="005B112D">
                  <w:pPr>
                    <w:framePr w:hSpace="180" w:wrap="around" w:vAnchor="page" w:hAnchor="margin" w:y="1006"/>
                    <w:spacing w:after="0" w:line="240" w:lineRule="auto"/>
                    <w:ind w:right="143"/>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Библиотекарь</w:t>
                  </w:r>
                </w:p>
              </w:tc>
            </w:tr>
            <w:tr w:rsidR="005B112D" w:rsidRPr="00B94F8B" w14:paraId="69D138E7" w14:textId="77777777" w:rsidTr="00221C6E">
              <w:trPr>
                <w:gridAfter w:val="1"/>
                <w:wAfter w:w="159" w:type="dxa"/>
                <w:trHeight w:val="850"/>
              </w:trPr>
              <w:tc>
                <w:tcPr>
                  <w:tcW w:w="6944" w:type="dxa"/>
                  <w:tcBorders>
                    <w:top w:val="single" w:sz="4" w:space="0" w:color="auto"/>
                    <w:left w:val="single" w:sz="4" w:space="0" w:color="auto"/>
                    <w:bottom w:val="nil"/>
                    <w:right w:val="nil"/>
                  </w:tcBorders>
                  <w:shd w:val="clear" w:color="auto" w:fill="FFFFFF"/>
                  <w:vAlign w:val="bottom"/>
                </w:tcPr>
                <w:p w14:paraId="5D476FA7" w14:textId="77777777" w:rsidR="005B112D" w:rsidRPr="00F201C4" w:rsidRDefault="005B112D" w:rsidP="005B112D">
                  <w:pPr>
                    <w:framePr w:hSpace="180" w:wrap="around" w:vAnchor="page" w:hAnchor="margin" w:y="1006"/>
                    <w:spacing w:after="0" w:line="240" w:lineRule="auto"/>
                    <w:ind w:right="143"/>
                    <w:jc w:val="both"/>
                    <w:rPr>
                      <w:rFonts w:ascii="Times New Roman" w:eastAsia="Times New Roman" w:hAnsi="Times New Roman" w:cs="Times New Roman"/>
                      <w:b/>
                      <w:bCs/>
                      <w:sz w:val="24"/>
                      <w:szCs w:val="24"/>
                      <w:lang w:eastAsia="ru-RU"/>
                    </w:rPr>
                  </w:pPr>
                  <w:r w:rsidRPr="00F201C4">
                    <w:rPr>
                      <w:rFonts w:ascii="Times New Roman" w:eastAsia="Times New Roman" w:hAnsi="Times New Roman" w:cs="Times New Roman"/>
                      <w:b/>
                      <w:bCs/>
                      <w:color w:val="000000"/>
                      <w:sz w:val="24"/>
                      <w:szCs w:val="24"/>
                      <w:lang w:eastAsia="ru-RU"/>
                    </w:rPr>
                    <w:t>КТД «Блокада Ленинграда»</w:t>
                  </w:r>
                </w:p>
                <w:p w14:paraId="189343C5" w14:textId="77777777" w:rsidR="005B112D" w:rsidRPr="00B94F8B" w:rsidRDefault="005B112D" w:rsidP="005B112D">
                  <w:pPr>
                    <w:framePr w:hSpace="180" w:wrap="around" w:vAnchor="page" w:hAnchor="margin" w:y="1006"/>
                    <w:spacing w:after="0" w:line="240" w:lineRule="auto"/>
                    <w:ind w:right="143"/>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Литературный флешмоб «Муза Блокады» (Чтение стихов поэтов блокадного Ленинграда-видеоролики)</w:t>
                  </w:r>
                </w:p>
              </w:tc>
              <w:tc>
                <w:tcPr>
                  <w:tcW w:w="2126" w:type="dxa"/>
                  <w:tcBorders>
                    <w:top w:val="single" w:sz="4" w:space="0" w:color="auto"/>
                    <w:left w:val="single" w:sz="4" w:space="0" w:color="auto"/>
                    <w:bottom w:val="nil"/>
                    <w:right w:val="nil"/>
                  </w:tcBorders>
                  <w:shd w:val="clear" w:color="auto" w:fill="FFFFFF"/>
                </w:tcPr>
                <w:p w14:paraId="649B97D5" w14:textId="77777777" w:rsidR="005B112D" w:rsidRPr="00B94F8B" w:rsidRDefault="005B112D" w:rsidP="005B112D">
                  <w:pPr>
                    <w:framePr w:hSpace="180" w:wrap="around" w:vAnchor="page" w:hAnchor="margin" w:y="1006"/>
                    <w:spacing w:after="0" w:line="220" w:lineRule="exact"/>
                    <w:ind w:right="143"/>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5-9</w:t>
                  </w:r>
                </w:p>
              </w:tc>
              <w:tc>
                <w:tcPr>
                  <w:tcW w:w="2268" w:type="dxa"/>
                  <w:tcBorders>
                    <w:top w:val="single" w:sz="4" w:space="0" w:color="auto"/>
                    <w:left w:val="single" w:sz="4" w:space="0" w:color="auto"/>
                    <w:bottom w:val="nil"/>
                    <w:right w:val="nil"/>
                  </w:tcBorders>
                  <w:shd w:val="clear" w:color="auto" w:fill="FFFFFF"/>
                </w:tcPr>
                <w:p w14:paraId="401CBA38" w14:textId="77777777" w:rsidR="005B112D" w:rsidRPr="00B94F8B" w:rsidRDefault="005B112D" w:rsidP="005B112D">
                  <w:pPr>
                    <w:framePr w:hSpace="180" w:wrap="around" w:vAnchor="page" w:hAnchor="margin" w:y="1006"/>
                    <w:spacing w:after="0" w:line="220" w:lineRule="exact"/>
                    <w:ind w:right="143"/>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27.01</w:t>
                  </w:r>
                </w:p>
              </w:tc>
              <w:tc>
                <w:tcPr>
                  <w:tcW w:w="3334" w:type="dxa"/>
                  <w:gridSpan w:val="2"/>
                  <w:tcBorders>
                    <w:top w:val="single" w:sz="4" w:space="0" w:color="auto"/>
                    <w:left w:val="single" w:sz="4" w:space="0" w:color="auto"/>
                    <w:bottom w:val="nil"/>
                    <w:right w:val="single" w:sz="4" w:space="0" w:color="auto"/>
                  </w:tcBorders>
                  <w:shd w:val="clear" w:color="auto" w:fill="FFFFFF"/>
                </w:tcPr>
                <w:p w14:paraId="2920C924" w14:textId="77777777" w:rsidR="005B112D" w:rsidRPr="00B94F8B" w:rsidRDefault="005B112D" w:rsidP="005B112D">
                  <w:pPr>
                    <w:framePr w:hSpace="180" w:wrap="around" w:vAnchor="page" w:hAnchor="margin" w:y="1006"/>
                    <w:spacing w:after="0" w:line="240" w:lineRule="auto"/>
                    <w:ind w:right="143"/>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 xml:space="preserve">Классные руководители 8-11 </w:t>
                  </w:r>
                  <w:proofErr w:type="spellStart"/>
                  <w:r w:rsidRPr="00B94F8B">
                    <w:rPr>
                      <w:rFonts w:ascii="Times New Roman" w:eastAsia="Times New Roman" w:hAnsi="Times New Roman" w:cs="Times New Roman"/>
                      <w:color w:val="000000"/>
                      <w:sz w:val="24"/>
                      <w:szCs w:val="24"/>
                      <w:lang w:eastAsia="ru-RU"/>
                    </w:rPr>
                    <w:t>кл</w:t>
                  </w:r>
                  <w:proofErr w:type="spellEnd"/>
                  <w:r w:rsidRPr="00B94F8B">
                    <w:rPr>
                      <w:rFonts w:ascii="Times New Roman" w:eastAsia="Times New Roman" w:hAnsi="Times New Roman" w:cs="Times New Roman"/>
                      <w:color w:val="000000"/>
                      <w:sz w:val="24"/>
                      <w:szCs w:val="24"/>
                      <w:lang w:eastAsia="ru-RU"/>
                    </w:rPr>
                    <w:t>.</w:t>
                  </w:r>
                </w:p>
              </w:tc>
            </w:tr>
            <w:tr w:rsidR="005B112D" w:rsidRPr="00B94F8B" w14:paraId="43F9FE51" w14:textId="77777777" w:rsidTr="00221C6E">
              <w:trPr>
                <w:gridAfter w:val="1"/>
                <w:wAfter w:w="159" w:type="dxa"/>
                <w:trHeight w:val="562"/>
              </w:trPr>
              <w:tc>
                <w:tcPr>
                  <w:tcW w:w="6944" w:type="dxa"/>
                  <w:tcBorders>
                    <w:top w:val="single" w:sz="4" w:space="0" w:color="auto"/>
                    <w:left w:val="single" w:sz="4" w:space="0" w:color="auto"/>
                    <w:bottom w:val="nil"/>
                    <w:right w:val="nil"/>
                  </w:tcBorders>
                  <w:shd w:val="clear" w:color="auto" w:fill="FFFFFF"/>
                </w:tcPr>
                <w:p w14:paraId="1A80D30E" w14:textId="77777777" w:rsidR="005B112D" w:rsidRPr="00B94F8B" w:rsidRDefault="005B112D" w:rsidP="005B112D">
                  <w:pPr>
                    <w:framePr w:hSpace="180" w:wrap="around" w:vAnchor="page" w:hAnchor="margin" w:y="1006"/>
                    <w:spacing w:after="0" w:line="230" w:lineRule="exact"/>
                    <w:ind w:right="143"/>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b/>
                      <w:bCs/>
                      <w:color w:val="000000"/>
                      <w:sz w:val="23"/>
                      <w:szCs w:val="23"/>
                      <w:lang w:eastAsia="ru-RU"/>
                    </w:rPr>
                    <w:t>КТД Международный день родного языка</w:t>
                  </w:r>
                </w:p>
              </w:tc>
              <w:tc>
                <w:tcPr>
                  <w:tcW w:w="2126" w:type="dxa"/>
                  <w:tcBorders>
                    <w:top w:val="single" w:sz="4" w:space="0" w:color="auto"/>
                    <w:left w:val="single" w:sz="4" w:space="0" w:color="auto"/>
                    <w:bottom w:val="nil"/>
                    <w:right w:val="nil"/>
                  </w:tcBorders>
                  <w:shd w:val="clear" w:color="auto" w:fill="FFFFFF"/>
                </w:tcPr>
                <w:p w14:paraId="5B2D9175" w14:textId="77777777" w:rsidR="005B112D" w:rsidRPr="00B94F8B" w:rsidRDefault="005B112D" w:rsidP="005B112D">
                  <w:pPr>
                    <w:framePr w:hSpace="180" w:wrap="around" w:vAnchor="page" w:hAnchor="margin" w:y="1006"/>
                    <w:spacing w:after="0" w:line="220" w:lineRule="exact"/>
                    <w:ind w:right="143"/>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5-9</w:t>
                  </w:r>
                </w:p>
              </w:tc>
              <w:tc>
                <w:tcPr>
                  <w:tcW w:w="2268" w:type="dxa"/>
                  <w:tcBorders>
                    <w:top w:val="single" w:sz="4" w:space="0" w:color="auto"/>
                    <w:left w:val="single" w:sz="4" w:space="0" w:color="auto"/>
                    <w:bottom w:val="nil"/>
                    <w:right w:val="nil"/>
                  </w:tcBorders>
                  <w:shd w:val="clear" w:color="auto" w:fill="FFFFFF"/>
                </w:tcPr>
                <w:p w14:paraId="7E321961" w14:textId="77777777" w:rsidR="005B112D" w:rsidRPr="00B94F8B" w:rsidRDefault="005B112D" w:rsidP="005B112D">
                  <w:pPr>
                    <w:framePr w:hSpace="180" w:wrap="around" w:vAnchor="page" w:hAnchor="margin" w:y="1006"/>
                    <w:spacing w:after="0" w:line="220" w:lineRule="exact"/>
                    <w:ind w:right="143"/>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февраль</w:t>
                  </w:r>
                </w:p>
              </w:tc>
              <w:tc>
                <w:tcPr>
                  <w:tcW w:w="3334" w:type="dxa"/>
                  <w:gridSpan w:val="2"/>
                  <w:tcBorders>
                    <w:top w:val="single" w:sz="4" w:space="0" w:color="auto"/>
                    <w:left w:val="single" w:sz="4" w:space="0" w:color="auto"/>
                    <w:bottom w:val="nil"/>
                    <w:right w:val="single" w:sz="4" w:space="0" w:color="auto"/>
                  </w:tcBorders>
                  <w:shd w:val="clear" w:color="auto" w:fill="FFFFFF"/>
                </w:tcPr>
                <w:p w14:paraId="6304A34F" w14:textId="77777777" w:rsidR="005B112D" w:rsidRPr="00B94F8B" w:rsidRDefault="005B112D" w:rsidP="005B112D">
                  <w:pPr>
                    <w:framePr w:hSpace="180" w:wrap="around" w:vAnchor="page" w:hAnchor="margin" w:y="1006"/>
                    <w:spacing w:after="0" w:line="220" w:lineRule="exact"/>
                    <w:ind w:right="143"/>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Учителя филологии</w:t>
                  </w:r>
                </w:p>
              </w:tc>
            </w:tr>
            <w:tr w:rsidR="005B112D" w:rsidRPr="00B94F8B" w14:paraId="34FC1B52" w14:textId="77777777" w:rsidTr="00221C6E">
              <w:trPr>
                <w:gridAfter w:val="1"/>
                <w:wAfter w:w="159" w:type="dxa"/>
                <w:trHeight w:val="840"/>
              </w:trPr>
              <w:tc>
                <w:tcPr>
                  <w:tcW w:w="6944" w:type="dxa"/>
                  <w:tcBorders>
                    <w:top w:val="single" w:sz="4" w:space="0" w:color="auto"/>
                    <w:left w:val="single" w:sz="4" w:space="0" w:color="auto"/>
                    <w:bottom w:val="nil"/>
                    <w:right w:val="nil"/>
                  </w:tcBorders>
                  <w:shd w:val="clear" w:color="auto" w:fill="FFFFFF"/>
                  <w:vAlign w:val="bottom"/>
                </w:tcPr>
                <w:p w14:paraId="689E437D" w14:textId="77777777" w:rsidR="005B112D" w:rsidRPr="00B94F8B" w:rsidRDefault="005B112D" w:rsidP="005B112D">
                  <w:pPr>
                    <w:framePr w:hSpace="180" w:wrap="around" w:vAnchor="page" w:hAnchor="margin" w:y="1006"/>
                    <w:spacing w:after="0" w:line="240" w:lineRule="auto"/>
                    <w:ind w:right="143"/>
                    <w:jc w:val="both"/>
                    <w:rPr>
                      <w:rFonts w:ascii="Times New Roman" w:eastAsia="Times New Roman" w:hAnsi="Times New Roman" w:cs="Times New Roman"/>
                      <w:sz w:val="24"/>
                      <w:szCs w:val="24"/>
                      <w:lang w:eastAsia="ru-RU"/>
                    </w:rPr>
                  </w:pPr>
                  <w:proofErr w:type="spellStart"/>
                  <w:r w:rsidRPr="00B94F8B">
                    <w:rPr>
                      <w:rFonts w:ascii="Times New Roman" w:eastAsia="Times New Roman" w:hAnsi="Times New Roman" w:cs="Times New Roman"/>
                      <w:color w:val="000000"/>
                      <w:sz w:val="24"/>
                      <w:szCs w:val="24"/>
                      <w:lang w:eastAsia="ru-RU"/>
                    </w:rPr>
                    <w:t>Видеомарафон</w:t>
                  </w:r>
                  <w:proofErr w:type="spellEnd"/>
                  <w:r w:rsidRPr="00B94F8B">
                    <w:rPr>
                      <w:rFonts w:ascii="Times New Roman" w:eastAsia="Times New Roman" w:hAnsi="Times New Roman" w:cs="Times New Roman"/>
                      <w:color w:val="000000"/>
                      <w:sz w:val="24"/>
                      <w:szCs w:val="24"/>
                      <w:lang w:eastAsia="ru-RU"/>
                    </w:rPr>
                    <w:t xml:space="preserve"> «Сокровища родного языка» (дети и их учителя читают стихи или поют песни на родном языке - крымскотатарском, украинском, русском и др.</w:t>
                  </w:r>
                </w:p>
              </w:tc>
              <w:tc>
                <w:tcPr>
                  <w:tcW w:w="2126" w:type="dxa"/>
                  <w:tcBorders>
                    <w:top w:val="single" w:sz="4" w:space="0" w:color="auto"/>
                    <w:left w:val="single" w:sz="4" w:space="0" w:color="auto"/>
                    <w:bottom w:val="nil"/>
                    <w:right w:val="nil"/>
                  </w:tcBorders>
                  <w:shd w:val="clear" w:color="auto" w:fill="FFFFFF"/>
                </w:tcPr>
                <w:p w14:paraId="1A8FF8FD" w14:textId="77777777" w:rsidR="005B112D" w:rsidRPr="00B94F8B" w:rsidRDefault="005B112D" w:rsidP="005B112D">
                  <w:pPr>
                    <w:framePr w:hSpace="180" w:wrap="around" w:vAnchor="page" w:hAnchor="margin" w:y="1006"/>
                    <w:spacing w:after="0" w:line="220" w:lineRule="exact"/>
                    <w:ind w:right="143"/>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5-9</w:t>
                  </w:r>
                </w:p>
              </w:tc>
              <w:tc>
                <w:tcPr>
                  <w:tcW w:w="2268" w:type="dxa"/>
                  <w:tcBorders>
                    <w:top w:val="single" w:sz="4" w:space="0" w:color="auto"/>
                    <w:left w:val="single" w:sz="4" w:space="0" w:color="auto"/>
                    <w:bottom w:val="nil"/>
                    <w:right w:val="nil"/>
                  </w:tcBorders>
                  <w:shd w:val="clear" w:color="auto" w:fill="FFFFFF"/>
                </w:tcPr>
                <w:p w14:paraId="204FCEF0" w14:textId="77777777" w:rsidR="005B112D" w:rsidRPr="00B94F8B" w:rsidRDefault="005B112D" w:rsidP="005B112D">
                  <w:pPr>
                    <w:framePr w:hSpace="180" w:wrap="around" w:vAnchor="page" w:hAnchor="margin" w:y="1006"/>
                    <w:spacing w:after="0" w:line="220" w:lineRule="exact"/>
                    <w:ind w:right="143"/>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февраль</w:t>
                  </w:r>
                </w:p>
              </w:tc>
              <w:tc>
                <w:tcPr>
                  <w:tcW w:w="3334" w:type="dxa"/>
                  <w:gridSpan w:val="2"/>
                  <w:tcBorders>
                    <w:top w:val="single" w:sz="4" w:space="0" w:color="auto"/>
                    <w:left w:val="single" w:sz="4" w:space="0" w:color="auto"/>
                    <w:bottom w:val="nil"/>
                    <w:right w:val="single" w:sz="4" w:space="0" w:color="auto"/>
                  </w:tcBorders>
                  <w:shd w:val="clear" w:color="auto" w:fill="FFFFFF"/>
                </w:tcPr>
                <w:p w14:paraId="30C29C8A" w14:textId="77777777" w:rsidR="005B112D" w:rsidRPr="00B94F8B" w:rsidRDefault="005B112D" w:rsidP="005B112D">
                  <w:pPr>
                    <w:framePr w:hSpace="180" w:wrap="around" w:vAnchor="page" w:hAnchor="margin" w:y="1006"/>
                    <w:spacing w:after="0" w:line="240" w:lineRule="auto"/>
                    <w:ind w:right="474"/>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Классные руководители, Учителя филологии</w:t>
                  </w:r>
                </w:p>
              </w:tc>
            </w:tr>
            <w:tr w:rsidR="005B112D" w:rsidRPr="00B94F8B" w14:paraId="21D4F24F" w14:textId="77777777" w:rsidTr="00221C6E">
              <w:trPr>
                <w:gridAfter w:val="1"/>
                <w:wAfter w:w="159" w:type="dxa"/>
                <w:trHeight w:val="562"/>
              </w:trPr>
              <w:tc>
                <w:tcPr>
                  <w:tcW w:w="6944" w:type="dxa"/>
                  <w:tcBorders>
                    <w:top w:val="single" w:sz="4" w:space="0" w:color="auto"/>
                    <w:left w:val="single" w:sz="4" w:space="0" w:color="auto"/>
                    <w:bottom w:val="nil"/>
                    <w:right w:val="nil"/>
                  </w:tcBorders>
                  <w:shd w:val="clear" w:color="auto" w:fill="FFFFFF"/>
                </w:tcPr>
                <w:p w14:paraId="46B0F3AD" w14:textId="77777777" w:rsidR="005B112D" w:rsidRPr="00F201C4" w:rsidRDefault="005B112D" w:rsidP="005B112D">
                  <w:pPr>
                    <w:framePr w:hSpace="180" w:wrap="around" w:vAnchor="page" w:hAnchor="margin" w:y="1006"/>
                    <w:spacing w:after="0" w:line="220" w:lineRule="exact"/>
                    <w:ind w:right="143"/>
                    <w:jc w:val="both"/>
                    <w:rPr>
                      <w:rFonts w:ascii="Times New Roman" w:eastAsia="Times New Roman" w:hAnsi="Times New Roman" w:cs="Times New Roman"/>
                      <w:b/>
                      <w:bCs/>
                      <w:sz w:val="24"/>
                      <w:szCs w:val="24"/>
                      <w:lang w:eastAsia="ru-RU"/>
                    </w:rPr>
                  </w:pPr>
                  <w:r w:rsidRPr="00F201C4">
                    <w:rPr>
                      <w:rFonts w:ascii="Times New Roman" w:eastAsia="Times New Roman" w:hAnsi="Times New Roman" w:cs="Times New Roman"/>
                      <w:b/>
                      <w:bCs/>
                      <w:color w:val="000000"/>
                      <w:sz w:val="24"/>
                      <w:szCs w:val="24"/>
                      <w:lang w:eastAsia="ru-RU"/>
                    </w:rPr>
                    <w:t>КТД День защитника Отечества</w:t>
                  </w:r>
                </w:p>
              </w:tc>
              <w:tc>
                <w:tcPr>
                  <w:tcW w:w="2126" w:type="dxa"/>
                  <w:tcBorders>
                    <w:top w:val="single" w:sz="4" w:space="0" w:color="auto"/>
                    <w:left w:val="single" w:sz="4" w:space="0" w:color="auto"/>
                    <w:bottom w:val="nil"/>
                    <w:right w:val="nil"/>
                  </w:tcBorders>
                  <w:shd w:val="clear" w:color="auto" w:fill="FFFFFF"/>
                </w:tcPr>
                <w:p w14:paraId="0D811A5A" w14:textId="77777777" w:rsidR="005B112D" w:rsidRPr="00B94F8B" w:rsidRDefault="005B112D" w:rsidP="005B112D">
                  <w:pPr>
                    <w:framePr w:hSpace="180" w:wrap="around" w:vAnchor="page" w:hAnchor="margin" w:y="1006"/>
                    <w:spacing w:after="0" w:line="220" w:lineRule="exact"/>
                    <w:ind w:right="143"/>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5-9</w:t>
                  </w:r>
                </w:p>
              </w:tc>
              <w:tc>
                <w:tcPr>
                  <w:tcW w:w="2268" w:type="dxa"/>
                  <w:tcBorders>
                    <w:top w:val="single" w:sz="4" w:space="0" w:color="auto"/>
                    <w:left w:val="single" w:sz="4" w:space="0" w:color="auto"/>
                    <w:bottom w:val="nil"/>
                    <w:right w:val="nil"/>
                  </w:tcBorders>
                  <w:shd w:val="clear" w:color="auto" w:fill="FFFFFF"/>
                </w:tcPr>
                <w:p w14:paraId="2CDCB4C1" w14:textId="77777777" w:rsidR="005B112D" w:rsidRPr="00B94F8B" w:rsidRDefault="005B112D" w:rsidP="005B112D">
                  <w:pPr>
                    <w:framePr w:hSpace="180" w:wrap="around" w:vAnchor="page" w:hAnchor="margin" w:y="1006"/>
                    <w:spacing w:after="0" w:line="220" w:lineRule="exact"/>
                    <w:ind w:right="143"/>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23 февраля</w:t>
                  </w:r>
                </w:p>
              </w:tc>
              <w:tc>
                <w:tcPr>
                  <w:tcW w:w="3334" w:type="dxa"/>
                  <w:gridSpan w:val="2"/>
                  <w:tcBorders>
                    <w:top w:val="single" w:sz="4" w:space="0" w:color="auto"/>
                    <w:left w:val="single" w:sz="4" w:space="0" w:color="auto"/>
                    <w:bottom w:val="nil"/>
                    <w:right w:val="single" w:sz="4" w:space="0" w:color="auto"/>
                  </w:tcBorders>
                  <w:shd w:val="clear" w:color="auto" w:fill="FFFFFF"/>
                  <w:vAlign w:val="bottom"/>
                </w:tcPr>
                <w:p w14:paraId="2A0F2396" w14:textId="77777777" w:rsidR="005B112D" w:rsidRPr="00B94F8B" w:rsidRDefault="005B112D" w:rsidP="005B112D">
                  <w:pPr>
                    <w:framePr w:hSpace="180" w:wrap="around" w:vAnchor="page" w:hAnchor="margin" w:y="1006"/>
                    <w:spacing w:after="0" w:line="240" w:lineRule="auto"/>
                    <w:ind w:right="474"/>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педагог-организатор, классные руководители</w:t>
                  </w:r>
                </w:p>
              </w:tc>
            </w:tr>
            <w:tr w:rsidR="005B112D" w:rsidRPr="00B94F8B" w14:paraId="78FF401A" w14:textId="77777777" w:rsidTr="00221C6E">
              <w:trPr>
                <w:gridAfter w:val="1"/>
                <w:wAfter w:w="159" w:type="dxa"/>
                <w:trHeight w:val="1114"/>
              </w:trPr>
              <w:tc>
                <w:tcPr>
                  <w:tcW w:w="6944" w:type="dxa"/>
                  <w:tcBorders>
                    <w:top w:val="single" w:sz="4" w:space="0" w:color="auto"/>
                    <w:left w:val="single" w:sz="4" w:space="0" w:color="auto"/>
                    <w:bottom w:val="nil"/>
                    <w:right w:val="nil"/>
                  </w:tcBorders>
                  <w:shd w:val="clear" w:color="auto" w:fill="FFFFFF"/>
                </w:tcPr>
                <w:p w14:paraId="016078C0" w14:textId="77777777" w:rsidR="005B112D" w:rsidRPr="00B94F8B" w:rsidRDefault="005B112D" w:rsidP="005B112D">
                  <w:pPr>
                    <w:framePr w:hSpace="180" w:wrap="around" w:vAnchor="page" w:hAnchor="margin" w:y="1006"/>
                    <w:spacing w:after="0" w:line="240" w:lineRule="auto"/>
                    <w:ind w:right="143"/>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КТД «200 дней и ночей мужества и стойкости» День разгрома советской армией немецко-фашистских войск в Сталинградской битве (02.02.1943 г.) (по отдельному плану)</w:t>
                  </w:r>
                </w:p>
              </w:tc>
              <w:tc>
                <w:tcPr>
                  <w:tcW w:w="2126" w:type="dxa"/>
                  <w:tcBorders>
                    <w:top w:val="single" w:sz="4" w:space="0" w:color="auto"/>
                    <w:left w:val="single" w:sz="4" w:space="0" w:color="auto"/>
                    <w:bottom w:val="nil"/>
                    <w:right w:val="nil"/>
                  </w:tcBorders>
                  <w:shd w:val="clear" w:color="auto" w:fill="FFFFFF"/>
                </w:tcPr>
                <w:p w14:paraId="6D050C21" w14:textId="77777777" w:rsidR="005B112D" w:rsidRPr="00B94F8B" w:rsidRDefault="005B112D" w:rsidP="005B112D">
                  <w:pPr>
                    <w:framePr w:hSpace="180" w:wrap="around" w:vAnchor="page" w:hAnchor="margin" w:y="1006"/>
                    <w:spacing w:after="0" w:line="220" w:lineRule="exact"/>
                    <w:ind w:right="143"/>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5-9</w:t>
                  </w:r>
                </w:p>
              </w:tc>
              <w:tc>
                <w:tcPr>
                  <w:tcW w:w="2268" w:type="dxa"/>
                  <w:tcBorders>
                    <w:top w:val="single" w:sz="4" w:space="0" w:color="auto"/>
                    <w:left w:val="single" w:sz="4" w:space="0" w:color="auto"/>
                    <w:bottom w:val="nil"/>
                    <w:right w:val="nil"/>
                  </w:tcBorders>
                  <w:shd w:val="clear" w:color="auto" w:fill="FFFFFF"/>
                </w:tcPr>
                <w:p w14:paraId="75AF3889" w14:textId="77777777" w:rsidR="005B112D" w:rsidRPr="00B94F8B" w:rsidRDefault="005B112D" w:rsidP="005B112D">
                  <w:pPr>
                    <w:framePr w:hSpace="180" w:wrap="around" w:vAnchor="page" w:hAnchor="margin" w:y="1006"/>
                    <w:spacing w:after="0" w:line="220" w:lineRule="exact"/>
                    <w:ind w:right="143"/>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2-3 февраля</w:t>
                  </w:r>
                </w:p>
              </w:tc>
              <w:tc>
                <w:tcPr>
                  <w:tcW w:w="3334" w:type="dxa"/>
                  <w:gridSpan w:val="2"/>
                  <w:tcBorders>
                    <w:top w:val="single" w:sz="4" w:space="0" w:color="auto"/>
                    <w:left w:val="single" w:sz="4" w:space="0" w:color="auto"/>
                    <w:bottom w:val="nil"/>
                    <w:right w:val="single" w:sz="4" w:space="0" w:color="auto"/>
                  </w:tcBorders>
                  <w:shd w:val="clear" w:color="auto" w:fill="FFFFFF"/>
                </w:tcPr>
                <w:p w14:paraId="5E18D063" w14:textId="77777777" w:rsidR="005B112D" w:rsidRPr="00B94F8B" w:rsidRDefault="005B112D" w:rsidP="005B112D">
                  <w:pPr>
                    <w:framePr w:hSpace="180" w:wrap="around" w:vAnchor="page" w:hAnchor="margin" w:y="1006"/>
                    <w:spacing w:after="0" w:line="240" w:lineRule="auto"/>
                    <w:ind w:right="332"/>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педагог-организатор, классные руководители</w:t>
                  </w:r>
                </w:p>
              </w:tc>
            </w:tr>
            <w:tr w:rsidR="005B112D" w:rsidRPr="00B94F8B" w14:paraId="170164A4" w14:textId="77777777" w:rsidTr="00221C6E">
              <w:trPr>
                <w:gridAfter w:val="1"/>
                <w:wAfter w:w="159" w:type="dxa"/>
                <w:trHeight w:val="845"/>
              </w:trPr>
              <w:tc>
                <w:tcPr>
                  <w:tcW w:w="6944" w:type="dxa"/>
                  <w:tcBorders>
                    <w:top w:val="single" w:sz="4" w:space="0" w:color="auto"/>
                    <w:left w:val="single" w:sz="4" w:space="0" w:color="auto"/>
                    <w:bottom w:val="nil"/>
                    <w:right w:val="nil"/>
                  </w:tcBorders>
                  <w:shd w:val="clear" w:color="auto" w:fill="FFFFFF"/>
                </w:tcPr>
                <w:p w14:paraId="734B12FD" w14:textId="77777777" w:rsidR="005B112D" w:rsidRPr="00B94F8B" w:rsidRDefault="005B112D" w:rsidP="005B112D">
                  <w:pPr>
                    <w:framePr w:hSpace="180" w:wrap="around" w:vAnchor="page" w:hAnchor="margin" w:y="1006"/>
                    <w:spacing w:after="0" w:line="220" w:lineRule="exact"/>
                    <w:ind w:right="143"/>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lastRenderedPageBreak/>
                    <w:t>День Республики Крым</w:t>
                  </w:r>
                </w:p>
              </w:tc>
              <w:tc>
                <w:tcPr>
                  <w:tcW w:w="2126" w:type="dxa"/>
                  <w:tcBorders>
                    <w:top w:val="single" w:sz="4" w:space="0" w:color="auto"/>
                    <w:left w:val="single" w:sz="4" w:space="0" w:color="auto"/>
                    <w:bottom w:val="nil"/>
                    <w:right w:val="nil"/>
                  </w:tcBorders>
                  <w:shd w:val="clear" w:color="auto" w:fill="FFFFFF"/>
                </w:tcPr>
                <w:p w14:paraId="22246355" w14:textId="77777777" w:rsidR="005B112D" w:rsidRPr="00B94F8B" w:rsidRDefault="005B112D" w:rsidP="005B112D">
                  <w:pPr>
                    <w:framePr w:hSpace="180" w:wrap="around" w:vAnchor="page" w:hAnchor="margin" w:y="1006"/>
                    <w:spacing w:after="0" w:line="220" w:lineRule="exact"/>
                    <w:ind w:right="143"/>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5-9</w:t>
                  </w:r>
                </w:p>
              </w:tc>
              <w:tc>
                <w:tcPr>
                  <w:tcW w:w="2268" w:type="dxa"/>
                  <w:tcBorders>
                    <w:top w:val="single" w:sz="4" w:space="0" w:color="auto"/>
                    <w:left w:val="single" w:sz="4" w:space="0" w:color="auto"/>
                    <w:bottom w:val="nil"/>
                    <w:right w:val="nil"/>
                  </w:tcBorders>
                  <w:shd w:val="clear" w:color="auto" w:fill="FFFFFF"/>
                </w:tcPr>
                <w:p w14:paraId="69036B40" w14:textId="77777777" w:rsidR="005B112D" w:rsidRPr="00B94F8B" w:rsidRDefault="005B112D" w:rsidP="005B112D">
                  <w:pPr>
                    <w:framePr w:hSpace="180" w:wrap="around" w:vAnchor="page" w:hAnchor="margin" w:y="1006"/>
                    <w:spacing w:after="0" w:line="220" w:lineRule="exact"/>
                    <w:ind w:right="143"/>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20.01</w:t>
                  </w:r>
                </w:p>
              </w:tc>
              <w:tc>
                <w:tcPr>
                  <w:tcW w:w="3334" w:type="dxa"/>
                  <w:gridSpan w:val="2"/>
                  <w:tcBorders>
                    <w:top w:val="single" w:sz="4" w:space="0" w:color="auto"/>
                    <w:left w:val="single" w:sz="4" w:space="0" w:color="auto"/>
                    <w:bottom w:val="nil"/>
                    <w:right w:val="single" w:sz="4" w:space="0" w:color="auto"/>
                  </w:tcBorders>
                  <w:shd w:val="clear" w:color="auto" w:fill="FFFFFF"/>
                </w:tcPr>
                <w:p w14:paraId="43365901" w14:textId="77777777" w:rsidR="005B112D" w:rsidRPr="00B94F8B" w:rsidRDefault="005B112D" w:rsidP="005B112D">
                  <w:pPr>
                    <w:framePr w:hSpace="180" w:wrap="around" w:vAnchor="page" w:hAnchor="margin" w:y="1006"/>
                    <w:spacing w:after="0" w:line="240" w:lineRule="auto"/>
                    <w:ind w:right="332"/>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Учителя истории, педагог-организатор</w:t>
                  </w:r>
                </w:p>
              </w:tc>
            </w:tr>
            <w:tr w:rsidR="005B112D" w:rsidRPr="00B94F8B" w14:paraId="03CBDCE0" w14:textId="77777777" w:rsidTr="00221C6E">
              <w:trPr>
                <w:gridAfter w:val="1"/>
                <w:wAfter w:w="159" w:type="dxa"/>
                <w:trHeight w:val="562"/>
              </w:trPr>
              <w:tc>
                <w:tcPr>
                  <w:tcW w:w="6944" w:type="dxa"/>
                  <w:tcBorders>
                    <w:top w:val="single" w:sz="4" w:space="0" w:color="auto"/>
                    <w:left w:val="single" w:sz="4" w:space="0" w:color="auto"/>
                    <w:bottom w:val="nil"/>
                    <w:right w:val="nil"/>
                  </w:tcBorders>
                  <w:shd w:val="clear" w:color="auto" w:fill="FFFFFF"/>
                </w:tcPr>
                <w:p w14:paraId="2B7EA2EC" w14:textId="77777777" w:rsidR="005B112D" w:rsidRPr="00B94F8B" w:rsidRDefault="005B112D" w:rsidP="005B112D">
                  <w:pPr>
                    <w:framePr w:hSpace="180" w:wrap="around" w:vAnchor="page" w:hAnchor="margin" w:y="1006"/>
                    <w:spacing w:after="0" w:line="220" w:lineRule="exact"/>
                    <w:ind w:right="143"/>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Уроки мужества</w:t>
                  </w:r>
                </w:p>
              </w:tc>
              <w:tc>
                <w:tcPr>
                  <w:tcW w:w="2126" w:type="dxa"/>
                  <w:tcBorders>
                    <w:top w:val="single" w:sz="4" w:space="0" w:color="auto"/>
                    <w:left w:val="single" w:sz="4" w:space="0" w:color="auto"/>
                    <w:bottom w:val="nil"/>
                    <w:right w:val="nil"/>
                  </w:tcBorders>
                  <w:shd w:val="clear" w:color="auto" w:fill="FFFFFF"/>
                </w:tcPr>
                <w:p w14:paraId="343D0C2E" w14:textId="77777777" w:rsidR="005B112D" w:rsidRPr="00B94F8B" w:rsidRDefault="005B112D" w:rsidP="005B112D">
                  <w:pPr>
                    <w:framePr w:hSpace="180" w:wrap="around" w:vAnchor="page" w:hAnchor="margin" w:y="1006"/>
                    <w:spacing w:after="0" w:line="220" w:lineRule="exact"/>
                    <w:ind w:right="143"/>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5-9</w:t>
                  </w:r>
                </w:p>
              </w:tc>
              <w:tc>
                <w:tcPr>
                  <w:tcW w:w="2268" w:type="dxa"/>
                  <w:tcBorders>
                    <w:top w:val="single" w:sz="4" w:space="0" w:color="auto"/>
                    <w:left w:val="single" w:sz="4" w:space="0" w:color="auto"/>
                    <w:bottom w:val="nil"/>
                    <w:right w:val="nil"/>
                  </w:tcBorders>
                  <w:shd w:val="clear" w:color="auto" w:fill="FFFFFF"/>
                </w:tcPr>
                <w:p w14:paraId="25090F63" w14:textId="77777777" w:rsidR="005B112D" w:rsidRPr="00B94F8B" w:rsidRDefault="005B112D" w:rsidP="005B112D">
                  <w:pPr>
                    <w:framePr w:hSpace="180" w:wrap="around" w:vAnchor="page" w:hAnchor="margin" w:y="1006"/>
                    <w:spacing w:after="0" w:line="220" w:lineRule="exact"/>
                    <w:ind w:right="143"/>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В течение года</w:t>
                  </w:r>
                </w:p>
              </w:tc>
              <w:tc>
                <w:tcPr>
                  <w:tcW w:w="3334" w:type="dxa"/>
                  <w:gridSpan w:val="2"/>
                  <w:tcBorders>
                    <w:top w:val="single" w:sz="4" w:space="0" w:color="auto"/>
                    <w:left w:val="single" w:sz="4" w:space="0" w:color="auto"/>
                    <w:bottom w:val="nil"/>
                    <w:right w:val="single" w:sz="4" w:space="0" w:color="auto"/>
                  </w:tcBorders>
                  <w:shd w:val="clear" w:color="auto" w:fill="FFFFFF"/>
                  <w:vAlign w:val="bottom"/>
                </w:tcPr>
                <w:p w14:paraId="67A01829" w14:textId="77777777" w:rsidR="005B112D" w:rsidRPr="00B94F8B" w:rsidRDefault="005B112D" w:rsidP="005B112D">
                  <w:pPr>
                    <w:framePr w:hSpace="180" w:wrap="around" w:vAnchor="page" w:hAnchor="margin" w:y="1006"/>
                    <w:spacing w:after="0" w:line="240" w:lineRule="auto"/>
                    <w:ind w:right="332"/>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педагог-организатор, классные руководители</w:t>
                  </w:r>
                </w:p>
              </w:tc>
            </w:tr>
            <w:tr w:rsidR="005B112D" w:rsidRPr="00B94F8B" w14:paraId="7565191C" w14:textId="77777777" w:rsidTr="00221C6E">
              <w:trPr>
                <w:gridAfter w:val="1"/>
                <w:wAfter w:w="159" w:type="dxa"/>
                <w:trHeight w:val="840"/>
              </w:trPr>
              <w:tc>
                <w:tcPr>
                  <w:tcW w:w="6944" w:type="dxa"/>
                  <w:tcBorders>
                    <w:top w:val="single" w:sz="4" w:space="0" w:color="auto"/>
                    <w:left w:val="single" w:sz="4" w:space="0" w:color="auto"/>
                    <w:bottom w:val="nil"/>
                    <w:right w:val="nil"/>
                  </w:tcBorders>
                  <w:shd w:val="clear" w:color="auto" w:fill="FFFFFF"/>
                  <w:vAlign w:val="bottom"/>
                </w:tcPr>
                <w:p w14:paraId="3EE53A24" w14:textId="77777777" w:rsidR="005B112D" w:rsidRPr="00B94F8B" w:rsidRDefault="005B112D" w:rsidP="005B112D">
                  <w:pPr>
                    <w:framePr w:hSpace="180" w:wrap="around" w:vAnchor="page" w:hAnchor="margin" w:y="1006"/>
                    <w:spacing w:after="0" w:line="240" w:lineRule="auto"/>
                    <w:ind w:right="143"/>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День разгрома советской армией немецко-фашистских войск в Сталинградской битве (02.02.1943 г.)</w:t>
                  </w:r>
                </w:p>
                <w:p w14:paraId="7AF45CD4" w14:textId="77777777" w:rsidR="005B112D" w:rsidRPr="00B94F8B" w:rsidRDefault="005B112D" w:rsidP="005B112D">
                  <w:pPr>
                    <w:framePr w:hSpace="180" w:wrap="around" w:vAnchor="page" w:hAnchor="margin" w:y="1006"/>
                    <w:spacing w:after="0" w:line="240" w:lineRule="auto"/>
                    <w:ind w:right="143"/>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Акция «Красная гвоздика»</w:t>
                  </w:r>
                </w:p>
              </w:tc>
              <w:tc>
                <w:tcPr>
                  <w:tcW w:w="2126" w:type="dxa"/>
                  <w:tcBorders>
                    <w:top w:val="single" w:sz="4" w:space="0" w:color="auto"/>
                    <w:left w:val="single" w:sz="4" w:space="0" w:color="auto"/>
                    <w:bottom w:val="nil"/>
                    <w:right w:val="nil"/>
                  </w:tcBorders>
                  <w:shd w:val="clear" w:color="auto" w:fill="FFFFFF"/>
                </w:tcPr>
                <w:p w14:paraId="0B9A247C" w14:textId="77777777" w:rsidR="005B112D" w:rsidRPr="00B94F8B" w:rsidRDefault="005B112D" w:rsidP="005B112D">
                  <w:pPr>
                    <w:framePr w:hSpace="180" w:wrap="around" w:vAnchor="page" w:hAnchor="margin" w:y="1006"/>
                    <w:spacing w:after="0" w:line="220" w:lineRule="exact"/>
                    <w:ind w:right="143"/>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5-9</w:t>
                  </w:r>
                </w:p>
              </w:tc>
              <w:tc>
                <w:tcPr>
                  <w:tcW w:w="2268" w:type="dxa"/>
                  <w:tcBorders>
                    <w:top w:val="single" w:sz="4" w:space="0" w:color="auto"/>
                    <w:left w:val="single" w:sz="4" w:space="0" w:color="auto"/>
                    <w:bottom w:val="nil"/>
                    <w:right w:val="nil"/>
                  </w:tcBorders>
                  <w:shd w:val="clear" w:color="auto" w:fill="FFFFFF"/>
                </w:tcPr>
                <w:p w14:paraId="33765914" w14:textId="77777777" w:rsidR="005B112D" w:rsidRPr="00B94F8B" w:rsidRDefault="005B112D" w:rsidP="005B112D">
                  <w:pPr>
                    <w:framePr w:hSpace="180" w:wrap="around" w:vAnchor="page" w:hAnchor="margin" w:y="1006"/>
                    <w:spacing w:after="0" w:line="240" w:lineRule="auto"/>
                    <w:ind w:right="143"/>
                    <w:jc w:val="both"/>
                    <w:rPr>
                      <w:rFonts w:ascii="Times New Roman" w:eastAsia="Times New Roman" w:hAnsi="Times New Roman" w:cs="Times New Roman"/>
                      <w:sz w:val="10"/>
                      <w:szCs w:val="10"/>
                      <w:lang w:eastAsia="ru-RU"/>
                    </w:rPr>
                  </w:pPr>
                </w:p>
              </w:tc>
              <w:tc>
                <w:tcPr>
                  <w:tcW w:w="3334" w:type="dxa"/>
                  <w:gridSpan w:val="2"/>
                  <w:tcBorders>
                    <w:top w:val="single" w:sz="4" w:space="0" w:color="auto"/>
                    <w:left w:val="single" w:sz="4" w:space="0" w:color="auto"/>
                    <w:bottom w:val="nil"/>
                    <w:right w:val="single" w:sz="4" w:space="0" w:color="auto"/>
                  </w:tcBorders>
                  <w:shd w:val="clear" w:color="auto" w:fill="FFFFFF"/>
                </w:tcPr>
                <w:p w14:paraId="5E44184D" w14:textId="77777777" w:rsidR="005B112D" w:rsidRPr="00B94F8B" w:rsidRDefault="005B112D" w:rsidP="005B112D">
                  <w:pPr>
                    <w:framePr w:hSpace="180" w:wrap="around" w:vAnchor="page" w:hAnchor="margin" w:y="1006"/>
                    <w:spacing w:after="0" w:line="240" w:lineRule="auto"/>
                    <w:ind w:right="332"/>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педагог-организатор, классные руководители</w:t>
                  </w:r>
                </w:p>
              </w:tc>
            </w:tr>
            <w:tr w:rsidR="005B112D" w:rsidRPr="00B94F8B" w14:paraId="5C006C15" w14:textId="77777777" w:rsidTr="00221C6E">
              <w:trPr>
                <w:gridAfter w:val="1"/>
                <w:wAfter w:w="159" w:type="dxa"/>
                <w:trHeight w:val="835"/>
              </w:trPr>
              <w:tc>
                <w:tcPr>
                  <w:tcW w:w="6944" w:type="dxa"/>
                  <w:tcBorders>
                    <w:top w:val="single" w:sz="4" w:space="0" w:color="auto"/>
                    <w:left w:val="single" w:sz="4" w:space="0" w:color="auto"/>
                    <w:bottom w:val="nil"/>
                    <w:right w:val="nil"/>
                  </w:tcBorders>
                  <w:shd w:val="clear" w:color="auto" w:fill="FFFFFF"/>
                  <w:vAlign w:val="bottom"/>
                </w:tcPr>
                <w:p w14:paraId="428150E4" w14:textId="77777777" w:rsidR="005B112D" w:rsidRPr="00B94F8B" w:rsidRDefault="005B112D" w:rsidP="005B112D">
                  <w:pPr>
                    <w:framePr w:hSpace="180" w:wrap="around" w:vAnchor="page" w:hAnchor="margin" w:y="1006"/>
                    <w:spacing w:after="0" w:line="240" w:lineRule="auto"/>
                    <w:ind w:right="143"/>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Акция «Красный тюльпан» посвященная дню вывода советских войск из Афганистана (изготовление красных тюльпанов из всевозможных материалов)</w:t>
                  </w:r>
                </w:p>
              </w:tc>
              <w:tc>
                <w:tcPr>
                  <w:tcW w:w="2126" w:type="dxa"/>
                  <w:tcBorders>
                    <w:top w:val="single" w:sz="4" w:space="0" w:color="auto"/>
                    <w:left w:val="single" w:sz="4" w:space="0" w:color="auto"/>
                    <w:bottom w:val="nil"/>
                    <w:right w:val="nil"/>
                  </w:tcBorders>
                  <w:shd w:val="clear" w:color="auto" w:fill="FFFFFF"/>
                </w:tcPr>
                <w:p w14:paraId="76090F45" w14:textId="77777777" w:rsidR="005B112D" w:rsidRPr="00B94F8B" w:rsidRDefault="005B112D" w:rsidP="005B112D">
                  <w:pPr>
                    <w:framePr w:hSpace="180" w:wrap="around" w:vAnchor="page" w:hAnchor="margin" w:y="1006"/>
                    <w:spacing w:after="0" w:line="220" w:lineRule="exact"/>
                    <w:ind w:right="143"/>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5-9</w:t>
                  </w:r>
                </w:p>
              </w:tc>
              <w:tc>
                <w:tcPr>
                  <w:tcW w:w="2268" w:type="dxa"/>
                  <w:tcBorders>
                    <w:top w:val="single" w:sz="4" w:space="0" w:color="auto"/>
                    <w:left w:val="single" w:sz="4" w:space="0" w:color="auto"/>
                    <w:bottom w:val="nil"/>
                    <w:right w:val="nil"/>
                  </w:tcBorders>
                  <w:shd w:val="clear" w:color="auto" w:fill="FFFFFF"/>
                </w:tcPr>
                <w:p w14:paraId="549BBF1A" w14:textId="77777777" w:rsidR="005B112D" w:rsidRPr="00B94F8B" w:rsidRDefault="005B112D" w:rsidP="005B112D">
                  <w:pPr>
                    <w:framePr w:hSpace="180" w:wrap="around" w:vAnchor="page" w:hAnchor="margin" w:y="1006"/>
                    <w:spacing w:after="0" w:line="220" w:lineRule="exact"/>
                    <w:ind w:right="143"/>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15-18 февраля</w:t>
                  </w:r>
                </w:p>
              </w:tc>
              <w:tc>
                <w:tcPr>
                  <w:tcW w:w="3334" w:type="dxa"/>
                  <w:gridSpan w:val="2"/>
                  <w:tcBorders>
                    <w:top w:val="single" w:sz="4" w:space="0" w:color="auto"/>
                    <w:left w:val="single" w:sz="4" w:space="0" w:color="auto"/>
                    <w:bottom w:val="nil"/>
                    <w:right w:val="single" w:sz="4" w:space="0" w:color="auto"/>
                  </w:tcBorders>
                  <w:shd w:val="clear" w:color="auto" w:fill="FFFFFF"/>
                </w:tcPr>
                <w:p w14:paraId="75FF3E28" w14:textId="77777777" w:rsidR="005B112D" w:rsidRPr="00B94F8B" w:rsidRDefault="005B112D" w:rsidP="005B112D">
                  <w:pPr>
                    <w:framePr w:hSpace="180" w:wrap="around" w:vAnchor="page" w:hAnchor="margin" w:y="1006"/>
                    <w:spacing w:after="0" w:line="220" w:lineRule="exact"/>
                    <w:ind w:right="143"/>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классные руководи гели</w:t>
                  </w:r>
                </w:p>
              </w:tc>
            </w:tr>
            <w:tr w:rsidR="005B112D" w:rsidRPr="00B94F8B" w14:paraId="60F17971" w14:textId="77777777" w:rsidTr="00221C6E">
              <w:trPr>
                <w:gridAfter w:val="1"/>
                <w:wAfter w:w="159" w:type="dxa"/>
                <w:trHeight w:val="288"/>
              </w:trPr>
              <w:tc>
                <w:tcPr>
                  <w:tcW w:w="6944" w:type="dxa"/>
                  <w:tcBorders>
                    <w:top w:val="single" w:sz="4" w:space="0" w:color="auto"/>
                    <w:left w:val="single" w:sz="4" w:space="0" w:color="auto"/>
                    <w:bottom w:val="nil"/>
                    <w:right w:val="nil"/>
                  </w:tcBorders>
                  <w:shd w:val="clear" w:color="auto" w:fill="FFFFFF"/>
                  <w:vAlign w:val="bottom"/>
                </w:tcPr>
                <w:p w14:paraId="173F3CAB" w14:textId="77777777" w:rsidR="005B112D" w:rsidRPr="00B94F8B" w:rsidRDefault="005B112D" w:rsidP="005B112D">
                  <w:pPr>
                    <w:framePr w:hSpace="180" w:wrap="around" w:vAnchor="page" w:hAnchor="margin" w:y="1006"/>
                    <w:spacing w:after="0" w:line="220" w:lineRule="exact"/>
                    <w:ind w:right="143"/>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Персональные выставки учеников</w:t>
                  </w:r>
                </w:p>
              </w:tc>
              <w:tc>
                <w:tcPr>
                  <w:tcW w:w="2126" w:type="dxa"/>
                  <w:tcBorders>
                    <w:top w:val="single" w:sz="4" w:space="0" w:color="auto"/>
                    <w:left w:val="single" w:sz="4" w:space="0" w:color="auto"/>
                    <w:bottom w:val="nil"/>
                    <w:right w:val="nil"/>
                  </w:tcBorders>
                  <w:shd w:val="clear" w:color="auto" w:fill="FFFFFF"/>
                  <w:vAlign w:val="bottom"/>
                </w:tcPr>
                <w:p w14:paraId="70073A32" w14:textId="77777777" w:rsidR="005B112D" w:rsidRPr="00B94F8B" w:rsidRDefault="005B112D" w:rsidP="005B112D">
                  <w:pPr>
                    <w:framePr w:hSpace="180" w:wrap="around" w:vAnchor="page" w:hAnchor="margin" w:y="1006"/>
                    <w:spacing w:after="0" w:line="220" w:lineRule="exact"/>
                    <w:ind w:right="143"/>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5-9</w:t>
                  </w:r>
                </w:p>
              </w:tc>
              <w:tc>
                <w:tcPr>
                  <w:tcW w:w="2268" w:type="dxa"/>
                  <w:tcBorders>
                    <w:top w:val="single" w:sz="4" w:space="0" w:color="auto"/>
                    <w:left w:val="single" w:sz="4" w:space="0" w:color="auto"/>
                    <w:bottom w:val="nil"/>
                    <w:right w:val="nil"/>
                  </w:tcBorders>
                  <w:shd w:val="clear" w:color="auto" w:fill="FFFFFF"/>
                  <w:vAlign w:val="bottom"/>
                </w:tcPr>
                <w:p w14:paraId="60507457" w14:textId="77777777" w:rsidR="005B112D" w:rsidRPr="00B94F8B" w:rsidRDefault="005B112D" w:rsidP="005B112D">
                  <w:pPr>
                    <w:framePr w:hSpace="180" w:wrap="around" w:vAnchor="page" w:hAnchor="margin" w:y="1006"/>
                    <w:spacing w:after="0" w:line="220" w:lineRule="exact"/>
                    <w:ind w:right="143"/>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В течение года</w:t>
                  </w:r>
                </w:p>
              </w:tc>
              <w:tc>
                <w:tcPr>
                  <w:tcW w:w="3334" w:type="dxa"/>
                  <w:gridSpan w:val="2"/>
                  <w:tcBorders>
                    <w:top w:val="single" w:sz="4" w:space="0" w:color="auto"/>
                    <w:left w:val="single" w:sz="4" w:space="0" w:color="auto"/>
                    <w:bottom w:val="nil"/>
                    <w:right w:val="single" w:sz="4" w:space="0" w:color="auto"/>
                  </w:tcBorders>
                  <w:shd w:val="clear" w:color="auto" w:fill="FFFFFF"/>
                  <w:vAlign w:val="bottom"/>
                </w:tcPr>
                <w:p w14:paraId="098C2844" w14:textId="77777777" w:rsidR="005B112D" w:rsidRPr="00B94F8B" w:rsidRDefault="005B112D" w:rsidP="005B112D">
                  <w:pPr>
                    <w:framePr w:hSpace="180" w:wrap="around" w:vAnchor="page" w:hAnchor="margin" w:y="1006"/>
                    <w:spacing w:after="0" w:line="220" w:lineRule="exact"/>
                    <w:ind w:right="143"/>
                    <w:jc w:val="both"/>
                    <w:rPr>
                      <w:rFonts w:ascii="Times New Roman" w:eastAsia="Times New Roman" w:hAnsi="Times New Roman" w:cs="Times New Roman"/>
                      <w:sz w:val="24"/>
                      <w:szCs w:val="24"/>
                      <w:lang w:eastAsia="ru-RU"/>
                    </w:rPr>
                  </w:pPr>
                  <w:proofErr w:type="spellStart"/>
                  <w:proofErr w:type="gramStart"/>
                  <w:r w:rsidRPr="00B94F8B">
                    <w:rPr>
                      <w:rFonts w:ascii="Times New Roman" w:eastAsia="Times New Roman" w:hAnsi="Times New Roman" w:cs="Times New Roman"/>
                      <w:color w:val="000000"/>
                      <w:sz w:val="24"/>
                      <w:szCs w:val="24"/>
                      <w:lang w:eastAsia="ru-RU"/>
                    </w:rPr>
                    <w:t>кл</w:t>
                  </w:r>
                  <w:proofErr w:type="spellEnd"/>
                  <w:r w:rsidRPr="00B94F8B">
                    <w:rPr>
                      <w:rFonts w:ascii="Times New Roman" w:eastAsia="Times New Roman" w:hAnsi="Times New Roman" w:cs="Times New Roman"/>
                      <w:color w:val="000000"/>
                      <w:sz w:val="24"/>
                      <w:szCs w:val="24"/>
                      <w:lang w:eastAsia="ru-RU"/>
                    </w:rPr>
                    <w:t xml:space="preserve"> .руководители</w:t>
                  </w:r>
                  <w:proofErr w:type="gramEnd"/>
                </w:p>
              </w:tc>
            </w:tr>
            <w:tr w:rsidR="005B112D" w:rsidRPr="00B94F8B" w14:paraId="2C472608" w14:textId="77777777" w:rsidTr="00221C6E">
              <w:trPr>
                <w:gridAfter w:val="1"/>
                <w:wAfter w:w="159" w:type="dxa"/>
                <w:trHeight w:val="288"/>
              </w:trPr>
              <w:tc>
                <w:tcPr>
                  <w:tcW w:w="6944" w:type="dxa"/>
                  <w:tcBorders>
                    <w:top w:val="single" w:sz="4" w:space="0" w:color="auto"/>
                    <w:left w:val="single" w:sz="4" w:space="0" w:color="auto"/>
                    <w:bottom w:val="nil"/>
                    <w:right w:val="nil"/>
                  </w:tcBorders>
                  <w:shd w:val="clear" w:color="auto" w:fill="FFFFFF"/>
                  <w:vAlign w:val="bottom"/>
                </w:tcPr>
                <w:p w14:paraId="2ACCBB7E" w14:textId="77777777" w:rsidR="005B112D" w:rsidRPr="0095712D" w:rsidRDefault="005B112D" w:rsidP="005B112D">
                  <w:pPr>
                    <w:framePr w:hSpace="180" w:wrap="around" w:vAnchor="page" w:hAnchor="margin" w:y="1006"/>
                    <w:spacing w:after="0" w:line="220" w:lineRule="exact"/>
                    <w:ind w:right="143"/>
                    <w:jc w:val="both"/>
                    <w:rPr>
                      <w:rFonts w:ascii="Times New Roman" w:eastAsia="Times New Roman" w:hAnsi="Times New Roman" w:cs="Times New Roman"/>
                      <w:b/>
                      <w:bCs/>
                      <w:color w:val="000000"/>
                      <w:sz w:val="24"/>
                      <w:szCs w:val="24"/>
                      <w:lang w:eastAsia="ru-RU"/>
                    </w:rPr>
                  </w:pPr>
                  <w:r w:rsidRPr="0095712D">
                    <w:rPr>
                      <w:rFonts w:ascii="Times New Roman" w:eastAsia="Times New Roman" w:hAnsi="Times New Roman" w:cs="Times New Roman"/>
                      <w:b/>
                      <w:bCs/>
                      <w:color w:val="000000"/>
                      <w:sz w:val="24"/>
                      <w:szCs w:val="24"/>
                      <w:lang w:eastAsia="ru-RU"/>
                    </w:rPr>
                    <w:t>КТД «Музыкально-театрализованный фестиваль</w:t>
                  </w:r>
                  <w:r>
                    <w:rPr>
                      <w:rFonts w:ascii="Times New Roman" w:eastAsia="Times New Roman" w:hAnsi="Times New Roman" w:cs="Times New Roman"/>
                      <w:b/>
                      <w:bCs/>
                      <w:color w:val="000000"/>
                      <w:sz w:val="24"/>
                      <w:szCs w:val="24"/>
                      <w:lang w:eastAsia="ru-RU"/>
                    </w:rPr>
                    <w:t xml:space="preserve"> песни</w:t>
                  </w:r>
                  <w:r w:rsidRPr="0095712D">
                    <w:rPr>
                      <w:rFonts w:ascii="Times New Roman" w:eastAsia="Times New Roman" w:hAnsi="Times New Roman" w:cs="Times New Roman"/>
                      <w:b/>
                      <w:bCs/>
                      <w:color w:val="000000"/>
                      <w:sz w:val="24"/>
                      <w:szCs w:val="24"/>
                      <w:lang w:eastAsia="ru-RU"/>
                    </w:rPr>
                    <w:t>»</w:t>
                  </w:r>
                </w:p>
              </w:tc>
              <w:tc>
                <w:tcPr>
                  <w:tcW w:w="2126" w:type="dxa"/>
                  <w:tcBorders>
                    <w:top w:val="single" w:sz="4" w:space="0" w:color="auto"/>
                    <w:left w:val="single" w:sz="4" w:space="0" w:color="auto"/>
                    <w:bottom w:val="nil"/>
                    <w:right w:val="nil"/>
                  </w:tcBorders>
                  <w:shd w:val="clear" w:color="auto" w:fill="FFFFFF"/>
                  <w:vAlign w:val="bottom"/>
                </w:tcPr>
                <w:p w14:paraId="0B41A9A4" w14:textId="77777777" w:rsidR="005B112D" w:rsidRPr="00B94F8B" w:rsidRDefault="005B112D" w:rsidP="005B112D">
                  <w:pPr>
                    <w:framePr w:hSpace="180" w:wrap="around" w:vAnchor="page" w:hAnchor="margin" w:y="1006"/>
                    <w:spacing w:after="0" w:line="220" w:lineRule="exact"/>
                    <w:ind w:right="143"/>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5-9</w:t>
                  </w:r>
                </w:p>
              </w:tc>
              <w:tc>
                <w:tcPr>
                  <w:tcW w:w="2268" w:type="dxa"/>
                  <w:tcBorders>
                    <w:top w:val="single" w:sz="4" w:space="0" w:color="auto"/>
                    <w:left w:val="single" w:sz="4" w:space="0" w:color="auto"/>
                    <w:bottom w:val="nil"/>
                    <w:right w:val="nil"/>
                  </w:tcBorders>
                  <w:shd w:val="clear" w:color="auto" w:fill="FFFFFF"/>
                  <w:vAlign w:val="bottom"/>
                </w:tcPr>
                <w:p w14:paraId="7115BC63" w14:textId="77777777" w:rsidR="005B112D" w:rsidRPr="00B94F8B" w:rsidRDefault="005B112D" w:rsidP="005B112D">
                  <w:pPr>
                    <w:framePr w:hSpace="180" w:wrap="around" w:vAnchor="page" w:hAnchor="margin" w:y="1006"/>
                    <w:spacing w:after="0" w:line="220" w:lineRule="exact"/>
                    <w:ind w:right="143"/>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февраль</w:t>
                  </w:r>
                </w:p>
              </w:tc>
              <w:tc>
                <w:tcPr>
                  <w:tcW w:w="3334" w:type="dxa"/>
                  <w:gridSpan w:val="2"/>
                  <w:tcBorders>
                    <w:top w:val="single" w:sz="4" w:space="0" w:color="auto"/>
                    <w:left w:val="single" w:sz="4" w:space="0" w:color="auto"/>
                    <w:bottom w:val="nil"/>
                    <w:right w:val="single" w:sz="4" w:space="0" w:color="auto"/>
                  </w:tcBorders>
                  <w:shd w:val="clear" w:color="auto" w:fill="FFFFFF"/>
                  <w:vAlign w:val="bottom"/>
                </w:tcPr>
                <w:p w14:paraId="69E90A90" w14:textId="77777777" w:rsidR="005B112D" w:rsidRPr="00B94F8B" w:rsidRDefault="005B112D" w:rsidP="005B112D">
                  <w:pPr>
                    <w:framePr w:hSpace="180" w:wrap="around" w:vAnchor="page" w:hAnchor="margin" w:y="1006"/>
                    <w:spacing w:after="0" w:line="220" w:lineRule="exact"/>
                    <w:ind w:right="143"/>
                    <w:jc w:val="both"/>
                    <w:rPr>
                      <w:rFonts w:ascii="Times New Roman" w:eastAsia="Times New Roman" w:hAnsi="Times New Roman" w:cs="Times New Roman"/>
                      <w:color w:val="000000"/>
                      <w:sz w:val="24"/>
                      <w:szCs w:val="24"/>
                      <w:lang w:eastAsia="ru-RU"/>
                    </w:rPr>
                  </w:pPr>
                  <w:r w:rsidRPr="00B94F8B">
                    <w:rPr>
                      <w:rFonts w:ascii="Times New Roman" w:eastAsia="Times New Roman" w:hAnsi="Times New Roman" w:cs="Times New Roman"/>
                      <w:color w:val="000000"/>
                      <w:sz w:val="24"/>
                      <w:szCs w:val="24"/>
                      <w:lang w:eastAsia="ru-RU"/>
                    </w:rPr>
                    <w:t>педагог-организатор, классные руководители</w:t>
                  </w:r>
                </w:p>
              </w:tc>
            </w:tr>
            <w:tr w:rsidR="005B112D" w:rsidRPr="00B94F8B" w14:paraId="0128DDCC" w14:textId="77777777" w:rsidTr="00221C6E">
              <w:trPr>
                <w:gridAfter w:val="1"/>
                <w:wAfter w:w="159" w:type="dxa"/>
                <w:trHeight w:val="317"/>
              </w:trPr>
              <w:tc>
                <w:tcPr>
                  <w:tcW w:w="6944" w:type="dxa"/>
                  <w:tcBorders>
                    <w:top w:val="single" w:sz="4" w:space="0" w:color="auto"/>
                    <w:left w:val="single" w:sz="4" w:space="0" w:color="auto"/>
                    <w:bottom w:val="single" w:sz="4" w:space="0" w:color="auto"/>
                    <w:right w:val="nil"/>
                  </w:tcBorders>
                  <w:shd w:val="clear" w:color="auto" w:fill="FFFFFF"/>
                </w:tcPr>
                <w:p w14:paraId="408AD414" w14:textId="77777777" w:rsidR="005B112D" w:rsidRPr="00B94F8B" w:rsidRDefault="005B112D" w:rsidP="005B112D">
                  <w:pPr>
                    <w:framePr w:hSpace="180" w:wrap="around" w:vAnchor="page" w:hAnchor="margin" w:y="1006"/>
                    <w:spacing w:after="0" w:line="220" w:lineRule="exact"/>
                    <w:ind w:right="143"/>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Операция «Книга»</w:t>
                  </w:r>
                </w:p>
              </w:tc>
              <w:tc>
                <w:tcPr>
                  <w:tcW w:w="2126" w:type="dxa"/>
                  <w:tcBorders>
                    <w:top w:val="single" w:sz="4" w:space="0" w:color="auto"/>
                    <w:left w:val="single" w:sz="4" w:space="0" w:color="auto"/>
                    <w:bottom w:val="single" w:sz="4" w:space="0" w:color="auto"/>
                    <w:right w:val="nil"/>
                  </w:tcBorders>
                  <w:shd w:val="clear" w:color="auto" w:fill="FFFFFF"/>
                </w:tcPr>
                <w:p w14:paraId="28F6CE92" w14:textId="77777777" w:rsidR="005B112D" w:rsidRPr="00B94F8B" w:rsidRDefault="005B112D" w:rsidP="005B112D">
                  <w:pPr>
                    <w:framePr w:hSpace="180" w:wrap="around" w:vAnchor="page" w:hAnchor="margin" w:y="1006"/>
                    <w:spacing w:after="0" w:line="220" w:lineRule="exact"/>
                    <w:ind w:right="143"/>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5-9</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1F5F7F92" w14:textId="77777777" w:rsidR="005B112D" w:rsidRPr="00B94F8B" w:rsidRDefault="005B112D" w:rsidP="005B112D">
                  <w:pPr>
                    <w:framePr w:hSpace="180" w:wrap="around" w:vAnchor="page" w:hAnchor="margin" w:y="1006"/>
                    <w:spacing w:after="0" w:line="220" w:lineRule="exact"/>
                    <w:ind w:right="143"/>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В течение года</w:t>
                  </w:r>
                </w:p>
              </w:tc>
              <w:tc>
                <w:tcPr>
                  <w:tcW w:w="3334" w:type="dxa"/>
                  <w:gridSpan w:val="2"/>
                  <w:tcBorders>
                    <w:top w:val="single" w:sz="4" w:space="0" w:color="auto"/>
                    <w:left w:val="single" w:sz="4" w:space="0" w:color="auto"/>
                    <w:bottom w:val="single" w:sz="4" w:space="0" w:color="auto"/>
                    <w:right w:val="single" w:sz="4" w:space="0" w:color="auto"/>
                  </w:tcBorders>
                  <w:shd w:val="clear" w:color="auto" w:fill="FFFFFF"/>
                </w:tcPr>
                <w:p w14:paraId="2DADD749" w14:textId="77777777" w:rsidR="005B112D" w:rsidRPr="00B94F8B" w:rsidRDefault="005B112D" w:rsidP="005B112D">
                  <w:pPr>
                    <w:framePr w:hSpace="180" w:wrap="around" w:vAnchor="page" w:hAnchor="margin" w:y="1006"/>
                    <w:spacing w:after="0" w:line="220" w:lineRule="exact"/>
                    <w:ind w:left="210" w:right="143"/>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Библиотекарь</w:t>
                  </w:r>
                </w:p>
              </w:tc>
            </w:tr>
            <w:tr w:rsidR="005B112D" w:rsidRPr="00B94F8B" w14:paraId="481163C7" w14:textId="77777777" w:rsidTr="00221C6E">
              <w:trPr>
                <w:gridAfter w:val="2"/>
                <w:wAfter w:w="233" w:type="dxa"/>
                <w:trHeight w:val="576"/>
              </w:trPr>
              <w:tc>
                <w:tcPr>
                  <w:tcW w:w="6944" w:type="dxa"/>
                  <w:tcBorders>
                    <w:top w:val="single" w:sz="4" w:space="0" w:color="auto"/>
                    <w:left w:val="single" w:sz="4" w:space="0" w:color="auto"/>
                    <w:bottom w:val="nil"/>
                    <w:right w:val="nil"/>
                  </w:tcBorders>
                  <w:shd w:val="clear" w:color="auto" w:fill="FFFFFF"/>
                </w:tcPr>
                <w:p w14:paraId="17D17929" w14:textId="77777777" w:rsidR="005B112D" w:rsidRPr="00B94F8B" w:rsidRDefault="005B112D" w:rsidP="005B112D">
                  <w:pPr>
                    <w:framePr w:hSpace="180" w:wrap="around" w:vAnchor="page" w:hAnchor="margin" w:y="1006"/>
                    <w:spacing w:after="0" w:line="220" w:lineRule="exact"/>
                    <w:ind w:right="143"/>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Международный женский день</w:t>
                  </w:r>
                </w:p>
              </w:tc>
              <w:tc>
                <w:tcPr>
                  <w:tcW w:w="2126" w:type="dxa"/>
                  <w:tcBorders>
                    <w:top w:val="single" w:sz="4" w:space="0" w:color="auto"/>
                    <w:left w:val="single" w:sz="4" w:space="0" w:color="auto"/>
                    <w:bottom w:val="nil"/>
                    <w:right w:val="nil"/>
                  </w:tcBorders>
                  <w:shd w:val="clear" w:color="auto" w:fill="FFFFFF"/>
                </w:tcPr>
                <w:p w14:paraId="5A21C727" w14:textId="77777777" w:rsidR="005B112D" w:rsidRPr="00B94F8B" w:rsidRDefault="005B112D" w:rsidP="005B112D">
                  <w:pPr>
                    <w:framePr w:hSpace="180" w:wrap="around" w:vAnchor="page" w:hAnchor="margin" w:y="1006"/>
                    <w:spacing w:after="0" w:line="220" w:lineRule="exact"/>
                    <w:ind w:right="143"/>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5-9</w:t>
                  </w:r>
                </w:p>
              </w:tc>
              <w:tc>
                <w:tcPr>
                  <w:tcW w:w="2268" w:type="dxa"/>
                  <w:tcBorders>
                    <w:top w:val="single" w:sz="4" w:space="0" w:color="auto"/>
                    <w:left w:val="single" w:sz="4" w:space="0" w:color="auto"/>
                    <w:bottom w:val="nil"/>
                    <w:right w:val="nil"/>
                  </w:tcBorders>
                  <w:shd w:val="clear" w:color="auto" w:fill="FFFFFF"/>
                </w:tcPr>
                <w:p w14:paraId="5CE1FD6B" w14:textId="77777777" w:rsidR="005B112D" w:rsidRPr="00B94F8B" w:rsidRDefault="005B112D" w:rsidP="005B112D">
                  <w:pPr>
                    <w:framePr w:hSpace="180" w:wrap="around" w:vAnchor="page" w:hAnchor="margin" w:y="1006"/>
                    <w:spacing w:after="0" w:line="220" w:lineRule="exact"/>
                    <w:ind w:right="143"/>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март</w:t>
                  </w:r>
                </w:p>
              </w:tc>
              <w:tc>
                <w:tcPr>
                  <w:tcW w:w="3260" w:type="dxa"/>
                  <w:tcBorders>
                    <w:top w:val="single" w:sz="4" w:space="0" w:color="auto"/>
                    <w:left w:val="single" w:sz="4" w:space="0" w:color="auto"/>
                    <w:bottom w:val="nil"/>
                    <w:right w:val="single" w:sz="4" w:space="0" w:color="auto"/>
                  </w:tcBorders>
                  <w:shd w:val="clear" w:color="auto" w:fill="FFFFFF"/>
                  <w:vAlign w:val="bottom"/>
                </w:tcPr>
                <w:p w14:paraId="64C3D6B9" w14:textId="77777777" w:rsidR="005B112D" w:rsidRPr="00B94F8B" w:rsidRDefault="005B112D" w:rsidP="005B112D">
                  <w:pPr>
                    <w:framePr w:hSpace="180" w:wrap="around" w:vAnchor="page" w:hAnchor="margin" w:y="1006"/>
                    <w:spacing w:after="0" w:line="240" w:lineRule="auto"/>
                    <w:ind w:right="143"/>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педагог-организатор, классные руководители</w:t>
                  </w:r>
                </w:p>
              </w:tc>
            </w:tr>
            <w:tr w:rsidR="005B112D" w:rsidRPr="00B94F8B" w14:paraId="22EE23BA" w14:textId="77777777" w:rsidTr="00221C6E">
              <w:trPr>
                <w:gridAfter w:val="2"/>
                <w:wAfter w:w="233" w:type="dxa"/>
                <w:trHeight w:val="552"/>
              </w:trPr>
              <w:tc>
                <w:tcPr>
                  <w:tcW w:w="6944" w:type="dxa"/>
                  <w:tcBorders>
                    <w:top w:val="single" w:sz="4" w:space="0" w:color="auto"/>
                    <w:left w:val="single" w:sz="4" w:space="0" w:color="auto"/>
                    <w:bottom w:val="nil"/>
                    <w:right w:val="nil"/>
                  </w:tcBorders>
                  <w:shd w:val="clear" w:color="auto" w:fill="FFFFFF"/>
                </w:tcPr>
                <w:p w14:paraId="5E2DAAB3" w14:textId="77777777" w:rsidR="005B112D" w:rsidRPr="00B94F8B" w:rsidRDefault="005B112D" w:rsidP="005B112D">
                  <w:pPr>
                    <w:framePr w:hSpace="180" w:wrap="around" w:vAnchor="page" w:hAnchor="margin" w:y="1006"/>
                    <w:spacing w:after="0" w:line="220" w:lineRule="exact"/>
                    <w:ind w:right="143"/>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День воссоединения Крыма с Россией</w:t>
                  </w:r>
                </w:p>
              </w:tc>
              <w:tc>
                <w:tcPr>
                  <w:tcW w:w="2126" w:type="dxa"/>
                  <w:tcBorders>
                    <w:top w:val="single" w:sz="4" w:space="0" w:color="auto"/>
                    <w:left w:val="single" w:sz="4" w:space="0" w:color="auto"/>
                    <w:bottom w:val="nil"/>
                    <w:right w:val="nil"/>
                  </w:tcBorders>
                  <w:shd w:val="clear" w:color="auto" w:fill="FFFFFF"/>
                </w:tcPr>
                <w:p w14:paraId="18FA73F7" w14:textId="77777777" w:rsidR="005B112D" w:rsidRPr="00B94F8B" w:rsidRDefault="005B112D" w:rsidP="005B112D">
                  <w:pPr>
                    <w:framePr w:hSpace="180" w:wrap="around" w:vAnchor="page" w:hAnchor="margin" w:y="1006"/>
                    <w:spacing w:after="0" w:line="220" w:lineRule="exact"/>
                    <w:ind w:right="143"/>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5-9</w:t>
                  </w:r>
                </w:p>
              </w:tc>
              <w:tc>
                <w:tcPr>
                  <w:tcW w:w="2268" w:type="dxa"/>
                  <w:tcBorders>
                    <w:top w:val="single" w:sz="4" w:space="0" w:color="auto"/>
                    <w:left w:val="single" w:sz="4" w:space="0" w:color="auto"/>
                    <w:bottom w:val="nil"/>
                    <w:right w:val="nil"/>
                  </w:tcBorders>
                  <w:shd w:val="clear" w:color="auto" w:fill="FFFFFF"/>
                </w:tcPr>
                <w:p w14:paraId="5B3F8386" w14:textId="77777777" w:rsidR="005B112D" w:rsidRPr="00B94F8B" w:rsidRDefault="005B112D" w:rsidP="005B112D">
                  <w:pPr>
                    <w:framePr w:hSpace="180" w:wrap="around" w:vAnchor="page" w:hAnchor="margin" w:y="1006"/>
                    <w:spacing w:after="0" w:line="220" w:lineRule="exact"/>
                    <w:ind w:right="143"/>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18.03</w:t>
                  </w:r>
                </w:p>
              </w:tc>
              <w:tc>
                <w:tcPr>
                  <w:tcW w:w="3260" w:type="dxa"/>
                  <w:tcBorders>
                    <w:top w:val="single" w:sz="4" w:space="0" w:color="auto"/>
                    <w:left w:val="single" w:sz="4" w:space="0" w:color="auto"/>
                    <w:bottom w:val="nil"/>
                    <w:right w:val="single" w:sz="4" w:space="0" w:color="auto"/>
                  </w:tcBorders>
                  <w:shd w:val="clear" w:color="auto" w:fill="FFFFFF"/>
                  <w:vAlign w:val="bottom"/>
                </w:tcPr>
                <w:p w14:paraId="2EA59FBF" w14:textId="77777777" w:rsidR="005B112D" w:rsidRPr="00B94F8B" w:rsidRDefault="005B112D" w:rsidP="005B112D">
                  <w:pPr>
                    <w:framePr w:hSpace="180" w:wrap="around" w:vAnchor="page" w:hAnchor="margin" w:y="1006"/>
                    <w:spacing w:after="0" w:line="240" w:lineRule="auto"/>
                    <w:ind w:right="143"/>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педагог-организатор, классные руководители</w:t>
                  </w:r>
                </w:p>
              </w:tc>
            </w:tr>
            <w:tr w:rsidR="005B112D" w:rsidRPr="00B94F8B" w14:paraId="56F0D84B" w14:textId="77777777" w:rsidTr="00221C6E">
              <w:trPr>
                <w:gridAfter w:val="2"/>
                <w:wAfter w:w="233" w:type="dxa"/>
                <w:trHeight w:val="566"/>
              </w:trPr>
              <w:tc>
                <w:tcPr>
                  <w:tcW w:w="6944" w:type="dxa"/>
                  <w:tcBorders>
                    <w:top w:val="single" w:sz="4" w:space="0" w:color="auto"/>
                    <w:left w:val="single" w:sz="4" w:space="0" w:color="auto"/>
                    <w:bottom w:val="nil"/>
                    <w:right w:val="nil"/>
                  </w:tcBorders>
                  <w:shd w:val="clear" w:color="auto" w:fill="FFFFFF"/>
                </w:tcPr>
                <w:p w14:paraId="24DD5909" w14:textId="77777777" w:rsidR="005B112D" w:rsidRPr="00B94F8B" w:rsidRDefault="005B112D" w:rsidP="005B112D">
                  <w:pPr>
                    <w:framePr w:hSpace="180" w:wrap="around" w:vAnchor="page" w:hAnchor="margin" w:y="1006"/>
                    <w:spacing w:after="0" w:line="220" w:lineRule="exact"/>
                    <w:ind w:right="143"/>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День освобождения Симферополя</w:t>
                  </w:r>
                </w:p>
              </w:tc>
              <w:tc>
                <w:tcPr>
                  <w:tcW w:w="2126" w:type="dxa"/>
                  <w:tcBorders>
                    <w:top w:val="single" w:sz="4" w:space="0" w:color="auto"/>
                    <w:left w:val="single" w:sz="4" w:space="0" w:color="auto"/>
                    <w:bottom w:val="nil"/>
                    <w:right w:val="nil"/>
                  </w:tcBorders>
                  <w:shd w:val="clear" w:color="auto" w:fill="FFFFFF"/>
                </w:tcPr>
                <w:p w14:paraId="5AAD662A" w14:textId="77777777" w:rsidR="005B112D" w:rsidRPr="00B94F8B" w:rsidRDefault="005B112D" w:rsidP="005B112D">
                  <w:pPr>
                    <w:framePr w:hSpace="180" w:wrap="around" w:vAnchor="page" w:hAnchor="margin" w:y="1006"/>
                    <w:spacing w:after="0" w:line="220" w:lineRule="exact"/>
                    <w:ind w:right="143"/>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5-9</w:t>
                  </w:r>
                </w:p>
              </w:tc>
              <w:tc>
                <w:tcPr>
                  <w:tcW w:w="2268" w:type="dxa"/>
                  <w:tcBorders>
                    <w:top w:val="single" w:sz="4" w:space="0" w:color="auto"/>
                    <w:left w:val="single" w:sz="4" w:space="0" w:color="auto"/>
                    <w:bottom w:val="nil"/>
                    <w:right w:val="nil"/>
                  </w:tcBorders>
                  <w:shd w:val="clear" w:color="auto" w:fill="FFFFFF"/>
                </w:tcPr>
                <w:p w14:paraId="4935466E" w14:textId="77777777" w:rsidR="005B112D" w:rsidRPr="00B94F8B" w:rsidRDefault="005B112D" w:rsidP="005B112D">
                  <w:pPr>
                    <w:framePr w:hSpace="180" w:wrap="around" w:vAnchor="page" w:hAnchor="margin" w:y="1006"/>
                    <w:spacing w:after="0" w:line="220" w:lineRule="exact"/>
                    <w:ind w:right="143"/>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апрель</w:t>
                  </w:r>
                </w:p>
              </w:tc>
              <w:tc>
                <w:tcPr>
                  <w:tcW w:w="3260" w:type="dxa"/>
                  <w:tcBorders>
                    <w:top w:val="single" w:sz="4" w:space="0" w:color="auto"/>
                    <w:left w:val="single" w:sz="4" w:space="0" w:color="auto"/>
                    <w:bottom w:val="nil"/>
                    <w:right w:val="single" w:sz="4" w:space="0" w:color="auto"/>
                  </w:tcBorders>
                  <w:shd w:val="clear" w:color="auto" w:fill="FFFFFF"/>
                  <w:vAlign w:val="bottom"/>
                </w:tcPr>
                <w:p w14:paraId="1BDBB664" w14:textId="77777777" w:rsidR="005B112D" w:rsidRPr="00B94F8B" w:rsidRDefault="005B112D" w:rsidP="005B112D">
                  <w:pPr>
                    <w:framePr w:hSpace="180" w:wrap="around" w:vAnchor="page" w:hAnchor="margin" w:y="1006"/>
                    <w:spacing w:after="0" w:line="240" w:lineRule="auto"/>
                    <w:ind w:right="143"/>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педагог-организатор, классные руководители</w:t>
                  </w:r>
                </w:p>
              </w:tc>
            </w:tr>
            <w:tr w:rsidR="005B112D" w:rsidRPr="00B94F8B" w14:paraId="67A4C581" w14:textId="77777777" w:rsidTr="00221C6E">
              <w:trPr>
                <w:gridAfter w:val="2"/>
                <w:wAfter w:w="233" w:type="dxa"/>
                <w:trHeight w:val="566"/>
              </w:trPr>
              <w:tc>
                <w:tcPr>
                  <w:tcW w:w="6944" w:type="dxa"/>
                  <w:tcBorders>
                    <w:top w:val="single" w:sz="4" w:space="0" w:color="auto"/>
                    <w:left w:val="single" w:sz="4" w:space="0" w:color="auto"/>
                    <w:bottom w:val="nil"/>
                    <w:right w:val="nil"/>
                  </w:tcBorders>
                  <w:shd w:val="clear" w:color="auto" w:fill="FFFFFF"/>
                </w:tcPr>
                <w:p w14:paraId="70A69766" w14:textId="77777777" w:rsidR="005B112D" w:rsidRPr="00B94F8B" w:rsidRDefault="005B112D" w:rsidP="005B112D">
                  <w:pPr>
                    <w:framePr w:hSpace="180" w:wrap="around" w:vAnchor="page" w:hAnchor="margin" w:y="1006"/>
                    <w:spacing w:after="0" w:line="220" w:lineRule="exact"/>
                    <w:ind w:right="143"/>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День космонавтики</w:t>
                  </w:r>
                </w:p>
              </w:tc>
              <w:tc>
                <w:tcPr>
                  <w:tcW w:w="2126" w:type="dxa"/>
                  <w:tcBorders>
                    <w:top w:val="single" w:sz="4" w:space="0" w:color="auto"/>
                    <w:left w:val="single" w:sz="4" w:space="0" w:color="auto"/>
                    <w:bottom w:val="nil"/>
                    <w:right w:val="nil"/>
                  </w:tcBorders>
                  <w:shd w:val="clear" w:color="auto" w:fill="FFFFFF"/>
                </w:tcPr>
                <w:p w14:paraId="420B224F" w14:textId="77777777" w:rsidR="005B112D" w:rsidRPr="00B94F8B" w:rsidRDefault="005B112D" w:rsidP="005B112D">
                  <w:pPr>
                    <w:framePr w:hSpace="180" w:wrap="around" w:vAnchor="page" w:hAnchor="margin" w:y="1006"/>
                    <w:spacing w:after="0" w:line="220" w:lineRule="exact"/>
                    <w:ind w:right="143"/>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5-9</w:t>
                  </w:r>
                </w:p>
              </w:tc>
              <w:tc>
                <w:tcPr>
                  <w:tcW w:w="2268" w:type="dxa"/>
                  <w:tcBorders>
                    <w:top w:val="single" w:sz="4" w:space="0" w:color="auto"/>
                    <w:left w:val="single" w:sz="4" w:space="0" w:color="auto"/>
                    <w:bottom w:val="nil"/>
                    <w:right w:val="nil"/>
                  </w:tcBorders>
                  <w:shd w:val="clear" w:color="auto" w:fill="FFFFFF"/>
                </w:tcPr>
                <w:p w14:paraId="40300D16" w14:textId="77777777" w:rsidR="005B112D" w:rsidRPr="00B94F8B" w:rsidRDefault="005B112D" w:rsidP="005B112D">
                  <w:pPr>
                    <w:framePr w:hSpace="180" w:wrap="around" w:vAnchor="page" w:hAnchor="margin" w:y="1006"/>
                    <w:spacing w:after="0" w:line="220" w:lineRule="exact"/>
                    <w:ind w:right="143"/>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апрель</w:t>
                  </w:r>
                </w:p>
              </w:tc>
              <w:tc>
                <w:tcPr>
                  <w:tcW w:w="3260" w:type="dxa"/>
                  <w:tcBorders>
                    <w:top w:val="single" w:sz="4" w:space="0" w:color="auto"/>
                    <w:left w:val="single" w:sz="4" w:space="0" w:color="auto"/>
                    <w:bottom w:val="nil"/>
                    <w:right w:val="single" w:sz="4" w:space="0" w:color="auto"/>
                  </w:tcBorders>
                  <w:shd w:val="clear" w:color="auto" w:fill="FFFFFF"/>
                  <w:vAlign w:val="bottom"/>
                </w:tcPr>
                <w:p w14:paraId="0E72DD69" w14:textId="77777777" w:rsidR="005B112D" w:rsidRPr="00B94F8B" w:rsidRDefault="005B112D" w:rsidP="005B112D">
                  <w:pPr>
                    <w:framePr w:hSpace="180" w:wrap="around" w:vAnchor="page" w:hAnchor="margin" w:y="1006"/>
                    <w:spacing w:after="0" w:line="240" w:lineRule="auto"/>
                    <w:ind w:right="143"/>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педагог-организатор, классные руководители</w:t>
                  </w:r>
                </w:p>
              </w:tc>
            </w:tr>
            <w:tr w:rsidR="005B112D" w:rsidRPr="00B94F8B" w14:paraId="4836981D" w14:textId="77777777" w:rsidTr="00221C6E">
              <w:trPr>
                <w:gridAfter w:val="2"/>
                <w:wAfter w:w="233" w:type="dxa"/>
                <w:trHeight w:val="562"/>
              </w:trPr>
              <w:tc>
                <w:tcPr>
                  <w:tcW w:w="6944" w:type="dxa"/>
                  <w:tcBorders>
                    <w:top w:val="single" w:sz="4" w:space="0" w:color="auto"/>
                    <w:left w:val="single" w:sz="4" w:space="0" w:color="auto"/>
                    <w:bottom w:val="nil"/>
                    <w:right w:val="nil"/>
                  </w:tcBorders>
                  <w:shd w:val="clear" w:color="auto" w:fill="FFFFFF"/>
                </w:tcPr>
                <w:p w14:paraId="3739E731" w14:textId="77777777" w:rsidR="005B112D" w:rsidRPr="00B94F8B" w:rsidRDefault="005B112D" w:rsidP="005B112D">
                  <w:pPr>
                    <w:framePr w:hSpace="180" w:wrap="around" w:vAnchor="page" w:hAnchor="margin" w:y="1006"/>
                    <w:spacing w:after="0" w:line="220" w:lineRule="exact"/>
                    <w:ind w:right="143"/>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КТД «Цветной ковер России»</w:t>
                  </w:r>
                </w:p>
              </w:tc>
              <w:tc>
                <w:tcPr>
                  <w:tcW w:w="2126" w:type="dxa"/>
                  <w:tcBorders>
                    <w:top w:val="single" w:sz="4" w:space="0" w:color="auto"/>
                    <w:left w:val="single" w:sz="4" w:space="0" w:color="auto"/>
                    <w:bottom w:val="nil"/>
                    <w:right w:val="nil"/>
                  </w:tcBorders>
                  <w:shd w:val="clear" w:color="auto" w:fill="FFFFFF"/>
                </w:tcPr>
                <w:p w14:paraId="436709E8" w14:textId="77777777" w:rsidR="005B112D" w:rsidRPr="00B94F8B" w:rsidRDefault="005B112D" w:rsidP="005B112D">
                  <w:pPr>
                    <w:framePr w:hSpace="180" w:wrap="around" w:vAnchor="page" w:hAnchor="margin" w:y="1006"/>
                    <w:spacing w:after="0" w:line="220" w:lineRule="exact"/>
                    <w:ind w:right="143"/>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5-9</w:t>
                  </w:r>
                </w:p>
              </w:tc>
              <w:tc>
                <w:tcPr>
                  <w:tcW w:w="2268" w:type="dxa"/>
                  <w:tcBorders>
                    <w:top w:val="single" w:sz="4" w:space="0" w:color="auto"/>
                    <w:left w:val="single" w:sz="4" w:space="0" w:color="auto"/>
                    <w:bottom w:val="nil"/>
                    <w:right w:val="nil"/>
                  </w:tcBorders>
                  <w:shd w:val="clear" w:color="auto" w:fill="FFFFFF"/>
                </w:tcPr>
                <w:p w14:paraId="62F3F194" w14:textId="77777777" w:rsidR="005B112D" w:rsidRPr="00B94F8B" w:rsidRDefault="005B112D" w:rsidP="005B112D">
                  <w:pPr>
                    <w:framePr w:hSpace="180" w:wrap="around" w:vAnchor="page" w:hAnchor="margin" w:y="1006"/>
                    <w:spacing w:after="0" w:line="220" w:lineRule="exact"/>
                    <w:ind w:right="143"/>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xml:space="preserve">Ноябрь, </w:t>
                  </w:r>
                  <w:r w:rsidRPr="00B94F8B">
                    <w:rPr>
                      <w:rFonts w:ascii="Times New Roman" w:eastAsia="Times New Roman" w:hAnsi="Times New Roman" w:cs="Times New Roman"/>
                      <w:color w:val="000000"/>
                      <w:sz w:val="24"/>
                      <w:szCs w:val="24"/>
                      <w:lang w:eastAsia="ru-RU"/>
                    </w:rPr>
                    <w:t>апрель</w:t>
                  </w:r>
                </w:p>
              </w:tc>
              <w:tc>
                <w:tcPr>
                  <w:tcW w:w="3260" w:type="dxa"/>
                  <w:tcBorders>
                    <w:top w:val="single" w:sz="4" w:space="0" w:color="auto"/>
                    <w:left w:val="single" w:sz="4" w:space="0" w:color="auto"/>
                    <w:bottom w:val="nil"/>
                    <w:right w:val="single" w:sz="4" w:space="0" w:color="auto"/>
                  </w:tcBorders>
                  <w:shd w:val="clear" w:color="auto" w:fill="FFFFFF"/>
                  <w:vAlign w:val="bottom"/>
                </w:tcPr>
                <w:p w14:paraId="4387B4F9" w14:textId="77777777" w:rsidR="005B112D" w:rsidRPr="00B94F8B" w:rsidRDefault="005B112D" w:rsidP="005B112D">
                  <w:pPr>
                    <w:framePr w:hSpace="180" w:wrap="around" w:vAnchor="page" w:hAnchor="margin" w:y="1006"/>
                    <w:spacing w:after="0" w:line="240" w:lineRule="auto"/>
                    <w:ind w:right="143"/>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педагог-организатор, классные руководители</w:t>
                  </w:r>
                </w:p>
              </w:tc>
            </w:tr>
            <w:tr w:rsidR="005B112D" w:rsidRPr="00B94F8B" w14:paraId="5859BE1B" w14:textId="77777777" w:rsidTr="00221C6E">
              <w:trPr>
                <w:gridAfter w:val="2"/>
                <w:wAfter w:w="233" w:type="dxa"/>
                <w:trHeight w:val="566"/>
              </w:trPr>
              <w:tc>
                <w:tcPr>
                  <w:tcW w:w="6944" w:type="dxa"/>
                  <w:tcBorders>
                    <w:top w:val="single" w:sz="4" w:space="0" w:color="auto"/>
                    <w:left w:val="single" w:sz="4" w:space="0" w:color="auto"/>
                    <w:bottom w:val="nil"/>
                    <w:right w:val="nil"/>
                  </w:tcBorders>
                  <w:shd w:val="clear" w:color="auto" w:fill="FFFFFF"/>
                </w:tcPr>
                <w:p w14:paraId="71765A56" w14:textId="77777777" w:rsidR="005B112D" w:rsidRPr="00B94F8B" w:rsidRDefault="005B112D" w:rsidP="005B112D">
                  <w:pPr>
                    <w:framePr w:hSpace="180" w:wrap="around" w:vAnchor="page" w:hAnchor="margin" w:y="1006"/>
                    <w:spacing w:after="0" w:line="220" w:lineRule="exact"/>
                    <w:ind w:right="143"/>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Диктант Победы</w:t>
                  </w:r>
                </w:p>
              </w:tc>
              <w:tc>
                <w:tcPr>
                  <w:tcW w:w="2126" w:type="dxa"/>
                  <w:tcBorders>
                    <w:top w:val="single" w:sz="4" w:space="0" w:color="auto"/>
                    <w:left w:val="single" w:sz="4" w:space="0" w:color="auto"/>
                    <w:bottom w:val="nil"/>
                    <w:right w:val="nil"/>
                  </w:tcBorders>
                  <w:shd w:val="clear" w:color="auto" w:fill="FFFFFF"/>
                </w:tcPr>
                <w:p w14:paraId="64749238" w14:textId="77777777" w:rsidR="005B112D" w:rsidRPr="00BB0487" w:rsidRDefault="005B112D" w:rsidP="005B112D">
                  <w:pPr>
                    <w:framePr w:hSpace="180" w:wrap="around" w:vAnchor="page" w:hAnchor="margin" w:y="1006"/>
                    <w:spacing w:after="0" w:line="220" w:lineRule="exact"/>
                    <w:ind w:right="143"/>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color w:val="000000"/>
                      <w:sz w:val="24"/>
                      <w:szCs w:val="24"/>
                      <w:lang w:val="en-US" w:eastAsia="ru-RU"/>
                    </w:rPr>
                    <w:t>5-9</w:t>
                  </w:r>
                </w:p>
              </w:tc>
              <w:tc>
                <w:tcPr>
                  <w:tcW w:w="2268" w:type="dxa"/>
                  <w:tcBorders>
                    <w:top w:val="single" w:sz="4" w:space="0" w:color="auto"/>
                    <w:left w:val="single" w:sz="4" w:space="0" w:color="auto"/>
                    <w:bottom w:val="nil"/>
                    <w:right w:val="nil"/>
                  </w:tcBorders>
                  <w:shd w:val="clear" w:color="auto" w:fill="FFFFFF"/>
                </w:tcPr>
                <w:p w14:paraId="671A6DA5" w14:textId="77777777" w:rsidR="005B112D" w:rsidRPr="00B94F8B" w:rsidRDefault="005B112D" w:rsidP="005B112D">
                  <w:pPr>
                    <w:framePr w:hSpace="180" w:wrap="around" w:vAnchor="page" w:hAnchor="margin" w:y="1006"/>
                    <w:spacing w:after="0" w:line="220" w:lineRule="exact"/>
                    <w:ind w:right="143"/>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апрель</w:t>
                  </w:r>
                </w:p>
              </w:tc>
              <w:tc>
                <w:tcPr>
                  <w:tcW w:w="3260" w:type="dxa"/>
                  <w:tcBorders>
                    <w:top w:val="single" w:sz="4" w:space="0" w:color="auto"/>
                    <w:left w:val="single" w:sz="4" w:space="0" w:color="auto"/>
                    <w:bottom w:val="nil"/>
                    <w:right w:val="single" w:sz="4" w:space="0" w:color="auto"/>
                  </w:tcBorders>
                  <w:shd w:val="clear" w:color="auto" w:fill="FFFFFF"/>
                  <w:vAlign w:val="bottom"/>
                </w:tcPr>
                <w:p w14:paraId="7BED4414" w14:textId="77777777" w:rsidR="005B112D" w:rsidRPr="00B94F8B" w:rsidRDefault="005B112D" w:rsidP="005B112D">
                  <w:pPr>
                    <w:framePr w:hSpace="180" w:wrap="around" w:vAnchor="page" w:hAnchor="margin" w:y="1006"/>
                    <w:spacing w:after="0" w:line="240" w:lineRule="auto"/>
                    <w:ind w:right="143"/>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педагог-организатор, классные руководители</w:t>
                  </w:r>
                </w:p>
              </w:tc>
            </w:tr>
            <w:tr w:rsidR="005B112D" w:rsidRPr="00B94F8B" w14:paraId="2B1D2F55" w14:textId="77777777" w:rsidTr="00221C6E">
              <w:trPr>
                <w:gridAfter w:val="2"/>
                <w:wAfter w:w="233" w:type="dxa"/>
                <w:trHeight w:val="562"/>
              </w:trPr>
              <w:tc>
                <w:tcPr>
                  <w:tcW w:w="6944" w:type="dxa"/>
                  <w:tcBorders>
                    <w:top w:val="single" w:sz="4" w:space="0" w:color="auto"/>
                    <w:left w:val="single" w:sz="4" w:space="0" w:color="auto"/>
                    <w:bottom w:val="nil"/>
                    <w:right w:val="nil"/>
                  </w:tcBorders>
                  <w:shd w:val="clear" w:color="auto" w:fill="FFFFFF"/>
                </w:tcPr>
                <w:p w14:paraId="05DF01FB" w14:textId="77777777" w:rsidR="005B112D" w:rsidRPr="00B94F8B" w:rsidRDefault="005B112D" w:rsidP="005B112D">
                  <w:pPr>
                    <w:framePr w:hSpace="180" w:wrap="around" w:vAnchor="page" w:hAnchor="margin" w:y="1006"/>
                    <w:spacing w:after="0" w:line="220" w:lineRule="exact"/>
                    <w:ind w:right="143"/>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КТД День Победы</w:t>
                  </w:r>
                </w:p>
              </w:tc>
              <w:tc>
                <w:tcPr>
                  <w:tcW w:w="2126" w:type="dxa"/>
                  <w:tcBorders>
                    <w:top w:val="single" w:sz="4" w:space="0" w:color="auto"/>
                    <w:left w:val="single" w:sz="4" w:space="0" w:color="auto"/>
                    <w:bottom w:val="nil"/>
                    <w:right w:val="nil"/>
                  </w:tcBorders>
                  <w:shd w:val="clear" w:color="auto" w:fill="FFFFFF"/>
                </w:tcPr>
                <w:p w14:paraId="575BAA70" w14:textId="77777777" w:rsidR="005B112D" w:rsidRPr="00B94F8B" w:rsidRDefault="005B112D" w:rsidP="005B112D">
                  <w:pPr>
                    <w:framePr w:hSpace="180" w:wrap="around" w:vAnchor="page" w:hAnchor="margin" w:y="1006"/>
                    <w:spacing w:after="0" w:line="220" w:lineRule="exact"/>
                    <w:ind w:right="143"/>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5-9</w:t>
                  </w:r>
                </w:p>
              </w:tc>
              <w:tc>
                <w:tcPr>
                  <w:tcW w:w="2268" w:type="dxa"/>
                  <w:tcBorders>
                    <w:top w:val="single" w:sz="4" w:space="0" w:color="auto"/>
                    <w:left w:val="single" w:sz="4" w:space="0" w:color="auto"/>
                    <w:bottom w:val="nil"/>
                    <w:right w:val="nil"/>
                  </w:tcBorders>
                  <w:shd w:val="clear" w:color="auto" w:fill="FFFFFF"/>
                </w:tcPr>
                <w:p w14:paraId="72A663A0" w14:textId="77777777" w:rsidR="005B112D" w:rsidRPr="00B94F8B" w:rsidRDefault="005B112D" w:rsidP="005B112D">
                  <w:pPr>
                    <w:framePr w:hSpace="180" w:wrap="around" w:vAnchor="page" w:hAnchor="margin" w:y="1006"/>
                    <w:spacing w:after="0" w:line="220" w:lineRule="exact"/>
                    <w:ind w:right="143"/>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май</w:t>
                  </w:r>
                </w:p>
              </w:tc>
              <w:tc>
                <w:tcPr>
                  <w:tcW w:w="3260" w:type="dxa"/>
                  <w:tcBorders>
                    <w:top w:val="single" w:sz="4" w:space="0" w:color="auto"/>
                    <w:left w:val="single" w:sz="4" w:space="0" w:color="auto"/>
                    <w:bottom w:val="nil"/>
                    <w:right w:val="single" w:sz="4" w:space="0" w:color="auto"/>
                  </w:tcBorders>
                  <w:shd w:val="clear" w:color="auto" w:fill="FFFFFF"/>
                  <w:vAlign w:val="bottom"/>
                </w:tcPr>
                <w:p w14:paraId="7448E244" w14:textId="77777777" w:rsidR="005B112D" w:rsidRPr="00B94F8B" w:rsidRDefault="005B112D" w:rsidP="005B112D">
                  <w:pPr>
                    <w:framePr w:hSpace="180" w:wrap="around" w:vAnchor="page" w:hAnchor="margin" w:y="1006"/>
                    <w:spacing w:after="0" w:line="240" w:lineRule="auto"/>
                    <w:ind w:right="143"/>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педагог-организатор, классные руководители</w:t>
                  </w:r>
                </w:p>
              </w:tc>
            </w:tr>
            <w:tr w:rsidR="005B112D" w:rsidRPr="00B94F8B" w14:paraId="0FCD5797" w14:textId="77777777" w:rsidTr="00221C6E">
              <w:trPr>
                <w:gridAfter w:val="2"/>
                <w:wAfter w:w="233" w:type="dxa"/>
                <w:trHeight w:val="557"/>
              </w:trPr>
              <w:tc>
                <w:tcPr>
                  <w:tcW w:w="6944" w:type="dxa"/>
                  <w:tcBorders>
                    <w:top w:val="single" w:sz="4" w:space="0" w:color="auto"/>
                    <w:left w:val="single" w:sz="4" w:space="0" w:color="auto"/>
                    <w:bottom w:val="nil"/>
                    <w:right w:val="nil"/>
                  </w:tcBorders>
                  <w:shd w:val="clear" w:color="auto" w:fill="FFFFFF"/>
                </w:tcPr>
                <w:p w14:paraId="19ADA79F" w14:textId="77777777" w:rsidR="005B112D" w:rsidRPr="00B94F8B" w:rsidRDefault="005B112D" w:rsidP="005B112D">
                  <w:pPr>
                    <w:framePr w:hSpace="180" w:wrap="around" w:vAnchor="page" w:hAnchor="margin" w:y="1006"/>
                    <w:spacing w:after="0" w:line="220" w:lineRule="exact"/>
                    <w:ind w:right="143"/>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 xml:space="preserve">Международный день семьи </w:t>
                  </w:r>
                  <w:proofErr w:type="gramStart"/>
                  <w:r w:rsidRPr="00B94F8B">
                    <w:rPr>
                      <w:rFonts w:ascii="Times New Roman" w:eastAsia="Times New Roman" w:hAnsi="Times New Roman" w:cs="Times New Roman"/>
                      <w:color w:val="000000"/>
                      <w:sz w:val="24"/>
                      <w:szCs w:val="24"/>
                      <w:lang w:eastAsia="ru-RU"/>
                    </w:rPr>
                    <w:t>( по</w:t>
                  </w:r>
                  <w:proofErr w:type="gramEnd"/>
                  <w:r w:rsidRPr="00B94F8B">
                    <w:rPr>
                      <w:rFonts w:ascii="Times New Roman" w:eastAsia="Times New Roman" w:hAnsi="Times New Roman" w:cs="Times New Roman"/>
                      <w:color w:val="000000"/>
                      <w:sz w:val="24"/>
                      <w:szCs w:val="24"/>
                      <w:lang w:eastAsia="ru-RU"/>
                    </w:rPr>
                    <w:t xml:space="preserve"> отдельному плану)</w:t>
                  </w:r>
                </w:p>
              </w:tc>
              <w:tc>
                <w:tcPr>
                  <w:tcW w:w="2126" w:type="dxa"/>
                  <w:tcBorders>
                    <w:top w:val="single" w:sz="4" w:space="0" w:color="auto"/>
                    <w:left w:val="single" w:sz="4" w:space="0" w:color="auto"/>
                    <w:bottom w:val="nil"/>
                    <w:right w:val="nil"/>
                  </w:tcBorders>
                  <w:shd w:val="clear" w:color="auto" w:fill="FFFFFF"/>
                </w:tcPr>
                <w:p w14:paraId="36044D23" w14:textId="77777777" w:rsidR="005B112D" w:rsidRPr="00B94F8B" w:rsidRDefault="005B112D" w:rsidP="005B112D">
                  <w:pPr>
                    <w:framePr w:hSpace="180" w:wrap="around" w:vAnchor="page" w:hAnchor="margin" w:y="1006"/>
                    <w:spacing w:after="0" w:line="220" w:lineRule="exact"/>
                    <w:ind w:right="143"/>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5-9</w:t>
                  </w:r>
                </w:p>
              </w:tc>
              <w:tc>
                <w:tcPr>
                  <w:tcW w:w="2268" w:type="dxa"/>
                  <w:tcBorders>
                    <w:top w:val="single" w:sz="4" w:space="0" w:color="auto"/>
                    <w:left w:val="single" w:sz="4" w:space="0" w:color="auto"/>
                    <w:bottom w:val="nil"/>
                    <w:right w:val="nil"/>
                  </w:tcBorders>
                  <w:shd w:val="clear" w:color="auto" w:fill="FFFFFF"/>
                </w:tcPr>
                <w:p w14:paraId="5E101167" w14:textId="77777777" w:rsidR="005B112D" w:rsidRPr="00B94F8B" w:rsidRDefault="005B112D" w:rsidP="005B112D">
                  <w:pPr>
                    <w:framePr w:hSpace="180" w:wrap="around" w:vAnchor="page" w:hAnchor="margin" w:y="1006"/>
                    <w:spacing w:after="0" w:line="220" w:lineRule="exact"/>
                    <w:ind w:right="143"/>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15.05</w:t>
                  </w:r>
                </w:p>
              </w:tc>
              <w:tc>
                <w:tcPr>
                  <w:tcW w:w="3260" w:type="dxa"/>
                  <w:tcBorders>
                    <w:top w:val="single" w:sz="4" w:space="0" w:color="auto"/>
                    <w:left w:val="single" w:sz="4" w:space="0" w:color="auto"/>
                    <w:bottom w:val="nil"/>
                    <w:right w:val="single" w:sz="4" w:space="0" w:color="auto"/>
                  </w:tcBorders>
                  <w:shd w:val="clear" w:color="auto" w:fill="FFFFFF"/>
                  <w:vAlign w:val="bottom"/>
                </w:tcPr>
                <w:p w14:paraId="29788685" w14:textId="77777777" w:rsidR="005B112D" w:rsidRPr="00B94F8B" w:rsidRDefault="005B112D" w:rsidP="005B112D">
                  <w:pPr>
                    <w:framePr w:hSpace="180" w:wrap="around" w:vAnchor="page" w:hAnchor="margin" w:y="1006"/>
                    <w:spacing w:after="0" w:line="240" w:lineRule="auto"/>
                    <w:ind w:right="143"/>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педагог-организатор, классные руководители</w:t>
                  </w:r>
                </w:p>
              </w:tc>
            </w:tr>
            <w:tr w:rsidR="005B112D" w:rsidRPr="00B94F8B" w14:paraId="758D1635" w14:textId="77777777" w:rsidTr="00221C6E">
              <w:trPr>
                <w:gridAfter w:val="2"/>
                <w:wAfter w:w="233" w:type="dxa"/>
                <w:trHeight w:val="562"/>
              </w:trPr>
              <w:tc>
                <w:tcPr>
                  <w:tcW w:w="6944" w:type="dxa"/>
                  <w:tcBorders>
                    <w:top w:val="single" w:sz="4" w:space="0" w:color="auto"/>
                    <w:left w:val="single" w:sz="4" w:space="0" w:color="auto"/>
                    <w:bottom w:val="nil"/>
                    <w:right w:val="nil"/>
                  </w:tcBorders>
                  <w:shd w:val="clear" w:color="auto" w:fill="FFFFFF"/>
                </w:tcPr>
                <w:p w14:paraId="53A5E2F8" w14:textId="77777777" w:rsidR="005B112D" w:rsidRPr="00B94F8B" w:rsidRDefault="005B112D" w:rsidP="005B112D">
                  <w:pPr>
                    <w:framePr w:hSpace="180" w:wrap="around" w:vAnchor="page" w:hAnchor="margin" w:y="1006"/>
                    <w:spacing w:after="0" w:line="220" w:lineRule="exact"/>
                    <w:ind w:right="143"/>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lastRenderedPageBreak/>
                    <w:t>День славянской письменности и культуры</w:t>
                  </w:r>
                </w:p>
              </w:tc>
              <w:tc>
                <w:tcPr>
                  <w:tcW w:w="2126" w:type="dxa"/>
                  <w:tcBorders>
                    <w:top w:val="single" w:sz="4" w:space="0" w:color="auto"/>
                    <w:left w:val="single" w:sz="4" w:space="0" w:color="auto"/>
                    <w:bottom w:val="nil"/>
                    <w:right w:val="nil"/>
                  </w:tcBorders>
                  <w:shd w:val="clear" w:color="auto" w:fill="FFFFFF"/>
                </w:tcPr>
                <w:p w14:paraId="1E0116E4" w14:textId="77777777" w:rsidR="005B112D" w:rsidRPr="00BB0487" w:rsidRDefault="005B112D" w:rsidP="005B112D">
                  <w:pPr>
                    <w:framePr w:hSpace="180" w:wrap="around" w:vAnchor="page" w:hAnchor="margin" w:y="1006"/>
                    <w:spacing w:after="0" w:line="220" w:lineRule="exact"/>
                    <w:ind w:right="143"/>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5-9</w:t>
                  </w:r>
                </w:p>
              </w:tc>
              <w:tc>
                <w:tcPr>
                  <w:tcW w:w="2268" w:type="dxa"/>
                  <w:tcBorders>
                    <w:top w:val="single" w:sz="4" w:space="0" w:color="auto"/>
                    <w:left w:val="single" w:sz="4" w:space="0" w:color="auto"/>
                    <w:bottom w:val="nil"/>
                    <w:right w:val="nil"/>
                  </w:tcBorders>
                  <w:shd w:val="clear" w:color="auto" w:fill="FFFFFF"/>
                </w:tcPr>
                <w:p w14:paraId="2AD7F7A8" w14:textId="77777777" w:rsidR="005B112D" w:rsidRPr="00B94F8B" w:rsidRDefault="005B112D" w:rsidP="005B112D">
                  <w:pPr>
                    <w:framePr w:hSpace="180" w:wrap="around" w:vAnchor="page" w:hAnchor="margin" w:y="1006"/>
                    <w:spacing w:after="0" w:line="220" w:lineRule="exact"/>
                    <w:ind w:right="143"/>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25.05</w:t>
                  </w:r>
                </w:p>
              </w:tc>
              <w:tc>
                <w:tcPr>
                  <w:tcW w:w="3260" w:type="dxa"/>
                  <w:tcBorders>
                    <w:top w:val="single" w:sz="4" w:space="0" w:color="auto"/>
                    <w:left w:val="single" w:sz="4" w:space="0" w:color="auto"/>
                    <w:bottom w:val="nil"/>
                    <w:right w:val="single" w:sz="4" w:space="0" w:color="auto"/>
                  </w:tcBorders>
                  <w:shd w:val="clear" w:color="auto" w:fill="FFFFFF"/>
                  <w:vAlign w:val="bottom"/>
                </w:tcPr>
                <w:p w14:paraId="3A449ECE" w14:textId="77777777" w:rsidR="005B112D" w:rsidRPr="00B94F8B" w:rsidRDefault="005B112D" w:rsidP="005B112D">
                  <w:pPr>
                    <w:framePr w:hSpace="180" w:wrap="around" w:vAnchor="page" w:hAnchor="margin" w:y="1006"/>
                    <w:spacing w:after="0" w:line="240" w:lineRule="auto"/>
                    <w:ind w:right="143"/>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Учителя русской филологии</w:t>
                  </w:r>
                </w:p>
              </w:tc>
            </w:tr>
            <w:tr w:rsidR="005B112D" w:rsidRPr="00B94F8B" w14:paraId="28472EF1" w14:textId="77777777" w:rsidTr="00221C6E">
              <w:trPr>
                <w:gridAfter w:val="2"/>
                <w:wAfter w:w="233" w:type="dxa"/>
                <w:trHeight w:val="562"/>
              </w:trPr>
              <w:tc>
                <w:tcPr>
                  <w:tcW w:w="6944" w:type="dxa"/>
                  <w:tcBorders>
                    <w:top w:val="single" w:sz="4" w:space="0" w:color="auto"/>
                    <w:left w:val="single" w:sz="4" w:space="0" w:color="auto"/>
                    <w:bottom w:val="nil"/>
                    <w:right w:val="nil"/>
                  </w:tcBorders>
                  <w:shd w:val="clear" w:color="auto" w:fill="FFFFFF"/>
                </w:tcPr>
                <w:p w14:paraId="4099D322" w14:textId="77777777" w:rsidR="005B112D" w:rsidRPr="00B94F8B" w:rsidRDefault="005B112D" w:rsidP="005B112D">
                  <w:pPr>
                    <w:framePr w:hSpace="180" w:wrap="around" w:vAnchor="page" w:hAnchor="margin" w:y="1006"/>
                    <w:spacing w:after="0" w:line="220" w:lineRule="exact"/>
                    <w:ind w:right="143"/>
                    <w:jc w:val="both"/>
                    <w:rPr>
                      <w:rFonts w:ascii="Times New Roman" w:eastAsia="Times New Roman" w:hAnsi="Times New Roman" w:cs="Times New Roman"/>
                      <w:sz w:val="24"/>
                      <w:szCs w:val="24"/>
                      <w:lang w:eastAsia="ru-RU"/>
                    </w:rPr>
                  </w:pPr>
                  <w:proofErr w:type="gramStart"/>
                  <w:r w:rsidRPr="00B94F8B">
                    <w:rPr>
                      <w:rFonts w:ascii="Times New Roman" w:eastAsia="Times New Roman" w:hAnsi="Times New Roman" w:cs="Times New Roman"/>
                      <w:color w:val="000000"/>
                      <w:sz w:val="24"/>
                      <w:szCs w:val="24"/>
                      <w:lang w:eastAsia="ru-RU"/>
                    </w:rPr>
                    <w:t>Праздник Последнего</w:t>
                  </w:r>
                  <w:proofErr w:type="gramEnd"/>
                  <w:r w:rsidRPr="00B94F8B">
                    <w:rPr>
                      <w:rFonts w:ascii="Times New Roman" w:eastAsia="Times New Roman" w:hAnsi="Times New Roman" w:cs="Times New Roman"/>
                      <w:color w:val="000000"/>
                      <w:sz w:val="24"/>
                      <w:szCs w:val="24"/>
                      <w:lang w:eastAsia="ru-RU"/>
                    </w:rPr>
                    <w:t xml:space="preserve"> звонка</w:t>
                  </w:r>
                </w:p>
              </w:tc>
              <w:tc>
                <w:tcPr>
                  <w:tcW w:w="2126" w:type="dxa"/>
                  <w:tcBorders>
                    <w:top w:val="single" w:sz="4" w:space="0" w:color="auto"/>
                    <w:left w:val="single" w:sz="4" w:space="0" w:color="auto"/>
                    <w:bottom w:val="nil"/>
                    <w:right w:val="nil"/>
                  </w:tcBorders>
                  <w:shd w:val="clear" w:color="auto" w:fill="FFFFFF"/>
                </w:tcPr>
                <w:p w14:paraId="68459E22" w14:textId="77777777" w:rsidR="005B112D" w:rsidRPr="00BB0487" w:rsidRDefault="005B112D" w:rsidP="005B112D">
                  <w:pPr>
                    <w:framePr w:hSpace="180" w:wrap="around" w:vAnchor="page" w:hAnchor="margin" w:y="1006"/>
                    <w:spacing w:after="0" w:line="220" w:lineRule="exact"/>
                    <w:ind w:right="143"/>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5-9</w:t>
                  </w:r>
                </w:p>
              </w:tc>
              <w:tc>
                <w:tcPr>
                  <w:tcW w:w="2268" w:type="dxa"/>
                  <w:tcBorders>
                    <w:top w:val="single" w:sz="4" w:space="0" w:color="auto"/>
                    <w:left w:val="single" w:sz="4" w:space="0" w:color="auto"/>
                    <w:bottom w:val="nil"/>
                    <w:right w:val="nil"/>
                  </w:tcBorders>
                  <w:shd w:val="clear" w:color="auto" w:fill="FFFFFF"/>
                </w:tcPr>
                <w:p w14:paraId="51D075F0" w14:textId="77777777" w:rsidR="005B112D" w:rsidRPr="00B94F8B" w:rsidRDefault="005B112D" w:rsidP="005B112D">
                  <w:pPr>
                    <w:framePr w:hSpace="180" w:wrap="around" w:vAnchor="page" w:hAnchor="margin" w:y="1006"/>
                    <w:spacing w:after="0" w:line="220" w:lineRule="exact"/>
                    <w:ind w:right="143"/>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май</w:t>
                  </w:r>
                </w:p>
              </w:tc>
              <w:tc>
                <w:tcPr>
                  <w:tcW w:w="3260" w:type="dxa"/>
                  <w:tcBorders>
                    <w:top w:val="single" w:sz="4" w:space="0" w:color="auto"/>
                    <w:left w:val="single" w:sz="4" w:space="0" w:color="auto"/>
                    <w:bottom w:val="nil"/>
                    <w:right w:val="single" w:sz="4" w:space="0" w:color="auto"/>
                  </w:tcBorders>
                  <w:shd w:val="clear" w:color="auto" w:fill="FFFFFF"/>
                  <w:vAlign w:val="bottom"/>
                </w:tcPr>
                <w:p w14:paraId="45494E21" w14:textId="77777777" w:rsidR="005B112D" w:rsidRPr="00B94F8B" w:rsidRDefault="005B112D" w:rsidP="005B112D">
                  <w:pPr>
                    <w:framePr w:hSpace="180" w:wrap="around" w:vAnchor="page" w:hAnchor="margin" w:y="1006"/>
                    <w:spacing w:after="0" w:line="240" w:lineRule="auto"/>
                    <w:ind w:right="143"/>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педагог-организатор, классные руководители</w:t>
                  </w:r>
                </w:p>
              </w:tc>
            </w:tr>
            <w:tr w:rsidR="005B112D" w:rsidRPr="00B94F8B" w14:paraId="340DB2E6" w14:textId="77777777" w:rsidTr="00221C6E">
              <w:trPr>
                <w:gridAfter w:val="2"/>
                <w:wAfter w:w="233" w:type="dxa"/>
                <w:trHeight w:val="562"/>
              </w:trPr>
              <w:tc>
                <w:tcPr>
                  <w:tcW w:w="6944" w:type="dxa"/>
                  <w:tcBorders>
                    <w:top w:val="single" w:sz="4" w:space="0" w:color="auto"/>
                    <w:left w:val="single" w:sz="4" w:space="0" w:color="auto"/>
                    <w:bottom w:val="nil"/>
                    <w:right w:val="nil"/>
                  </w:tcBorders>
                  <w:shd w:val="clear" w:color="auto" w:fill="FFFFFF"/>
                </w:tcPr>
                <w:p w14:paraId="4DE09D0E" w14:textId="77777777" w:rsidR="005B112D" w:rsidRPr="00B94F8B" w:rsidRDefault="005B112D" w:rsidP="005B112D">
                  <w:pPr>
                    <w:framePr w:hSpace="180" w:wrap="around" w:vAnchor="page" w:hAnchor="margin" w:y="1006"/>
                    <w:spacing w:after="0" w:line="220" w:lineRule="exact"/>
                    <w:ind w:right="143"/>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День русского языка. Пушкинский день</w:t>
                  </w:r>
                </w:p>
              </w:tc>
              <w:tc>
                <w:tcPr>
                  <w:tcW w:w="2126" w:type="dxa"/>
                  <w:tcBorders>
                    <w:top w:val="single" w:sz="4" w:space="0" w:color="auto"/>
                    <w:left w:val="single" w:sz="4" w:space="0" w:color="auto"/>
                    <w:bottom w:val="nil"/>
                    <w:right w:val="nil"/>
                  </w:tcBorders>
                  <w:shd w:val="clear" w:color="auto" w:fill="FFFFFF"/>
                </w:tcPr>
                <w:p w14:paraId="3CF60332" w14:textId="77777777" w:rsidR="005B112D" w:rsidRPr="00B94F8B" w:rsidRDefault="005B112D" w:rsidP="005B112D">
                  <w:pPr>
                    <w:framePr w:hSpace="180" w:wrap="around" w:vAnchor="page" w:hAnchor="margin" w:y="1006"/>
                    <w:spacing w:after="0" w:line="220" w:lineRule="exact"/>
                    <w:ind w:right="143"/>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5-9</w:t>
                  </w:r>
                </w:p>
              </w:tc>
              <w:tc>
                <w:tcPr>
                  <w:tcW w:w="2268" w:type="dxa"/>
                  <w:tcBorders>
                    <w:top w:val="single" w:sz="4" w:space="0" w:color="auto"/>
                    <w:left w:val="single" w:sz="4" w:space="0" w:color="auto"/>
                    <w:bottom w:val="nil"/>
                    <w:right w:val="nil"/>
                  </w:tcBorders>
                  <w:shd w:val="clear" w:color="auto" w:fill="FFFFFF"/>
                  <w:vAlign w:val="center"/>
                </w:tcPr>
                <w:p w14:paraId="44E5583A" w14:textId="77777777" w:rsidR="005B112D" w:rsidRPr="00B94F8B" w:rsidRDefault="005B112D" w:rsidP="005B112D">
                  <w:pPr>
                    <w:framePr w:hSpace="180" w:wrap="around" w:vAnchor="page" w:hAnchor="margin" w:y="1006"/>
                    <w:spacing w:after="0" w:line="220" w:lineRule="exact"/>
                    <w:ind w:right="143"/>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06.06</w:t>
                  </w:r>
                </w:p>
              </w:tc>
              <w:tc>
                <w:tcPr>
                  <w:tcW w:w="3260" w:type="dxa"/>
                  <w:tcBorders>
                    <w:top w:val="single" w:sz="4" w:space="0" w:color="auto"/>
                    <w:left w:val="single" w:sz="4" w:space="0" w:color="auto"/>
                    <w:bottom w:val="nil"/>
                    <w:right w:val="single" w:sz="4" w:space="0" w:color="auto"/>
                  </w:tcBorders>
                  <w:shd w:val="clear" w:color="auto" w:fill="FFFFFF"/>
                  <w:vAlign w:val="bottom"/>
                </w:tcPr>
                <w:p w14:paraId="2D76725A" w14:textId="77777777" w:rsidR="005B112D" w:rsidRPr="00B94F8B" w:rsidRDefault="005B112D" w:rsidP="005B112D">
                  <w:pPr>
                    <w:framePr w:hSpace="180" w:wrap="around" w:vAnchor="page" w:hAnchor="margin" w:y="1006"/>
                    <w:spacing w:after="0" w:line="240" w:lineRule="auto"/>
                    <w:ind w:right="143"/>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Учителя русской филологии</w:t>
                  </w:r>
                </w:p>
              </w:tc>
            </w:tr>
            <w:tr w:rsidR="005B112D" w:rsidRPr="00B94F8B" w14:paraId="54E63EDD" w14:textId="77777777" w:rsidTr="00221C6E">
              <w:trPr>
                <w:gridAfter w:val="2"/>
                <w:wAfter w:w="233" w:type="dxa"/>
                <w:trHeight w:val="562"/>
              </w:trPr>
              <w:tc>
                <w:tcPr>
                  <w:tcW w:w="6944" w:type="dxa"/>
                  <w:tcBorders>
                    <w:top w:val="single" w:sz="4" w:space="0" w:color="auto"/>
                    <w:left w:val="single" w:sz="4" w:space="0" w:color="auto"/>
                    <w:bottom w:val="nil"/>
                    <w:right w:val="nil"/>
                  </w:tcBorders>
                  <w:shd w:val="clear" w:color="auto" w:fill="FFFFFF"/>
                </w:tcPr>
                <w:p w14:paraId="0C94F0FB" w14:textId="77777777" w:rsidR="005B112D" w:rsidRPr="00B94F8B" w:rsidRDefault="005B112D" w:rsidP="005B112D">
                  <w:pPr>
                    <w:framePr w:hSpace="180" w:wrap="around" w:vAnchor="page" w:hAnchor="margin" w:y="1006"/>
                    <w:spacing w:after="0" w:line="220" w:lineRule="exact"/>
                    <w:ind w:right="143"/>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День России.</w:t>
                  </w:r>
                </w:p>
              </w:tc>
              <w:tc>
                <w:tcPr>
                  <w:tcW w:w="2126" w:type="dxa"/>
                  <w:tcBorders>
                    <w:top w:val="single" w:sz="4" w:space="0" w:color="auto"/>
                    <w:left w:val="single" w:sz="4" w:space="0" w:color="auto"/>
                    <w:bottom w:val="nil"/>
                    <w:right w:val="nil"/>
                  </w:tcBorders>
                  <w:shd w:val="clear" w:color="auto" w:fill="FFFFFF"/>
                </w:tcPr>
                <w:p w14:paraId="48ED9557" w14:textId="77777777" w:rsidR="005B112D" w:rsidRPr="00B94F8B" w:rsidRDefault="005B112D" w:rsidP="005B112D">
                  <w:pPr>
                    <w:framePr w:hSpace="180" w:wrap="around" w:vAnchor="page" w:hAnchor="margin" w:y="1006"/>
                    <w:spacing w:after="0" w:line="220" w:lineRule="exact"/>
                    <w:ind w:right="143"/>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5-9</w:t>
                  </w:r>
                </w:p>
              </w:tc>
              <w:tc>
                <w:tcPr>
                  <w:tcW w:w="2268" w:type="dxa"/>
                  <w:tcBorders>
                    <w:top w:val="single" w:sz="4" w:space="0" w:color="auto"/>
                    <w:left w:val="single" w:sz="4" w:space="0" w:color="auto"/>
                    <w:bottom w:val="nil"/>
                    <w:right w:val="nil"/>
                  </w:tcBorders>
                  <w:shd w:val="clear" w:color="auto" w:fill="FFFFFF"/>
                  <w:vAlign w:val="center"/>
                </w:tcPr>
                <w:p w14:paraId="5D87015F" w14:textId="77777777" w:rsidR="005B112D" w:rsidRPr="00B94F8B" w:rsidRDefault="005B112D" w:rsidP="005B112D">
                  <w:pPr>
                    <w:framePr w:hSpace="180" w:wrap="around" w:vAnchor="page" w:hAnchor="margin" w:y="1006"/>
                    <w:spacing w:after="0" w:line="220" w:lineRule="exact"/>
                    <w:ind w:right="143"/>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12.06</w:t>
                  </w:r>
                </w:p>
              </w:tc>
              <w:tc>
                <w:tcPr>
                  <w:tcW w:w="3260" w:type="dxa"/>
                  <w:tcBorders>
                    <w:top w:val="single" w:sz="4" w:space="0" w:color="auto"/>
                    <w:left w:val="single" w:sz="4" w:space="0" w:color="auto"/>
                    <w:bottom w:val="nil"/>
                    <w:right w:val="single" w:sz="4" w:space="0" w:color="auto"/>
                  </w:tcBorders>
                  <w:shd w:val="clear" w:color="auto" w:fill="FFFFFF"/>
                  <w:vAlign w:val="bottom"/>
                </w:tcPr>
                <w:p w14:paraId="1F4C8064" w14:textId="77777777" w:rsidR="005B112D" w:rsidRPr="00B94F8B" w:rsidRDefault="005B112D" w:rsidP="005B112D">
                  <w:pPr>
                    <w:framePr w:hSpace="180" w:wrap="around" w:vAnchor="page" w:hAnchor="margin" w:y="1006"/>
                    <w:spacing w:after="0" w:line="240" w:lineRule="auto"/>
                    <w:ind w:right="143"/>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педагог-организатор, классные руководители</w:t>
                  </w:r>
                </w:p>
              </w:tc>
            </w:tr>
            <w:tr w:rsidR="005B112D" w:rsidRPr="00B94F8B" w14:paraId="25E006E9" w14:textId="77777777" w:rsidTr="00221C6E">
              <w:trPr>
                <w:gridAfter w:val="2"/>
                <w:wAfter w:w="233" w:type="dxa"/>
                <w:trHeight w:val="566"/>
              </w:trPr>
              <w:tc>
                <w:tcPr>
                  <w:tcW w:w="6944" w:type="dxa"/>
                  <w:tcBorders>
                    <w:top w:val="single" w:sz="4" w:space="0" w:color="auto"/>
                    <w:left w:val="single" w:sz="4" w:space="0" w:color="auto"/>
                    <w:bottom w:val="single" w:sz="4" w:space="0" w:color="auto"/>
                    <w:right w:val="nil"/>
                  </w:tcBorders>
                  <w:shd w:val="clear" w:color="auto" w:fill="FFFFFF"/>
                </w:tcPr>
                <w:p w14:paraId="20068984" w14:textId="77777777" w:rsidR="005B112D" w:rsidRPr="00B94F8B" w:rsidRDefault="005B112D" w:rsidP="005B112D">
                  <w:pPr>
                    <w:framePr w:hSpace="180" w:wrap="around" w:vAnchor="page" w:hAnchor="margin" w:y="1006"/>
                    <w:spacing w:after="0" w:line="220" w:lineRule="exact"/>
                    <w:ind w:right="143"/>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 xml:space="preserve">День начала </w:t>
                  </w:r>
                  <w:proofErr w:type="spellStart"/>
                  <w:r w:rsidRPr="00B94F8B">
                    <w:rPr>
                      <w:rFonts w:ascii="Times New Roman" w:eastAsia="Times New Roman" w:hAnsi="Times New Roman" w:cs="Times New Roman"/>
                      <w:color w:val="000000"/>
                      <w:sz w:val="24"/>
                      <w:szCs w:val="24"/>
                      <w:lang w:eastAsia="ru-RU"/>
                    </w:rPr>
                    <w:t>ВОв</w:t>
                  </w:r>
                  <w:proofErr w:type="spellEnd"/>
                </w:p>
              </w:tc>
              <w:tc>
                <w:tcPr>
                  <w:tcW w:w="2126" w:type="dxa"/>
                  <w:tcBorders>
                    <w:top w:val="single" w:sz="4" w:space="0" w:color="auto"/>
                    <w:left w:val="single" w:sz="4" w:space="0" w:color="auto"/>
                    <w:bottom w:val="single" w:sz="4" w:space="0" w:color="auto"/>
                    <w:right w:val="nil"/>
                  </w:tcBorders>
                  <w:shd w:val="clear" w:color="auto" w:fill="FFFFFF"/>
                </w:tcPr>
                <w:p w14:paraId="35D64FA4" w14:textId="77777777" w:rsidR="005B112D" w:rsidRPr="00B94F8B" w:rsidRDefault="005B112D" w:rsidP="005B112D">
                  <w:pPr>
                    <w:framePr w:hSpace="180" w:wrap="around" w:vAnchor="page" w:hAnchor="margin" w:y="1006"/>
                    <w:spacing w:after="0" w:line="220" w:lineRule="exact"/>
                    <w:ind w:right="143"/>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5-9</w:t>
                  </w:r>
                </w:p>
              </w:tc>
              <w:tc>
                <w:tcPr>
                  <w:tcW w:w="2268" w:type="dxa"/>
                  <w:tcBorders>
                    <w:top w:val="single" w:sz="4" w:space="0" w:color="auto"/>
                    <w:left w:val="single" w:sz="4" w:space="0" w:color="auto"/>
                    <w:bottom w:val="single" w:sz="4" w:space="0" w:color="auto"/>
                    <w:right w:val="nil"/>
                  </w:tcBorders>
                  <w:shd w:val="clear" w:color="auto" w:fill="FFFFFF"/>
                  <w:vAlign w:val="center"/>
                </w:tcPr>
                <w:p w14:paraId="79BA1360" w14:textId="77777777" w:rsidR="005B112D" w:rsidRPr="00B94F8B" w:rsidRDefault="005B112D" w:rsidP="005B112D">
                  <w:pPr>
                    <w:framePr w:hSpace="180" w:wrap="around" w:vAnchor="page" w:hAnchor="margin" w:y="1006"/>
                    <w:spacing w:after="0" w:line="220" w:lineRule="exact"/>
                    <w:ind w:right="143"/>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22.06</w:t>
                  </w:r>
                </w:p>
              </w:tc>
              <w:tc>
                <w:tcPr>
                  <w:tcW w:w="3260" w:type="dxa"/>
                  <w:tcBorders>
                    <w:top w:val="single" w:sz="4" w:space="0" w:color="auto"/>
                    <w:left w:val="single" w:sz="4" w:space="0" w:color="auto"/>
                    <w:bottom w:val="single" w:sz="4" w:space="0" w:color="auto"/>
                    <w:right w:val="single" w:sz="4" w:space="0" w:color="auto"/>
                  </w:tcBorders>
                  <w:shd w:val="clear" w:color="auto" w:fill="FFFFFF"/>
                  <w:vAlign w:val="bottom"/>
                </w:tcPr>
                <w:p w14:paraId="7286510B" w14:textId="77777777" w:rsidR="005B112D" w:rsidRPr="00B94F8B" w:rsidRDefault="005B112D" w:rsidP="005B112D">
                  <w:pPr>
                    <w:framePr w:hSpace="180" w:wrap="around" w:vAnchor="page" w:hAnchor="margin" w:y="1006"/>
                    <w:spacing w:after="0" w:line="240" w:lineRule="auto"/>
                    <w:ind w:right="143"/>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педагог-организатор, классные руководители</w:t>
                  </w:r>
                </w:p>
              </w:tc>
            </w:tr>
            <w:tr w:rsidR="005B112D" w:rsidRPr="00B94F8B" w14:paraId="20AF29EF" w14:textId="77777777" w:rsidTr="00221C6E">
              <w:trPr>
                <w:gridAfter w:val="2"/>
                <w:wAfter w:w="233" w:type="dxa"/>
                <w:trHeight w:val="566"/>
              </w:trPr>
              <w:tc>
                <w:tcPr>
                  <w:tcW w:w="6944" w:type="dxa"/>
                  <w:tcBorders>
                    <w:top w:val="single" w:sz="4" w:space="0" w:color="auto"/>
                    <w:left w:val="single" w:sz="4" w:space="0" w:color="auto"/>
                    <w:bottom w:val="nil"/>
                    <w:right w:val="nil"/>
                  </w:tcBorders>
                  <w:shd w:val="clear" w:color="auto" w:fill="FFFFFF"/>
                </w:tcPr>
                <w:p w14:paraId="1E75F27C" w14:textId="77777777" w:rsidR="005B112D" w:rsidRPr="00B94F8B" w:rsidRDefault="005B112D" w:rsidP="005B112D">
                  <w:pPr>
                    <w:framePr w:hSpace="180" w:wrap="around" w:vAnchor="page" w:hAnchor="margin" w:y="1006"/>
                    <w:spacing w:after="0" w:line="220" w:lineRule="exact"/>
                    <w:ind w:right="143"/>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Выпускной бал</w:t>
                  </w:r>
                </w:p>
              </w:tc>
              <w:tc>
                <w:tcPr>
                  <w:tcW w:w="2126" w:type="dxa"/>
                  <w:tcBorders>
                    <w:top w:val="single" w:sz="4" w:space="0" w:color="auto"/>
                    <w:left w:val="single" w:sz="4" w:space="0" w:color="auto"/>
                    <w:bottom w:val="nil"/>
                    <w:right w:val="nil"/>
                  </w:tcBorders>
                  <w:shd w:val="clear" w:color="auto" w:fill="FFFFFF"/>
                </w:tcPr>
                <w:p w14:paraId="2DE450B8" w14:textId="77777777" w:rsidR="005B112D" w:rsidRPr="00B94F8B" w:rsidRDefault="005B112D" w:rsidP="005B112D">
                  <w:pPr>
                    <w:framePr w:hSpace="180" w:wrap="around" w:vAnchor="page" w:hAnchor="margin" w:y="1006"/>
                    <w:spacing w:after="0" w:line="220" w:lineRule="exact"/>
                    <w:ind w:right="143"/>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9</w:t>
                  </w:r>
                </w:p>
              </w:tc>
              <w:tc>
                <w:tcPr>
                  <w:tcW w:w="2268" w:type="dxa"/>
                  <w:tcBorders>
                    <w:top w:val="single" w:sz="4" w:space="0" w:color="auto"/>
                    <w:left w:val="single" w:sz="4" w:space="0" w:color="auto"/>
                    <w:bottom w:val="nil"/>
                    <w:right w:val="nil"/>
                  </w:tcBorders>
                  <w:shd w:val="clear" w:color="auto" w:fill="FFFFFF"/>
                  <w:vAlign w:val="center"/>
                </w:tcPr>
                <w:p w14:paraId="2AF97C3C" w14:textId="77777777" w:rsidR="005B112D" w:rsidRPr="00B94F8B" w:rsidRDefault="005B112D" w:rsidP="005B112D">
                  <w:pPr>
                    <w:framePr w:hSpace="180" w:wrap="around" w:vAnchor="page" w:hAnchor="margin" w:y="1006"/>
                    <w:spacing w:after="0" w:line="220" w:lineRule="exact"/>
                    <w:ind w:right="143"/>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июнь</w:t>
                  </w:r>
                </w:p>
              </w:tc>
              <w:tc>
                <w:tcPr>
                  <w:tcW w:w="3260" w:type="dxa"/>
                  <w:tcBorders>
                    <w:top w:val="single" w:sz="4" w:space="0" w:color="auto"/>
                    <w:left w:val="single" w:sz="4" w:space="0" w:color="auto"/>
                    <w:bottom w:val="nil"/>
                    <w:right w:val="single" w:sz="4" w:space="0" w:color="auto"/>
                  </w:tcBorders>
                  <w:shd w:val="clear" w:color="auto" w:fill="FFFFFF"/>
                  <w:vAlign w:val="bottom"/>
                </w:tcPr>
                <w:p w14:paraId="401FD806" w14:textId="77777777" w:rsidR="005B112D" w:rsidRPr="00B94F8B" w:rsidRDefault="005B112D" w:rsidP="005B112D">
                  <w:pPr>
                    <w:framePr w:hSpace="180" w:wrap="around" w:vAnchor="page" w:hAnchor="margin" w:y="1006"/>
                    <w:spacing w:after="0" w:line="240" w:lineRule="auto"/>
                    <w:ind w:right="143"/>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Зам. директора по УВР, </w:t>
                  </w:r>
                  <w:r w:rsidRPr="00B94F8B">
                    <w:rPr>
                      <w:rFonts w:ascii="Times New Roman" w:eastAsia="Times New Roman" w:hAnsi="Times New Roman" w:cs="Times New Roman"/>
                      <w:color w:val="000000"/>
                      <w:sz w:val="24"/>
                      <w:szCs w:val="24"/>
                      <w:lang w:eastAsia="ru-RU"/>
                    </w:rPr>
                    <w:t>педагог-организатор, классные руководители</w:t>
                  </w:r>
                </w:p>
              </w:tc>
            </w:tr>
          </w:tbl>
          <w:p w14:paraId="7AE881CC" w14:textId="77777777" w:rsidR="005B112D" w:rsidRPr="00B94F8B" w:rsidRDefault="005B112D" w:rsidP="005B112D">
            <w:pPr>
              <w:spacing w:after="0" w:line="220" w:lineRule="exact"/>
              <w:ind w:right="143"/>
              <w:jc w:val="both"/>
              <w:rPr>
                <w:rFonts w:ascii="Times New Roman" w:eastAsia="Times New Roman" w:hAnsi="Times New Roman" w:cs="Times New Roman"/>
                <w:color w:val="000000"/>
                <w:sz w:val="24"/>
                <w:szCs w:val="24"/>
                <w:lang w:eastAsia="ru-RU"/>
              </w:rPr>
            </w:pPr>
          </w:p>
        </w:tc>
      </w:tr>
      <w:tr w:rsidR="005B112D" w:rsidRPr="00B94F8B" w14:paraId="711BC3F9" w14:textId="77777777" w:rsidTr="005B112D">
        <w:trPr>
          <w:gridAfter w:val="2"/>
          <w:wAfter w:w="119" w:type="dxa"/>
        </w:trPr>
        <w:tc>
          <w:tcPr>
            <w:tcW w:w="14560" w:type="dxa"/>
            <w:gridSpan w:val="4"/>
            <w:tcBorders>
              <w:top w:val="single" w:sz="4" w:space="0" w:color="auto"/>
              <w:left w:val="single" w:sz="4" w:space="0" w:color="auto"/>
              <w:bottom w:val="nil"/>
              <w:right w:val="single" w:sz="4" w:space="0" w:color="auto"/>
            </w:tcBorders>
            <w:shd w:val="clear" w:color="auto" w:fill="C5E0B3" w:themeFill="accent6" w:themeFillTint="66"/>
            <w:vAlign w:val="bottom"/>
          </w:tcPr>
          <w:p w14:paraId="597155A7" w14:textId="77777777" w:rsidR="005B112D" w:rsidRPr="00B94F8B" w:rsidRDefault="005B112D" w:rsidP="005B112D">
            <w:pPr>
              <w:spacing w:after="0" w:line="240" w:lineRule="exact"/>
              <w:jc w:val="center"/>
              <w:rPr>
                <w:rFonts w:ascii="Times New Roman" w:eastAsia="Times New Roman" w:hAnsi="Times New Roman" w:cs="Times New Roman"/>
                <w:b/>
                <w:bCs/>
                <w:color w:val="000000"/>
                <w:sz w:val="32"/>
                <w:szCs w:val="32"/>
                <w:lang w:eastAsia="ru-RU"/>
              </w:rPr>
            </w:pPr>
          </w:p>
          <w:p w14:paraId="6BEFC447" w14:textId="77777777" w:rsidR="005B112D" w:rsidRPr="00B94F8B" w:rsidRDefault="005B112D" w:rsidP="005B112D">
            <w:pPr>
              <w:spacing w:after="0" w:line="240" w:lineRule="auto"/>
              <w:jc w:val="center"/>
              <w:rPr>
                <w:rFonts w:ascii="Times New Roman" w:eastAsia="Times New Roman" w:hAnsi="Times New Roman" w:cs="Times New Roman"/>
                <w:b/>
                <w:bCs/>
                <w:color w:val="000000"/>
                <w:sz w:val="32"/>
                <w:szCs w:val="32"/>
                <w:lang w:eastAsia="ru-RU"/>
              </w:rPr>
            </w:pPr>
            <w:r w:rsidRPr="00B94F8B">
              <w:rPr>
                <w:rFonts w:ascii="Times New Roman" w:eastAsia="Times New Roman" w:hAnsi="Times New Roman" w:cs="Times New Roman"/>
                <w:b/>
                <w:bCs/>
                <w:color w:val="000000"/>
                <w:sz w:val="32"/>
                <w:szCs w:val="32"/>
                <w:lang w:eastAsia="ru-RU"/>
              </w:rPr>
              <w:t>Экскурсии, походы</w:t>
            </w:r>
          </w:p>
          <w:p w14:paraId="6849C51C" w14:textId="77777777" w:rsidR="005B112D" w:rsidRPr="00B94F8B" w:rsidRDefault="005B112D" w:rsidP="005B112D">
            <w:pPr>
              <w:spacing w:after="0" w:line="240" w:lineRule="exact"/>
              <w:jc w:val="center"/>
              <w:rPr>
                <w:rFonts w:ascii="Times New Roman" w:eastAsia="Times New Roman" w:hAnsi="Times New Roman" w:cs="Times New Roman"/>
                <w:sz w:val="32"/>
                <w:szCs w:val="32"/>
                <w:lang w:eastAsia="ru-RU"/>
              </w:rPr>
            </w:pPr>
          </w:p>
        </w:tc>
      </w:tr>
      <w:tr w:rsidR="005B112D" w:rsidRPr="00B94F8B" w14:paraId="2BCBC18E" w14:textId="77777777" w:rsidTr="005B112D">
        <w:trPr>
          <w:gridAfter w:val="2"/>
          <w:wAfter w:w="119" w:type="dxa"/>
        </w:trPr>
        <w:tc>
          <w:tcPr>
            <w:tcW w:w="6658" w:type="dxa"/>
            <w:tcBorders>
              <w:top w:val="single" w:sz="4" w:space="0" w:color="auto"/>
              <w:left w:val="single" w:sz="4" w:space="0" w:color="auto"/>
              <w:bottom w:val="single" w:sz="4" w:space="0" w:color="auto"/>
              <w:right w:val="nil"/>
            </w:tcBorders>
            <w:shd w:val="clear" w:color="auto" w:fill="FFFFFF"/>
            <w:vAlign w:val="center"/>
          </w:tcPr>
          <w:p w14:paraId="513A0A83" w14:textId="77777777" w:rsidR="005B112D" w:rsidRPr="00B94F8B" w:rsidRDefault="005B112D" w:rsidP="005B112D">
            <w:pPr>
              <w:spacing w:after="0" w:line="220" w:lineRule="exact"/>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Дела, события, мероприятия</w:t>
            </w:r>
          </w:p>
        </w:tc>
        <w:tc>
          <w:tcPr>
            <w:tcW w:w="2126" w:type="dxa"/>
            <w:tcBorders>
              <w:top w:val="single" w:sz="4" w:space="0" w:color="auto"/>
              <w:left w:val="single" w:sz="4" w:space="0" w:color="auto"/>
              <w:bottom w:val="single" w:sz="4" w:space="0" w:color="auto"/>
              <w:right w:val="nil"/>
            </w:tcBorders>
            <w:shd w:val="clear" w:color="auto" w:fill="FFFFFF"/>
            <w:vAlign w:val="center"/>
          </w:tcPr>
          <w:p w14:paraId="3AB22286" w14:textId="77777777" w:rsidR="005B112D" w:rsidRPr="00B94F8B" w:rsidRDefault="005B112D" w:rsidP="005B112D">
            <w:pPr>
              <w:spacing w:after="0" w:line="220" w:lineRule="exact"/>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Классы</w:t>
            </w:r>
          </w:p>
        </w:tc>
        <w:tc>
          <w:tcPr>
            <w:tcW w:w="2268" w:type="dxa"/>
            <w:tcBorders>
              <w:top w:val="single" w:sz="4" w:space="0" w:color="auto"/>
              <w:left w:val="single" w:sz="4" w:space="0" w:color="auto"/>
              <w:bottom w:val="single" w:sz="4" w:space="0" w:color="auto"/>
              <w:right w:val="nil"/>
            </w:tcBorders>
            <w:shd w:val="clear" w:color="auto" w:fill="FFFFFF"/>
            <w:vAlign w:val="bottom"/>
          </w:tcPr>
          <w:p w14:paraId="5EE34DD6" w14:textId="77777777" w:rsidR="005B112D" w:rsidRPr="00B94F8B" w:rsidRDefault="005B112D" w:rsidP="005B112D">
            <w:pPr>
              <w:spacing w:after="0" w:line="240" w:lineRule="auto"/>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Ориентировочное</w:t>
            </w:r>
          </w:p>
          <w:p w14:paraId="512DFECE" w14:textId="77777777" w:rsidR="005B112D" w:rsidRPr="00B94F8B" w:rsidRDefault="005B112D" w:rsidP="005B112D">
            <w:pPr>
              <w:spacing w:after="0" w:line="240" w:lineRule="auto"/>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время</w:t>
            </w:r>
          </w:p>
          <w:p w14:paraId="6C950C89" w14:textId="77777777" w:rsidR="005B112D" w:rsidRPr="00B94F8B" w:rsidRDefault="005B112D" w:rsidP="005B112D">
            <w:pPr>
              <w:spacing w:after="0" w:line="240" w:lineRule="auto"/>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проведения</w:t>
            </w:r>
          </w:p>
        </w:tc>
        <w:tc>
          <w:tcPr>
            <w:tcW w:w="3508" w:type="dxa"/>
            <w:tcBorders>
              <w:top w:val="single" w:sz="4" w:space="0" w:color="auto"/>
              <w:left w:val="single" w:sz="4" w:space="0" w:color="auto"/>
              <w:bottom w:val="single" w:sz="4" w:space="0" w:color="auto"/>
              <w:right w:val="single" w:sz="4" w:space="0" w:color="auto"/>
            </w:tcBorders>
            <w:shd w:val="clear" w:color="auto" w:fill="FFFFFF"/>
            <w:vAlign w:val="center"/>
          </w:tcPr>
          <w:p w14:paraId="2D0ECC98" w14:textId="77777777" w:rsidR="005B112D" w:rsidRPr="00B94F8B" w:rsidRDefault="005B112D" w:rsidP="005B112D">
            <w:pPr>
              <w:spacing w:after="0" w:line="220" w:lineRule="exact"/>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Ответственные</w:t>
            </w:r>
          </w:p>
        </w:tc>
      </w:tr>
      <w:tr w:rsidR="005B112D" w:rsidRPr="00B94F8B" w14:paraId="573097C3" w14:textId="77777777" w:rsidTr="005B112D">
        <w:trPr>
          <w:gridAfter w:val="2"/>
          <w:wAfter w:w="119" w:type="dxa"/>
        </w:trPr>
        <w:tc>
          <w:tcPr>
            <w:tcW w:w="6658" w:type="dxa"/>
            <w:tcBorders>
              <w:top w:val="single" w:sz="4" w:space="0" w:color="auto"/>
              <w:left w:val="single" w:sz="4" w:space="0" w:color="auto"/>
              <w:bottom w:val="nil"/>
              <w:right w:val="nil"/>
            </w:tcBorders>
            <w:shd w:val="clear" w:color="auto" w:fill="FFFFFF"/>
          </w:tcPr>
          <w:p w14:paraId="42CD325D" w14:textId="77777777" w:rsidR="005B112D" w:rsidRPr="00B94F8B" w:rsidRDefault="005B112D" w:rsidP="005B112D">
            <w:pPr>
              <w:spacing w:after="0" w:line="240" w:lineRule="auto"/>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b/>
                <w:bCs/>
                <w:color w:val="000000"/>
                <w:sz w:val="23"/>
                <w:szCs w:val="23"/>
                <w:lang w:eastAsia="ru-RU"/>
              </w:rPr>
              <w:t>Программа «Симферополь-культурная столица»</w:t>
            </w:r>
          </w:p>
          <w:p w14:paraId="5511E217" w14:textId="77777777" w:rsidR="005B112D" w:rsidRPr="00B94F8B" w:rsidRDefault="005B112D" w:rsidP="005B112D">
            <w:pPr>
              <w:spacing w:after="0" w:line="240" w:lineRule="auto"/>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Крымский этнографический музей Симферопольский художественный музей Крымский академический театр кукол</w:t>
            </w:r>
          </w:p>
        </w:tc>
        <w:tc>
          <w:tcPr>
            <w:tcW w:w="2126" w:type="dxa"/>
            <w:tcBorders>
              <w:top w:val="single" w:sz="4" w:space="0" w:color="auto"/>
              <w:left w:val="single" w:sz="4" w:space="0" w:color="auto"/>
              <w:bottom w:val="nil"/>
              <w:right w:val="nil"/>
            </w:tcBorders>
            <w:shd w:val="clear" w:color="auto" w:fill="FFFFFF"/>
          </w:tcPr>
          <w:p w14:paraId="2A1B7110" w14:textId="77777777" w:rsidR="005B112D" w:rsidRPr="00B94F8B" w:rsidRDefault="005B112D" w:rsidP="005B112D">
            <w:pPr>
              <w:spacing w:after="0" w:line="220" w:lineRule="exac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5-9</w:t>
            </w:r>
            <w:r w:rsidRPr="00B94F8B">
              <w:rPr>
                <w:rFonts w:ascii="Times New Roman" w:eastAsia="Times New Roman" w:hAnsi="Times New Roman" w:cs="Times New Roman"/>
                <w:color w:val="000000"/>
                <w:sz w:val="24"/>
                <w:szCs w:val="24"/>
                <w:lang w:eastAsia="ru-RU"/>
              </w:rPr>
              <w:t xml:space="preserve"> </w:t>
            </w:r>
            <w:proofErr w:type="spellStart"/>
            <w:r w:rsidRPr="00B94F8B">
              <w:rPr>
                <w:rFonts w:ascii="Times New Roman" w:eastAsia="Times New Roman" w:hAnsi="Times New Roman" w:cs="Times New Roman"/>
                <w:color w:val="000000"/>
                <w:sz w:val="24"/>
                <w:szCs w:val="24"/>
                <w:lang w:eastAsia="ru-RU"/>
              </w:rPr>
              <w:t>кл</w:t>
            </w:r>
            <w:proofErr w:type="spellEnd"/>
            <w:r w:rsidRPr="00B94F8B">
              <w:rPr>
                <w:rFonts w:ascii="Times New Roman" w:eastAsia="Times New Roman" w:hAnsi="Times New Roman" w:cs="Times New Roman"/>
                <w:color w:val="000000"/>
                <w:sz w:val="24"/>
                <w:szCs w:val="24"/>
                <w:lang w:eastAsia="ru-RU"/>
              </w:rPr>
              <w:t>.</w:t>
            </w:r>
          </w:p>
        </w:tc>
        <w:tc>
          <w:tcPr>
            <w:tcW w:w="2268" w:type="dxa"/>
            <w:tcBorders>
              <w:top w:val="single" w:sz="4" w:space="0" w:color="auto"/>
              <w:left w:val="single" w:sz="4" w:space="0" w:color="auto"/>
              <w:bottom w:val="nil"/>
              <w:right w:val="nil"/>
            </w:tcBorders>
            <w:shd w:val="clear" w:color="auto" w:fill="FFFFFF"/>
            <w:vAlign w:val="bottom"/>
          </w:tcPr>
          <w:p w14:paraId="79CD2B15" w14:textId="77777777" w:rsidR="005B112D" w:rsidRPr="00B94F8B" w:rsidRDefault="005B112D" w:rsidP="005B112D">
            <w:pPr>
              <w:spacing w:after="0" w:line="240" w:lineRule="auto"/>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В соответствии с планами воспитательной работы классных руководителей</w:t>
            </w:r>
          </w:p>
        </w:tc>
        <w:tc>
          <w:tcPr>
            <w:tcW w:w="3508" w:type="dxa"/>
            <w:tcBorders>
              <w:top w:val="single" w:sz="4" w:space="0" w:color="auto"/>
              <w:left w:val="single" w:sz="4" w:space="0" w:color="auto"/>
              <w:bottom w:val="nil"/>
              <w:right w:val="single" w:sz="4" w:space="0" w:color="auto"/>
            </w:tcBorders>
            <w:shd w:val="clear" w:color="auto" w:fill="FFFFFF"/>
          </w:tcPr>
          <w:p w14:paraId="4EFAAE47" w14:textId="77777777" w:rsidR="005B112D" w:rsidRPr="00B94F8B" w:rsidRDefault="005B112D" w:rsidP="005B112D">
            <w:pPr>
              <w:spacing w:after="0" w:line="240" w:lineRule="auto"/>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Заместитель директора по УВР</w:t>
            </w:r>
          </w:p>
          <w:p w14:paraId="01FCB822" w14:textId="77777777" w:rsidR="005B112D" w:rsidRPr="00B94F8B" w:rsidRDefault="005B112D" w:rsidP="005B112D">
            <w:pPr>
              <w:spacing w:after="0" w:line="240" w:lineRule="auto"/>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Классные руководители</w:t>
            </w:r>
          </w:p>
        </w:tc>
      </w:tr>
      <w:tr w:rsidR="005B112D" w:rsidRPr="00B94F8B" w14:paraId="5645D49F" w14:textId="77777777" w:rsidTr="005B112D">
        <w:trPr>
          <w:gridAfter w:val="2"/>
          <w:wAfter w:w="119" w:type="dxa"/>
        </w:trPr>
        <w:tc>
          <w:tcPr>
            <w:tcW w:w="6658" w:type="dxa"/>
            <w:tcBorders>
              <w:top w:val="single" w:sz="4" w:space="0" w:color="auto"/>
              <w:left w:val="single" w:sz="4" w:space="0" w:color="auto"/>
              <w:bottom w:val="nil"/>
              <w:right w:val="nil"/>
            </w:tcBorders>
            <w:shd w:val="clear" w:color="auto" w:fill="FFFFFF"/>
            <w:vAlign w:val="bottom"/>
          </w:tcPr>
          <w:p w14:paraId="7E3B0282" w14:textId="77777777" w:rsidR="005B112D" w:rsidRPr="00B94F8B" w:rsidRDefault="005B112D" w:rsidP="005B112D">
            <w:pPr>
              <w:spacing w:after="0" w:line="240" w:lineRule="auto"/>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b/>
                <w:bCs/>
                <w:color w:val="000000"/>
                <w:sz w:val="23"/>
                <w:szCs w:val="23"/>
                <w:lang w:eastAsia="ru-RU"/>
              </w:rPr>
              <w:t>Государственный академический музыкальный театр Республики Крым Крымский драматический театр</w:t>
            </w:r>
          </w:p>
        </w:tc>
        <w:tc>
          <w:tcPr>
            <w:tcW w:w="2126" w:type="dxa"/>
            <w:tcBorders>
              <w:top w:val="single" w:sz="4" w:space="0" w:color="auto"/>
              <w:left w:val="single" w:sz="4" w:space="0" w:color="auto"/>
              <w:bottom w:val="nil"/>
              <w:right w:val="nil"/>
            </w:tcBorders>
            <w:shd w:val="clear" w:color="auto" w:fill="FFFFFF"/>
          </w:tcPr>
          <w:p w14:paraId="38DC30EF" w14:textId="77777777" w:rsidR="005B112D" w:rsidRPr="00B94F8B" w:rsidRDefault="005B112D" w:rsidP="005B112D">
            <w:pPr>
              <w:spacing w:after="0" w:line="220" w:lineRule="exac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5-9</w:t>
            </w:r>
          </w:p>
        </w:tc>
        <w:tc>
          <w:tcPr>
            <w:tcW w:w="2268" w:type="dxa"/>
            <w:tcBorders>
              <w:top w:val="single" w:sz="4" w:space="0" w:color="auto"/>
              <w:left w:val="single" w:sz="4" w:space="0" w:color="auto"/>
              <w:bottom w:val="nil"/>
              <w:right w:val="nil"/>
            </w:tcBorders>
            <w:shd w:val="clear" w:color="auto" w:fill="FFFFFF"/>
          </w:tcPr>
          <w:p w14:paraId="724E1677" w14:textId="77777777" w:rsidR="005B112D" w:rsidRPr="00B94F8B" w:rsidRDefault="005B112D" w:rsidP="005B112D">
            <w:pPr>
              <w:spacing w:after="0" w:line="220" w:lineRule="exact"/>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В течение года</w:t>
            </w:r>
          </w:p>
        </w:tc>
        <w:tc>
          <w:tcPr>
            <w:tcW w:w="3508" w:type="dxa"/>
            <w:tcBorders>
              <w:top w:val="single" w:sz="4" w:space="0" w:color="auto"/>
              <w:left w:val="single" w:sz="4" w:space="0" w:color="auto"/>
              <w:bottom w:val="nil"/>
              <w:right w:val="single" w:sz="4" w:space="0" w:color="auto"/>
            </w:tcBorders>
            <w:shd w:val="clear" w:color="auto" w:fill="FFFFFF"/>
          </w:tcPr>
          <w:p w14:paraId="38C0C4AC" w14:textId="77777777" w:rsidR="005B112D" w:rsidRPr="00B94F8B" w:rsidRDefault="005B112D" w:rsidP="005B112D">
            <w:pPr>
              <w:spacing w:after="0" w:line="220" w:lineRule="exact"/>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Классные руководители</w:t>
            </w:r>
          </w:p>
        </w:tc>
      </w:tr>
      <w:tr w:rsidR="005B112D" w:rsidRPr="00B94F8B" w14:paraId="08F18579" w14:textId="77777777" w:rsidTr="005B112D">
        <w:trPr>
          <w:gridAfter w:val="2"/>
          <w:wAfter w:w="119" w:type="dxa"/>
        </w:trPr>
        <w:tc>
          <w:tcPr>
            <w:tcW w:w="6658" w:type="dxa"/>
            <w:tcBorders>
              <w:top w:val="single" w:sz="4" w:space="0" w:color="auto"/>
              <w:left w:val="single" w:sz="4" w:space="0" w:color="auto"/>
              <w:bottom w:val="nil"/>
              <w:right w:val="nil"/>
            </w:tcBorders>
            <w:shd w:val="clear" w:color="auto" w:fill="FFFFFF"/>
            <w:vAlign w:val="bottom"/>
          </w:tcPr>
          <w:p w14:paraId="4FFAC54E" w14:textId="77777777" w:rsidR="005B112D" w:rsidRPr="00B94F8B" w:rsidRDefault="005B112D" w:rsidP="005B112D">
            <w:pPr>
              <w:spacing w:after="0" w:line="240" w:lineRule="auto"/>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b/>
                <w:bCs/>
                <w:color w:val="000000"/>
                <w:sz w:val="23"/>
                <w:szCs w:val="23"/>
                <w:lang w:eastAsia="ru-RU"/>
              </w:rPr>
              <w:t>Познавательные литературные, исторические, экологические экскурсии по г. Симферополю и Крыму</w:t>
            </w:r>
          </w:p>
        </w:tc>
        <w:tc>
          <w:tcPr>
            <w:tcW w:w="2126" w:type="dxa"/>
            <w:tcBorders>
              <w:top w:val="single" w:sz="4" w:space="0" w:color="auto"/>
              <w:left w:val="single" w:sz="4" w:space="0" w:color="auto"/>
              <w:bottom w:val="nil"/>
              <w:right w:val="nil"/>
            </w:tcBorders>
            <w:shd w:val="clear" w:color="auto" w:fill="FFFFFF"/>
          </w:tcPr>
          <w:p w14:paraId="6270309A" w14:textId="77777777" w:rsidR="005B112D" w:rsidRPr="00B94F8B" w:rsidRDefault="005B112D" w:rsidP="005B112D">
            <w:pPr>
              <w:spacing w:after="0" w:line="220" w:lineRule="exac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5-9</w:t>
            </w:r>
          </w:p>
        </w:tc>
        <w:tc>
          <w:tcPr>
            <w:tcW w:w="2268" w:type="dxa"/>
            <w:tcBorders>
              <w:top w:val="single" w:sz="4" w:space="0" w:color="auto"/>
              <w:left w:val="single" w:sz="4" w:space="0" w:color="auto"/>
              <w:bottom w:val="nil"/>
              <w:right w:val="nil"/>
            </w:tcBorders>
            <w:shd w:val="clear" w:color="auto" w:fill="FFFFFF"/>
          </w:tcPr>
          <w:p w14:paraId="05057A09" w14:textId="77777777" w:rsidR="005B112D" w:rsidRPr="00B94F8B" w:rsidRDefault="005B112D" w:rsidP="005B112D">
            <w:pPr>
              <w:spacing w:after="0" w:line="220" w:lineRule="exact"/>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В течение года</w:t>
            </w:r>
          </w:p>
        </w:tc>
        <w:tc>
          <w:tcPr>
            <w:tcW w:w="3508" w:type="dxa"/>
            <w:tcBorders>
              <w:top w:val="single" w:sz="4" w:space="0" w:color="auto"/>
              <w:left w:val="single" w:sz="4" w:space="0" w:color="auto"/>
              <w:bottom w:val="nil"/>
              <w:right w:val="single" w:sz="4" w:space="0" w:color="auto"/>
            </w:tcBorders>
            <w:shd w:val="clear" w:color="auto" w:fill="FFFFFF"/>
          </w:tcPr>
          <w:p w14:paraId="3E2768F0" w14:textId="77777777" w:rsidR="005B112D" w:rsidRPr="00B94F8B" w:rsidRDefault="005B112D" w:rsidP="005B112D">
            <w:pPr>
              <w:spacing w:after="0" w:line="220" w:lineRule="exact"/>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Классные руководители</w:t>
            </w:r>
          </w:p>
        </w:tc>
      </w:tr>
      <w:tr w:rsidR="005B112D" w:rsidRPr="00B94F8B" w14:paraId="3F7F970D" w14:textId="77777777" w:rsidTr="005B112D">
        <w:trPr>
          <w:gridAfter w:val="2"/>
          <w:wAfter w:w="119" w:type="dxa"/>
        </w:trPr>
        <w:tc>
          <w:tcPr>
            <w:tcW w:w="14560" w:type="dxa"/>
            <w:gridSpan w:val="4"/>
            <w:tcBorders>
              <w:top w:val="single" w:sz="4" w:space="0" w:color="auto"/>
              <w:left w:val="single" w:sz="4" w:space="0" w:color="auto"/>
              <w:bottom w:val="nil"/>
              <w:right w:val="single" w:sz="4" w:space="0" w:color="auto"/>
            </w:tcBorders>
            <w:shd w:val="clear" w:color="auto" w:fill="C5E0B3" w:themeFill="accent6" w:themeFillTint="66"/>
            <w:vAlign w:val="bottom"/>
          </w:tcPr>
          <w:p w14:paraId="349A34F8" w14:textId="77777777" w:rsidR="005B112D" w:rsidRDefault="005B112D" w:rsidP="005B112D">
            <w:pPr>
              <w:spacing w:after="0" w:line="260" w:lineRule="exact"/>
              <w:jc w:val="center"/>
              <w:rPr>
                <w:rFonts w:ascii="Times New Roman" w:eastAsia="Times New Roman" w:hAnsi="Times New Roman" w:cs="Times New Roman"/>
                <w:b/>
                <w:bCs/>
                <w:color w:val="000000"/>
                <w:sz w:val="32"/>
                <w:szCs w:val="32"/>
                <w:lang w:eastAsia="ru-RU"/>
              </w:rPr>
            </w:pPr>
          </w:p>
          <w:p w14:paraId="1AEEE8E9" w14:textId="77777777" w:rsidR="005B112D" w:rsidRDefault="005B112D" w:rsidP="005B112D">
            <w:pPr>
              <w:spacing w:after="0" w:line="260" w:lineRule="exact"/>
              <w:jc w:val="center"/>
              <w:rPr>
                <w:rFonts w:ascii="Times New Roman" w:eastAsia="Times New Roman" w:hAnsi="Times New Roman" w:cs="Times New Roman"/>
                <w:b/>
                <w:bCs/>
                <w:color w:val="000000"/>
                <w:sz w:val="32"/>
                <w:szCs w:val="32"/>
                <w:lang w:eastAsia="ru-RU"/>
              </w:rPr>
            </w:pPr>
          </w:p>
          <w:p w14:paraId="5A69EBD0" w14:textId="77777777" w:rsidR="005B112D" w:rsidRDefault="005B112D" w:rsidP="005B112D">
            <w:pPr>
              <w:spacing w:after="0" w:line="260" w:lineRule="exact"/>
              <w:jc w:val="center"/>
              <w:rPr>
                <w:rFonts w:ascii="Times New Roman" w:eastAsia="Times New Roman" w:hAnsi="Times New Roman" w:cs="Times New Roman"/>
                <w:b/>
                <w:bCs/>
                <w:color w:val="000000"/>
                <w:sz w:val="32"/>
                <w:szCs w:val="32"/>
                <w:lang w:eastAsia="ru-RU"/>
              </w:rPr>
            </w:pPr>
          </w:p>
          <w:p w14:paraId="2C887B1B" w14:textId="77777777" w:rsidR="005B112D" w:rsidRPr="00B94F8B" w:rsidRDefault="005B112D" w:rsidP="005B112D">
            <w:pPr>
              <w:spacing w:after="0" w:line="260" w:lineRule="exact"/>
              <w:jc w:val="center"/>
              <w:rPr>
                <w:rFonts w:ascii="Times New Roman" w:eastAsia="Times New Roman" w:hAnsi="Times New Roman" w:cs="Times New Roman"/>
                <w:b/>
                <w:bCs/>
                <w:color w:val="000000"/>
                <w:sz w:val="32"/>
                <w:szCs w:val="32"/>
                <w:lang w:eastAsia="ru-RU"/>
              </w:rPr>
            </w:pPr>
          </w:p>
          <w:p w14:paraId="0AE78DE8" w14:textId="77777777" w:rsidR="005B112D" w:rsidRPr="00B94F8B" w:rsidRDefault="005B112D" w:rsidP="005B112D">
            <w:pPr>
              <w:spacing w:after="0" w:line="240" w:lineRule="auto"/>
              <w:jc w:val="center"/>
              <w:rPr>
                <w:rFonts w:ascii="Times New Roman" w:eastAsia="Times New Roman" w:hAnsi="Times New Roman" w:cs="Times New Roman"/>
                <w:b/>
                <w:bCs/>
                <w:color w:val="000000"/>
                <w:sz w:val="32"/>
                <w:szCs w:val="32"/>
                <w:lang w:eastAsia="ru-RU"/>
              </w:rPr>
            </w:pPr>
            <w:r w:rsidRPr="00B94F8B">
              <w:rPr>
                <w:rFonts w:ascii="Times New Roman" w:eastAsia="Times New Roman" w:hAnsi="Times New Roman" w:cs="Times New Roman"/>
                <w:b/>
                <w:bCs/>
                <w:color w:val="000000"/>
                <w:sz w:val="32"/>
                <w:szCs w:val="32"/>
                <w:lang w:eastAsia="ru-RU"/>
              </w:rPr>
              <w:lastRenderedPageBreak/>
              <w:t>Организация предметно-эстетической среды</w:t>
            </w:r>
          </w:p>
          <w:p w14:paraId="703BC19D" w14:textId="77777777" w:rsidR="005B112D" w:rsidRPr="00B94F8B" w:rsidRDefault="005B112D" w:rsidP="005B112D">
            <w:pPr>
              <w:spacing w:after="0" w:line="260" w:lineRule="exact"/>
              <w:jc w:val="center"/>
              <w:rPr>
                <w:rFonts w:ascii="Times New Roman" w:eastAsia="Times New Roman" w:hAnsi="Times New Roman" w:cs="Times New Roman"/>
                <w:sz w:val="32"/>
                <w:szCs w:val="32"/>
                <w:lang w:eastAsia="ru-RU"/>
              </w:rPr>
            </w:pPr>
          </w:p>
        </w:tc>
      </w:tr>
      <w:tr w:rsidR="005B112D" w:rsidRPr="00B94F8B" w14:paraId="36E55719" w14:textId="77777777" w:rsidTr="005B112D">
        <w:trPr>
          <w:gridAfter w:val="2"/>
          <w:wAfter w:w="119" w:type="dxa"/>
        </w:trPr>
        <w:tc>
          <w:tcPr>
            <w:tcW w:w="6658" w:type="dxa"/>
            <w:tcBorders>
              <w:top w:val="single" w:sz="4" w:space="0" w:color="auto"/>
              <w:left w:val="single" w:sz="4" w:space="0" w:color="auto"/>
              <w:bottom w:val="nil"/>
              <w:right w:val="nil"/>
            </w:tcBorders>
            <w:shd w:val="clear" w:color="auto" w:fill="FFFFFF"/>
            <w:vAlign w:val="center"/>
          </w:tcPr>
          <w:p w14:paraId="1CD2A0AC" w14:textId="77777777" w:rsidR="005B112D" w:rsidRPr="00B94F8B" w:rsidRDefault="005B112D" w:rsidP="005B112D">
            <w:pPr>
              <w:spacing w:after="0" w:line="220" w:lineRule="exact"/>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lastRenderedPageBreak/>
              <w:t>Дела, события, мероприятия</w:t>
            </w:r>
          </w:p>
        </w:tc>
        <w:tc>
          <w:tcPr>
            <w:tcW w:w="2126" w:type="dxa"/>
            <w:tcBorders>
              <w:top w:val="single" w:sz="4" w:space="0" w:color="auto"/>
              <w:left w:val="single" w:sz="4" w:space="0" w:color="auto"/>
              <w:bottom w:val="nil"/>
              <w:right w:val="nil"/>
            </w:tcBorders>
            <w:shd w:val="clear" w:color="auto" w:fill="FFFFFF"/>
            <w:vAlign w:val="center"/>
          </w:tcPr>
          <w:p w14:paraId="576A9CE2" w14:textId="77777777" w:rsidR="005B112D" w:rsidRPr="00B94F8B" w:rsidRDefault="005B112D" w:rsidP="005B112D">
            <w:pPr>
              <w:spacing w:after="0" w:line="220" w:lineRule="exact"/>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Классы</w:t>
            </w:r>
          </w:p>
        </w:tc>
        <w:tc>
          <w:tcPr>
            <w:tcW w:w="2268" w:type="dxa"/>
            <w:tcBorders>
              <w:top w:val="single" w:sz="4" w:space="0" w:color="auto"/>
              <w:left w:val="single" w:sz="4" w:space="0" w:color="auto"/>
              <w:bottom w:val="nil"/>
              <w:right w:val="nil"/>
            </w:tcBorders>
            <w:shd w:val="clear" w:color="auto" w:fill="FFFFFF"/>
            <w:vAlign w:val="bottom"/>
          </w:tcPr>
          <w:p w14:paraId="30115EFF" w14:textId="77777777" w:rsidR="005B112D" w:rsidRPr="00B94F8B" w:rsidRDefault="005B112D" w:rsidP="005B112D">
            <w:pPr>
              <w:spacing w:after="0" w:line="240" w:lineRule="auto"/>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Ориентировочное</w:t>
            </w:r>
          </w:p>
          <w:p w14:paraId="25762EC3" w14:textId="77777777" w:rsidR="005B112D" w:rsidRPr="00B94F8B" w:rsidRDefault="005B112D" w:rsidP="005B112D">
            <w:pPr>
              <w:spacing w:after="0" w:line="240" w:lineRule="auto"/>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время</w:t>
            </w:r>
          </w:p>
          <w:p w14:paraId="41ECA550" w14:textId="77777777" w:rsidR="005B112D" w:rsidRPr="00B94F8B" w:rsidRDefault="005B112D" w:rsidP="005B112D">
            <w:pPr>
              <w:spacing w:after="0" w:line="240" w:lineRule="auto"/>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проведения</w:t>
            </w:r>
          </w:p>
        </w:tc>
        <w:tc>
          <w:tcPr>
            <w:tcW w:w="3508" w:type="dxa"/>
            <w:tcBorders>
              <w:top w:val="single" w:sz="4" w:space="0" w:color="auto"/>
              <w:left w:val="single" w:sz="4" w:space="0" w:color="auto"/>
              <w:bottom w:val="nil"/>
              <w:right w:val="single" w:sz="4" w:space="0" w:color="auto"/>
            </w:tcBorders>
            <w:shd w:val="clear" w:color="auto" w:fill="FFFFFF"/>
            <w:vAlign w:val="center"/>
          </w:tcPr>
          <w:p w14:paraId="2E8EC9ED" w14:textId="77777777" w:rsidR="005B112D" w:rsidRPr="00B94F8B" w:rsidRDefault="005B112D" w:rsidP="005B112D">
            <w:pPr>
              <w:spacing w:after="0" w:line="220" w:lineRule="exact"/>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Ответственные</w:t>
            </w:r>
          </w:p>
        </w:tc>
      </w:tr>
      <w:tr w:rsidR="005B112D" w:rsidRPr="00B94F8B" w14:paraId="246381FA" w14:textId="77777777" w:rsidTr="005B112D">
        <w:trPr>
          <w:gridAfter w:val="2"/>
          <w:wAfter w:w="119" w:type="dxa"/>
        </w:trPr>
        <w:tc>
          <w:tcPr>
            <w:tcW w:w="6658" w:type="dxa"/>
            <w:tcBorders>
              <w:top w:val="single" w:sz="4" w:space="0" w:color="auto"/>
              <w:left w:val="single" w:sz="4" w:space="0" w:color="auto"/>
              <w:bottom w:val="nil"/>
              <w:right w:val="nil"/>
            </w:tcBorders>
            <w:shd w:val="clear" w:color="auto" w:fill="FFFFFF"/>
          </w:tcPr>
          <w:p w14:paraId="174B374C" w14:textId="77777777" w:rsidR="005B112D" w:rsidRPr="00B94F8B" w:rsidRDefault="005B112D" w:rsidP="005B112D">
            <w:pPr>
              <w:spacing w:after="0" w:line="240" w:lineRule="auto"/>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Оформление и благоустройство интерьера классных кабинетов</w:t>
            </w:r>
          </w:p>
        </w:tc>
        <w:tc>
          <w:tcPr>
            <w:tcW w:w="2126" w:type="dxa"/>
            <w:tcBorders>
              <w:top w:val="single" w:sz="4" w:space="0" w:color="auto"/>
              <w:left w:val="single" w:sz="4" w:space="0" w:color="auto"/>
              <w:bottom w:val="nil"/>
              <w:right w:val="nil"/>
            </w:tcBorders>
            <w:shd w:val="clear" w:color="auto" w:fill="FFFFFF"/>
          </w:tcPr>
          <w:p w14:paraId="3B951096" w14:textId="77777777" w:rsidR="005B112D" w:rsidRPr="00B94F8B" w:rsidRDefault="005B112D" w:rsidP="005B112D">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5-9</w:t>
            </w:r>
          </w:p>
        </w:tc>
        <w:tc>
          <w:tcPr>
            <w:tcW w:w="2268" w:type="dxa"/>
            <w:tcBorders>
              <w:top w:val="single" w:sz="4" w:space="0" w:color="auto"/>
              <w:left w:val="single" w:sz="4" w:space="0" w:color="auto"/>
              <w:bottom w:val="nil"/>
              <w:right w:val="nil"/>
            </w:tcBorders>
            <w:shd w:val="clear" w:color="auto" w:fill="FFFFFF"/>
          </w:tcPr>
          <w:p w14:paraId="60AA2A40" w14:textId="77777777" w:rsidR="005B112D" w:rsidRPr="00B94F8B" w:rsidRDefault="005B112D" w:rsidP="005B112D">
            <w:pPr>
              <w:spacing w:after="0" w:line="240" w:lineRule="auto"/>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В течение года</w:t>
            </w:r>
          </w:p>
        </w:tc>
        <w:tc>
          <w:tcPr>
            <w:tcW w:w="3508" w:type="dxa"/>
            <w:tcBorders>
              <w:top w:val="single" w:sz="4" w:space="0" w:color="auto"/>
              <w:left w:val="single" w:sz="4" w:space="0" w:color="auto"/>
              <w:bottom w:val="nil"/>
              <w:right w:val="single" w:sz="4" w:space="0" w:color="auto"/>
            </w:tcBorders>
            <w:shd w:val="clear" w:color="auto" w:fill="FFFFFF"/>
          </w:tcPr>
          <w:p w14:paraId="7B23B855" w14:textId="77777777" w:rsidR="005B112D" w:rsidRPr="00B94F8B" w:rsidRDefault="005B112D" w:rsidP="005B112D">
            <w:pPr>
              <w:spacing w:after="0" w:line="240" w:lineRule="auto"/>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Классные руководители</w:t>
            </w:r>
          </w:p>
        </w:tc>
      </w:tr>
      <w:tr w:rsidR="005B112D" w:rsidRPr="00B94F8B" w14:paraId="3A71C04E" w14:textId="77777777" w:rsidTr="005B112D">
        <w:trPr>
          <w:gridAfter w:val="2"/>
          <w:wAfter w:w="119" w:type="dxa"/>
        </w:trPr>
        <w:tc>
          <w:tcPr>
            <w:tcW w:w="6658" w:type="dxa"/>
            <w:tcBorders>
              <w:top w:val="single" w:sz="4" w:space="0" w:color="auto"/>
              <w:left w:val="single" w:sz="4" w:space="0" w:color="auto"/>
              <w:bottom w:val="nil"/>
              <w:right w:val="nil"/>
            </w:tcBorders>
            <w:shd w:val="clear" w:color="auto" w:fill="FFFFFF"/>
          </w:tcPr>
          <w:p w14:paraId="187E1948" w14:textId="77777777" w:rsidR="005B112D" w:rsidRPr="00B94F8B" w:rsidRDefault="005B112D" w:rsidP="005B112D">
            <w:pPr>
              <w:spacing w:after="0" w:line="240" w:lineRule="auto"/>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Проект «Персональная выставка»</w:t>
            </w:r>
          </w:p>
        </w:tc>
        <w:tc>
          <w:tcPr>
            <w:tcW w:w="2126" w:type="dxa"/>
            <w:tcBorders>
              <w:top w:val="single" w:sz="4" w:space="0" w:color="auto"/>
              <w:left w:val="single" w:sz="4" w:space="0" w:color="auto"/>
              <w:bottom w:val="nil"/>
              <w:right w:val="nil"/>
            </w:tcBorders>
            <w:shd w:val="clear" w:color="auto" w:fill="FFFFFF"/>
          </w:tcPr>
          <w:p w14:paraId="389CA13E" w14:textId="77777777" w:rsidR="005B112D" w:rsidRPr="00B94F8B" w:rsidRDefault="005B112D" w:rsidP="005B112D">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5-9</w:t>
            </w:r>
          </w:p>
        </w:tc>
        <w:tc>
          <w:tcPr>
            <w:tcW w:w="2268" w:type="dxa"/>
            <w:tcBorders>
              <w:top w:val="single" w:sz="4" w:space="0" w:color="auto"/>
              <w:left w:val="single" w:sz="4" w:space="0" w:color="auto"/>
              <w:bottom w:val="nil"/>
              <w:right w:val="nil"/>
            </w:tcBorders>
            <w:shd w:val="clear" w:color="auto" w:fill="FFFFFF"/>
          </w:tcPr>
          <w:p w14:paraId="6BE2A94D" w14:textId="77777777" w:rsidR="005B112D" w:rsidRPr="00B94F8B" w:rsidRDefault="005B112D" w:rsidP="005B112D">
            <w:pPr>
              <w:spacing w:after="0" w:line="240" w:lineRule="auto"/>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В течение года</w:t>
            </w:r>
          </w:p>
        </w:tc>
        <w:tc>
          <w:tcPr>
            <w:tcW w:w="3508" w:type="dxa"/>
            <w:tcBorders>
              <w:top w:val="single" w:sz="4" w:space="0" w:color="auto"/>
              <w:left w:val="single" w:sz="4" w:space="0" w:color="auto"/>
              <w:bottom w:val="nil"/>
              <w:right w:val="single" w:sz="4" w:space="0" w:color="auto"/>
            </w:tcBorders>
            <w:shd w:val="clear" w:color="auto" w:fill="FFFFFF"/>
          </w:tcPr>
          <w:p w14:paraId="7185F0BF" w14:textId="77777777" w:rsidR="005B112D" w:rsidRPr="00B94F8B" w:rsidRDefault="005B112D" w:rsidP="005B112D">
            <w:pPr>
              <w:spacing w:after="0" w:line="240" w:lineRule="auto"/>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Классные руководители</w:t>
            </w:r>
          </w:p>
        </w:tc>
      </w:tr>
      <w:tr w:rsidR="005B112D" w:rsidRPr="00B94F8B" w14:paraId="51F18E40" w14:textId="77777777" w:rsidTr="005B112D">
        <w:trPr>
          <w:gridAfter w:val="2"/>
          <w:wAfter w:w="119" w:type="dxa"/>
        </w:trPr>
        <w:tc>
          <w:tcPr>
            <w:tcW w:w="6658" w:type="dxa"/>
            <w:tcBorders>
              <w:top w:val="single" w:sz="4" w:space="0" w:color="auto"/>
              <w:left w:val="single" w:sz="4" w:space="0" w:color="auto"/>
              <w:bottom w:val="nil"/>
              <w:right w:val="nil"/>
            </w:tcBorders>
            <w:shd w:val="clear" w:color="auto" w:fill="FFFFFF"/>
          </w:tcPr>
          <w:p w14:paraId="38EB3FFC" w14:textId="77777777" w:rsidR="005B112D" w:rsidRPr="00B94F8B" w:rsidRDefault="005B112D" w:rsidP="005B112D">
            <w:pPr>
              <w:spacing w:after="0" w:line="240" w:lineRule="auto"/>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Озеленение и уборка пришкольной территории</w:t>
            </w:r>
          </w:p>
        </w:tc>
        <w:tc>
          <w:tcPr>
            <w:tcW w:w="2126" w:type="dxa"/>
            <w:tcBorders>
              <w:top w:val="single" w:sz="4" w:space="0" w:color="auto"/>
              <w:left w:val="single" w:sz="4" w:space="0" w:color="auto"/>
              <w:bottom w:val="nil"/>
              <w:right w:val="nil"/>
            </w:tcBorders>
            <w:shd w:val="clear" w:color="auto" w:fill="FFFFFF"/>
          </w:tcPr>
          <w:p w14:paraId="3402839C" w14:textId="77777777" w:rsidR="005B112D" w:rsidRPr="00B94F8B" w:rsidRDefault="005B112D" w:rsidP="005B112D">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5-9</w:t>
            </w:r>
          </w:p>
        </w:tc>
        <w:tc>
          <w:tcPr>
            <w:tcW w:w="2268" w:type="dxa"/>
            <w:tcBorders>
              <w:top w:val="single" w:sz="4" w:space="0" w:color="auto"/>
              <w:left w:val="single" w:sz="4" w:space="0" w:color="auto"/>
              <w:bottom w:val="nil"/>
              <w:right w:val="nil"/>
            </w:tcBorders>
            <w:shd w:val="clear" w:color="auto" w:fill="FFFFFF"/>
          </w:tcPr>
          <w:p w14:paraId="5F7FC213" w14:textId="77777777" w:rsidR="005B112D" w:rsidRPr="00B94F8B" w:rsidRDefault="005B112D" w:rsidP="005B112D">
            <w:pPr>
              <w:spacing w:after="0" w:line="240" w:lineRule="auto"/>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В течение года</w:t>
            </w:r>
          </w:p>
        </w:tc>
        <w:tc>
          <w:tcPr>
            <w:tcW w:w="3508" w:type="dxa"/>
            <w:tcBorders>
              <w:top w:val="single" w:sz="4" w:space="0" w:color="auto"/>
              <w:left w:val="single" w:sz="4" w:space="0" w:color="auto"/>
              <w:bottom w:val="nil"/>
              <w:right w:val="single" w:sz="4" w:space="0" w:color="auto"/>
            </w:tcBorders>
            <w:shd w:val="clear" w:color="auto" w:fill="FFFFFF"/>
          </w:tcPr>
          <w:p w14:paraId="43453AE7" w14:textId="77777777" w:rsidR="005B112D" w:rsidRPr="00B94F8B" w:rsidRDefault="005B112D" w:rsidP="005B112D">
            <w:pPr>
              <w:spacing w:after="0" w:line="240" w:lineRule="auto"/>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Классные руководители</w:t>
            </w:r>
          </w:p>
        </w:tc>
      </w:tr>
      <w:tr w:rsidR="005B112D" w:rsidRPr="00B94F8B" w14:paraId="76F6A3FD" w14:textId="77777777" w:rsidTr="005B112D">
        <w:trPr>
          <w:gridAfter w:val="2"/>
          <w:wAfter w:w="119" w:type="dxa"/>
        </w:trPr>
        <w:tc>
          <w:tcPr>
            <w:tcW w:w="6658" w:type="dxa"/>
            <w:tcBorders>
              <w:top w:val="single" w:sz="4" w:space="0" w:color="auto"/>
              <w:left w:val="single" w:sz="4" w:space="0" w:color="auto"/>
              <w:bottom w:val="nil"/>
              <w:right w:val="nil"/>
            </w:tcBorders>
            <w:shd w:val="clear" w:color="auto" w:fill="FFFFFF"/>
          </w:tcPr>
          <w:p w14:paraId="3AEB2164" w14:textId="77777777" w:rsidR="005B112D" w:rsidRPr="00B94F8B" w:rsidRDefault="005B112D" w:rsidP="005B112D">
            <w:pPr>
              <w:spacing w:after="0" w:line="240" w:lineRule="auto"/>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Событийный дизайн: оформление школы и кабинетов к торжественным мероприятиям, КТД</w:t>
            </w:r>
          </w:p>
        </w:tc>
        <w:tc>
          <w:tcPr>
            <w:tcW w:w="2126" w:type="dxa"/>
            <w:tcBorders>
              <w:top w:val="single" w:sz="4" w:space="0" w:color="auto"/>
              <w:left w:val="single" w:sz="4" w:space="0" w:color="auto"/>
              <w:bottom w:val="nil"/>
              <w:right w:val="nil"/>
            </w:tcBorders>
            <w:shd w:val="clear" w:color="auto" w:fill="FFFFFF"/>
          </w:tcPr>
          <w:p w14:paraId="696CC1A2" w14:textId="77777777" w:rsidR="005B112D" w:rsidRPr="00B94F8B" w:rsidRDefault="005B112D" w:rsidP="005B112D">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5-9</w:t>
            </w:r>
          </w:p>
        </w:tc>
        <w:tc>
          <w:tcPr>
            <w:tcW w:w="2268" w:type="dxa"/>
            <w:tcBorders>
              <w:top w:val="single" w:sz="4" w:space="0" w:color="auto"/>
              <w:left w:val="single" w:sz="4" w:space="0" w:color="auto"/>
              <w:bottom w:val="nil"/>
              <w:right w:val="nil"/>
            </w:tcBorders>
            <w:shd w:val="clear" w:color="auto" w:fill="FFFFFF"/>
          </w:tcPr>
          <w:p w14:paraId="0C4D488F" w14:textId="77777777" w:rsidR="005B112D" w:rsidRPr="00B94F8B" w:rsidRDefault="005B112D" w:rsidP="005B112D">
            <w:pPr>
              <w:spacing w:after="0" w:line="240" w:lineRule="auto"/>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В течение года</w:t>
            </w:r>
          </w:p>
        </w:tc>
        <w:tc>
          <w:tcPr>
            <w:tcW w:w="3508" w:type="dxa"/>
            <w:tcBorders>
              <w:top w:val="single" w:sz="4" w:space="0" w:color="auto"/>
              <w:left w:val="single" w:sz="4" w:space="0" w:color="auto"/>
              <w:bottom w:val="nil"/>
              <w:right w:val="single" w:sz="4" w:space="0" w:color="auto"/>
            </w:tcBorders>
            <w:shd w:val="clear" w:color="auto" w:fill="FFFFFF"/>
          </w:tcPr>
          <w:p w14:paraId="0BE54E39" w14:textId="77777777" w:rsidR="005B112D" w:rsidRPr="00B94F8B" w:rsidRDefault="005B112D" w:rsidP="005B112D">
            <w:pPr>
              <w:spacing w:after="0" w:line="240" w:lineRule="auto"/>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Классные руководители</w:t>
            </w:r>
          </w:p>
        </w:tc>
      </w:tr>
      <w:tr w:rsidR="005B112D" w:rsidRPr="00B94F8B" w14:paraId="594387DE" w14:textId="77777777" w:rsidTr="005B112D">
        <w:trPr>
          <w:gridAfter w:val="2"/>
          <w:wAfter w:w="119" w:type="dxa"/>
        </w:trPr>
        <w:tc>
          <w:tcPr>
            <w:tcW w:w="6658" w:type="dxa"/>
            <w:tcBorders>
              <w:top w:val="single" w:sz="4" w:space="0" w:color="auto"/>
              <w:left w:val="single" w:sz="4" w:space="0" w:color="auto"/>
              <w:bottom w:val="nil"/>
              <w:right w:val="nil"/>
            </w:tcBorders>
            <w:shd w:val="clear" w:color="auto" w:fill="FFFFFF"/>
          </w:tcPr>
          <w:p w14:paraId="6EFE2575" w14:textId="77777777" w:rsidR="005B112D" w:rsidRPr="00B94F8B" w:rsidRDefault="005B112D" w:rsidP="005B112D">
            <w:pPr>
              <w:spacing w:after="0" w:line="240" w:lineRule="auto"/>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Популяризация особой школьной символики</w:t>
            </w:r>
          </w:p>
        </w:tc>
        <w:tc>
          <w:tcPr>
            <w:tcW w:w="2126" w:type="dxa"/>
            <w:tcBorders>
              <w:top w:val="single" w:sz="4" w:space="0" w:color="auto"/>
              <w:left w:val="single" w:sz="4" w:space="0" w:color="auto"/>
              <w:bottom w:val="nil"/>
              <w:right w:val="nil"/>
            </w:tcBorders>
            <w:shd w:val="clear" w:color="auto" w:fill="FFFFFF"/>
          </w:tcPr>
          <w:p w14:paraId="26EFDFC8" w14:textId="77777777" w:rsidR="005B112D" w:rsidRPr="00B94F8B" w:rsidRDefault="005B112D" w:rsidP="005B112D">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5-9</w:t>
            </w:r>
          </w:p>
        </w:tc>
        <w:tc>
          <w:tcPr>
            <w:tcW w:w="2268" w:type="dxa"/>
            <w:tcBorders>
              <w:top w:val="single" w:sz="4" w:space="0" w:color="auto"/>
              <w:left w:val="single" w:sz="4" w:space="0" w:color="auto"/>
              <w:bottom w:val="nil"/>
              <w:right w:val="nil"/>
            </w:tcBorders>
            <w:shd w:val="clear" w:color="auto" w:fill="FFFFFF"/>
          </w:tcPr>
          <w:p w14:paraId="5B68D33F" w14:textId="77777777" w:rsidR="005B112D" w:rsidRPr="00B94F8B" w:rsidRDefault="005B112D" w:rsidP="005B112D">
            <w:pPr>
              <w:spacing w:after="0" w:line="240" w:lineRule="auto"/>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В течение года</w:t>
            </w:r>
          </w:p>
        </w:tc>
        <w:tc>
          <w:tcPr>
            <w:tcW w:w="3508" w:type="dxa"/>
            <w:tcBorders>
              <w:top w:val="single" w:sz="4" w:space="0" w:color="auto"/>
              <w:left w:val="single" w:sz="4" w:space="0" w:color="auto"/>
              <w:bottom w:val="nil"/>
              <w:right w:val="single" w:sz="4" w:space="0" w:color="auto"/>
            </w:tcBorders>
            <w:shd w:val="clear" w:color="auto" w:fill="FFFFFF"/>
          </w:tcPr>
          <w:p w14:paraId="5F7CFEB0" w14:textId="77777777" w:rsidR="005B112D" w:rsidRPr="00B94F8B" w:rsidRDefault="005B112D" w:rsidP="005B112D">
            <w:pPr>
              <w:spacing w:after="0" w:line="240" w:lineRule="auto"/>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Классные руководители</w:t>
            </w:r>
          </w:p>
        </w:tc>
      </w:tr>
      <w:tr w:rsidR="005B112D" w:rsidRPr="00B94F8B" w14:paraId="7E159E21" w14:textId="77777777" w:rsidTr="005B112D">
        <w:trPr>
          <w:gridAfter w:val="2"/>
          <w:wAfter w:w="119" w:type="dxa"/>
        </w:trPr>
        <w:tc>
          <w:tcPr>
            <w:tcW w:w="6658" w:type="dxa"/>
            <w:tcBorders>
              <w:top w:val="single" w:sz="4" w:space="0" w:color="auto"/>
              <w:left w:val="single" w:sz="4" w:space="0" w:color="auto"/>
              <w:bottom w:val="nil"/>
              <w:right w:val="nil"/>
            </w:tcBorders>
            <w:shd w:val="clear" w:color="auto" w:fill="FFFFFF"/>
          </w:tcPr>
          <w:p w14:paraId="0EC03900" w14:textId="77777777" w:rsidR="005B112D" w:rsidRPr="00B94F8B" w:rsidRDefault="005B112D" w:rsidP="005B112D">
            <w:pPr>
              <w:spacing w:after="0" w:line="240" w:lineRule="auto"/>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Оформление ОУ к праздникам, конкурсам, соревнованиям</w:t>
            </w:r>
          </w:p>
        </w:tc>
        <w:tc>
          <w:tcPr>
            <w:tcW w:w="2126" w:type="dxa"/>
            <w:tcBorders>
              <w:top w:val="single" w:sz="4" w:space="0" w:color="auto"/>
              <w:left w:val="single" w:sz="4" w:space="0" w:color="auto"/>
              <w:bottom w:val="nil"/>
              <w:right w:val="nil"/>
            </w:tcBorders>
            <w:shd w:val="clear" w:color="auto" w:fill="FFFFFF"/>
          </w:tcPr>
          <w:p w14:paraId="7F57774F" w14:textId="77777777" w:rsidR="005B112D" w:rsidRPr="00B94F8B" w:rsidRDefault="005B112D" w:rsidP="005B112D">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5-9</w:t>
            </w:r>
          </w:p>
        </w:tc>
        <w:tc>
          <w:tcPr>
            <w:tcW w:w="2268" w:type="dxa"/>
            <w:tcBorders>
              <w:top w:val="single" w:sz="4" w:space="0" w:color="auto"/>
              <w:left w:val="single" w:sz="4" w:space="0" w:color="auto"/>
              <w:bottom w:val="nil"/>
              <w:right w:val="nil"/>
            </w:tcBorders>
            <w:shd w:val="clear" w:color="auto" w:fill="FFFFFF"/>
          </w:tcPr>
          <w:p w14:paraId="59890862" w14:textId="77777777" w:rsidR="005B112D" w:rsidRPr="00B94F8B" w:rsidRDefault="005B112D" w:rsidP="005B112D">
            <w:pPr>
              <w:spacing w:after="0" w:line="240" w:lineRule="auto"/>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В течение года</w:t>
            </w:r>
          </w:p>
        </w:tc>
        <w:tc>
          <w:tcPr>
            <w:tcW w:w="3508" w:type="dxa"/>
            <w:tcBorders>
              <w:top w:val="single" w:sz="4" w:space="0" w:color="auto"/>
              <w:left w:val="single" w:sz="4" w:space="0" w:color="auto"/>
              <w:bottom w:val="nil"/>
              <w:right w:val="single" w:sz="4" w:space="0" w:color="auto"/>
            </w:tcBorders>
            <w:shd w:val="clear" w:color="auto" w:fill="FFFFFF"/>
          </w:tcPr>
          <w:p w14:paraId="79138D03" w14:textId="77777777" w:rsidR="005B112D" w:rsidRPr="00B94F8B" w:rsidRDefault="005B112D" w:rsidP="005B112D">
            <w:pPr>
              <w:spacing w:after="0" w:line="240" w:lineRule="auto"/>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Классные руководители</w:t>
            </w:r>
          </w:p>
        </w:tc>
      </w:tr>
      <w:tr w:rsidR="005B112D" w:rsidRPr="00B94F8B" w14:paraId="0F582EA3" w14:textId="77777777" w:rsidTr="005B112D">
        <w:trPr>
          <w:gridAfter w:val="2"/>
          <w:wAfter w:w="119" w:type="dxa"/>
        </w:trPr>
        <w:tc>
          <w:tcPr>
            <w:tcW w:w="14560" w:type="dxa"/>
            <w:gridSpan w:val="4"/>
            <w:tcBorders>
              <w:top w:val="single" w:sz="4" w:space="0" w:color="auto"/>
              <w:left w:val="single" w:sz="4" w:space="0" w:color="auto"/>
              <w:bottom w:val="nil"/>
              <w:right w:val="single" w:sz="4" w:space="0" w:color="auto"/>
            </w:tcBorders>
            <w:shd w:val="clear" w:color="auto" w:fill="C5E0B3" w:themeFill="accent6" w:themeFillTint="66"/>
          </w:tcPr>
          <w:p w14:paraId="1E604383" w14:textId="77777777" w:rsidR="005B112D" w:rsidRPr="00B94F8B" w:rsidRDefault="005B112D" w:rsidP="005B112D">
            <w:pPr>
              <w:spacing w:after="0" w:line="260" w:lineRule="exact"/>
              <w:jc w:val="center"/>
              <w:rPr>
                <w:rFonts w:ascii="Times New Roman" w:eastAsia="Times New Roman" w:hAnsi="Times New Roman" w:cs="Times New Roman"/>
                <w:b/>
                <w:bCs/>
                <w:color w:val="000000"/>
                <w:sz w:val="32"/>
                <w:szCs w:val="32"/>
                <w:lang w:eastAsia="ru-RU"/>
              </w:rPr>
            </w:pPr>
          </w:p>
          <w:p w14:paraId="6E0AC53D" w14:textId="77777777" w:rsidR="005B112D" w:rsidRPr="00B94F8B" w:rsidRDefault="005B112D" w:rsidP="005B112D">
            <w:pPr>
              <w:spacing w:after="0" w:line="260" w:lineRule="exact"/>
              <w:jc w:val="center"/>
              <w:rPr>
                <w:rFonts w:ascii="Times New Roman" w:eastAsia="Times New Roman" w:hAnsi="Times New Roman" w:cs="Times New Roman"/>
                <w:b/>
                <w:bCs/>
                <w:color w:val="000000"/>
                <w:sz w:val="32"/>
                <w:szCs w:val="32"/>
                <w:lang w:eastAsia="ru-RU"/>
              </w:rPr>
            </w:pPr>
            <w:r w:rsidRPr="00B94F8B">
              <w:rPr>
                <w:rFonts w:ascii="Times New Roman" w:eastAsia="Times New Roman" w:hAnsi="Times New Roman" w:cs="Times New Roman"/>
                <w:b/>
                <w:bCs/>
                <w:color w:val="000000"/>
                <w:sz w:val="32"/>
                <w:szCs w:val="32"/>
                <w:lang w:eastAsia="ru-RU"/>
              </w:rPr>
              <w:t>Школьные медиа</w:t>
            </w:r>
          </w:p>
          <w:p w14:paraId="2E3DAE65" w14:textId="77777777" w:rsidR="005B112D" w:rsidRPr="00B94F8B" w:rsidRDefault="005B112D" w:rsidP="005B112D">
            <w:pPr>
              <w:spacing w:after="0" w:line="260" w:lineRule="exact"/>
              <w:jc w:val="center"/>
              <w:rPr>
                <w:rFonts w:ascii="Times New Roman" w:eastAsia="Times New Roman" w:hAnsi="Times New Roman" w:cs="Times New Roman"/>
                <w:sz w:val="32"/>
                <w:szCs w:val="32"/>
                <w:lang w:eastAsia="ru-RU"/>
              </w:rPr>
            </w:pPr>
          </w:p>
        </w:tc>
      </w:tr>
      <w:tr w:rsidR="005B112D" w:rsidRPr="00B94F8B" w14:paraId="74EF6F7E" w14:textId="77777777" w:rsidTr="005B112D">
        <w:trPr>
          <w:gridAfter w:val="2"/>
          <w:wAfter w:w="119" w:type="dxa"/>
        </w:trPr>
        <w:tc>
          <w:tcPr>
            <w:tcW w:w="6658" w:type="dxa"/>
            <w:tcBorders>
              <w:top w:val="single" w:sz="4" w:space="0" w:color="auto"/>
              <w:left w:val="single" w:sz="4" w:space="0" w:color="auto"/>
              <w:bottom w:val="nil"/>
              <w:right w:val="nil"/>
            </w:tcBorders>
            <w:shd w:val="clear" w:color="auto" w:fill="FFFFFF"/>
            <w:vAlign w:val="center"/>
          </w:tcPr>
          <w:p w14:paraId="4501E3CE" w14:textId="77777777" w:rsidR="005B112D" w:rsidRPr="00B94F8B" w:rsidRDefault="005B112D" w:rsidP="005B112D">
            <w:pPr>
              <w:spacing w:after="0" w:line="220" w:lineRule="exact"/>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Дела, события, мероприятия</w:t>
            </w:r>
          </w:p>
        </w:tc>
        <w:tc>
          <w:tcPr>
            <w:tcW w:w="2126" w:type="dxa"/>
            <w:tcBorders>
              <w:top w:val="single" w:sz="4" w:space="0" w:color="auto"/>
              <w:left w:val="single" w:sz="4" w:space="0" w:color="auto"/>
              <w:bottom w:val="nil"/>
              <w:right w:val="nil"/>
            </w:tcBorders>
            <w:shd w:val="clear" w:color="auto" w:fill="FFFFFF"/>
            <w:vAlign w:val="center"/>
          </w:tcPr>
          <w:p w14:paraId="748D1F56" w14:textId="77777777" w:rsidR="005B112D" w:rsidRPr="00B94F8B" w:rsidRDefault="005B112D" w:rsidP="005B112D">
            <w:pPr>
              <w:spacing w:after="0" w:line="220" w:lineRule="exact"/>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Классы</w:t>
            </w:r>
          </w:p>
        </w:tc>
        <w:tc>
          <w:tcPr>
            <w:tcW w:w="2268" w:type="dxa"/>
            <w:tcBorders>
              <w:top w:val="single" w:sz="4" w:space="0" w:color="auto"/>
              <w:left w:val="single" w:sz="4" w:space="0" w:color="auto"/>
              <w:bottom w:val="nil"/>
              <w:right w:val="nil"/>
            </w:tcBorders>
            <w:shd w:val="clear" w:color="auto" w:fill="FFFFFF"/>
            <w:vAlign w:val="bottom"/>
          </w:tcPr>
          <w:p w14:paraId="64F82DB6" w14:textId="77777777" w:rsidR="005B112D" w:rsidRPr="00B94F8B" w:rsidRDefault="005B112D" w:rsidP="005B112D">
            <w:pPr>
              <w:spacing w:after="0" w:line="240" w:lineRule="auto"/>
              <w:jc w:val="both"/>
              <w:rPr>
                <w:rFonts w:ascii="Times New Roman" w:eastAsia="Times New Roman" w:hAnsi="Times New Roman" w:cs="Times New Roman"/>
                <w:sz w:val="24"/>
                <w:szCs w:val="24"/>
                <w:lang w:eastAsia="ru-RU"/>
              </w:rPr>
            </w:pPr>
            <w:proofErr w:type="spellStart"/>
            <w:r w:rsidRPr="00B94F8B">
              <w:rPr>
                <w:rFonts w:ascii="Times New Roman" w:eastAsia="Times New Roman" w:hAnsi="Times New Roman" w:cs="Times New Roman"/>
                <w:color w:val="000000"/>
                <w:sz w:val="24"/>
                <w:szCs w:val="24"/>
                <w:lang w:eastAsia="ru-RU"/>
              </w:rPr>
              <w:t>Ориенти</w:t>
            </w:r>
            <w:proofErr w:type="spellEnd"/>
            <w:r w:rsidRPr="00B94F8B">
              <w:rPr>
                <w:rFonts w:ascii="Times New Roman" w:eastAsia="Times New Roman" w:hAnsi="Times New Roman" w:cs="Times New Roman"/>
                <w:color w:val="000000"/>
                <w:sz w:val="24"/>
                <w:szCs w:val="24"/>
                <w:lang w:eastAsia="ru-RU"/>
              </w:rPr>
              <w:t xml:space="preserve"> </w:t>
            </w:r>
            <w:proofErr w:type="spellStart"/>
            <w:r w:rsidRPr="00B94F8B">
              <w:rPr>
                <w:rFonts w:ascii="Times New Roman" w:eastAsia="Times New Roman" w:hAnsi="Times New Roman" w:cs="Times New Roman"/>
                <w:color w:val="000000"/>
                <w:sz w:val="24"/>
                <w:szCs w:val="24"/>
                <w:lang w:eastAsia="ru-RU"/>
              </w:rPr>
              <w:t>ровочное</w:t>
            </w:r>
            <w:proofErr w:type="spellEnd"/>
            <w:r w:rsidRPr="00B94F8B">
              <w:rPr>
                <w:rFonts w:ascii="Times New Roman" w:eastAsia="Times New Roman" w:hAnsi="Times New Roman" w:cs="Times New Roman"/>
                <w:color w:val="000000"/>
                <w:sz w:val="24"/>
                <w:szCs w:val="24"/>
                <w:lang w:eastAsia="ru-RU"/>
              </w:rPr>
              <w:t xml:space="preserve"> время</w:t>
            </w:r>
          </w:p>
          <w:p w14:paraId="1FFE888B" w14:textId="77777777" w:rsidR="005B112D" w:rsidRPr="00B94F8B" w:rsidRDefault="005B112D" w:rsidP="005B112D">
            <w:pPr>
              <w:spacing w:after="0" w:line="240" w:lineRule="auto"/>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проведения</w:t>
            </w:r>
          </w:p>
        </w:tc>
        <w:tc>
          <w:tcPr>
            <w:tcW w:w="3508" w:type="dxa"/>
            <w:tcBorders>
              <w:top w:val="single" w:sz="4" w:space="0" w:color="auto"/>
              <w:left w:val="single" w:sz="4" w:space="0" w:color="auto"/>
              <w:bottom w:val="nil"/>
              <w:right w:val="single" w:sz="4" w:space="0" w:color="auto"/>
            </w:tcBorders>
            <w:shd w:val="clear" w:color="auto" w:fill="FFFFFF"/>
            <w:vAlign w:val="center"/>
          </w:tcPr>
          <w:p w14:paraId="02C905C8" w14:textId="77777777" w:rsidR="005B112D" w:rsidRPr="00B94F8B" w:rsidRDefault="005B112D" w:rsidP="005B112D">
            <w:pPr>
              <w:spacing w:after="0" w:line="220" w:lineRule="exact"/>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Ответственные</w:t>
            </w:r>
          </w:p>
        </w:tc>
      </w:tr>
      <w:tr w:rsidR="005B112D" w:rsidRPr="00B94F8B" w14:paraId="1A167E60" w14:textId="77777777" w:rsidTr="005B112D">
        <w:trPr>
          <w:gridAfter w:val="2"/>
          <w:wAfter w:w="119" w:type="dxa"/>
        </w:trPr>
        <w:tc>
          <w:tcPr>
            <w:tcW w:w="6658" w:type="dxa"/>
            <w:tcBorders>
              <w:top w:val="single" w:sz="4" w:space="0" w:color="auto"/>
              <w:left w:val="single" w:sz="4" w:space="0" w:color="auto"/>
              <w:bottom w:val="single" w:sz="4" w:space="0" w:color="auto"/>
              <w:right w:val="nil"/>
            </w:tcBorders>
            <w:shd w:val="clear" w:color="auto" w:fill="FFFFFF"/>
          </w:tcPr>
          <w:p w14:paraId="20952A91" w14:textId="77777777" w:rsidR="005B112D" w:rsidRPr="00B94F8B" w:rsidRDefault="005B112D" w:rsidP="005B112D">
            <w:pPr>
              <w:spacing w:after="0" w:line="260" w:lineRule="exact"/>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 xml:space="preserve">Проведение уроков </w:t>
            </w:r>
            <w:proofErr w:type="spellStart"/>
            <w:r w:rsidRPr="00B94F8B">
              <w:rPr>
                <w:rFonts w:ascii="Times New Roman" w:eastAsia="Times New Roman" w:hAnsi="Times New Roman" w:cs="Times New Roman"/>
                <w:color w:val="000000"/>
                <w:sz w:val="24"/>
                <w:szCs w:val="24"/>
                <w:lang w:eastAsia="ru-RU"/>
              </w:rPr>
              <w:t>медиабезопасности</w:t>
            </w:r>
            <w:proofErr w:type="spellEnd"/>
          </w:p>
        </w:tc>
        <w:tc>
          <w:tcPr>
            <w:tcW w:w="2126" w:type="dxa"/>
            <w:tcBorders>
              <w:top w:val="single" w:sz="4" w:space="0" w:color="auto"/>
              <w:left w:val="single" w:sz="4" w:space="0" w:color="auto"/>
              <w:bottom w:val="single" w:sz="4" w:space="0" w:color="auto"/>
              <w:right w:val="nil"/>
            </w:tcBorders>
            <w:shd w:val="clear" w:color="auto" w:fill="FFFFFF"/>
          </w:tcPr>
          <w:p w14:paraId="158EB58D" w14:textId="77777777" w:rsidR="005B112D" w:rsidRPr="00B94F8B" w:rsidRDefault="005B112D" w:rsidP="005B112D">
            <w:pPr>
              <w:spacing w:after="0" w:line="220" w:lineRule="exac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5-9</w:t>
            </w:r>
          </w:p>
        </w:tc>
        <w:tc>
          <w:tcPr>
            <w:tcW w:w="2268" w:type="dxa"/>
            <w:tcBorders>
              <w:top w:val="single" w:sz="4" w:space="0" w:color="auto"/>
              <w:left w:val="single" w:sz="4" w:space="0" w:color="auto"/>
              <w:bottom w:val="single" w:sz="4" w:space="0" w:color="auto"/>
              <w:right w:val="nil"/>
            </w:tcBorders>
            <w:shd w:val="clear" w:color="auto" w:fill="FFFFFF"/>
          </w:tcPr>
          <w:p w14:paraId="1ED79088" w14:textId="77777777" w:rsidR="005B112D" w:rsidRPr="00B94F8B" w:rsidRDefault="005B112D" w:rsidP="005B112D">
            <w:pPr>
              <w:spacing w:after="0" w:line="260" w:lineRule="exact"/>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6"/>
                <w:szCs w:val="26"/>
                <w:lang w:eastAsia="ru-RU"/>
              </w:rPr>
              <w:t xml:space="preserve">1 </w:t>
            </w:r>
            <w:r w:rsidRPr="00B94F8B">
              <w:rPr>
                <w:rFonts w:ascii="Times New Roman" w:eastAsia="Times New Roman" w:hAnsi="Times New Roman" w:cs="Times New Roman"/>
                <w:color w:val="000000"/>
                <w:sz w:val="24"/>
                <w:szCs w:val="24"/>
                <w:lang w:eastAsia="ru-RU"/>
              </w:rPr>
              <w:t>раз в четверть</w:t>
            </w:r>
          </w:p>
        </w:tc>
        <w:tc>
          <w:tcPr>
            <w:tcW w:w="3508" w:type="dxa"/>
            <w:tcBorders>
              <w:top w:val="single" w:sz="4" w:space="0" w:color="auto"/>
              <w:left w:val="single" w:sz="4" w:space="0" w:color="auto"/>
              <w:bottom w:val="single" w:sz="4" w:space="0" w:color="auto"/>
              <w:right w:val="single" w:sz="4" w:space="0" w:color="auto"/>
            </w:tcBorders>
            <w:shd w:val="clear" w:color="auto" w:fill="FFFFFF"/>
            <w:vAlign w:val="bottom"/>
          </w:tcPr>
          <w:p w14:paraId="4ED06E9F" w14:textId="77777777" w:rsidR="005B112D" w:rsidRPr="00B94F8B" w:rsidRDefault="005B112D" w:rsidP="005B112D">
            <w:pPr>
              <w:spacing w:after="0" w:line="240" w:lineRule="auto"/>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зам. директора по</w:t>
            </w:r>
          </w:p>
          <w:p w14:paraId="2D30B2F6" w14:textId="77777777" w:rsidR="005B112D" w:rsidRPr="00B94F8B" w:rsidRDefault="005B112D" w:rsidP="005B112D">
            <w:pPr>
              <w:spacing w:after="0" w:line="240" w:lineRule="auto"/>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ВР. классные руководители</w:t>
            </w:r>
          </w:p>
          <w:p w14:paraId="404E621B" w14:textId="77777777" w:rsidR="005B112D" w:rsidRPr="00B94F8B" w:rsidRDefault="005B112D" w:rsidP="005B112D">
            <w:pPr>
              <w:spacing w:after="0" w:line="240" w:lineRule="auto"/>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зам. директора по УВР.</w:t>
            </w:r>
          </w:p>
        </w:tc>
      </w:tr>
      <w:tr w:rsidR="005B112D" w:rsidRPr="00B94F8B" w14:paraId="23F79847" w14:textId="77777777" w:rsidTr="005B112D">
        <w:trPr>
          <w:gridAfter w:val="2"/>
          <w:wAfter w:w="119" w:type="dxa"/>
        </w:trPr>
        <w:tc>
          <w:tcPr>
            <w:tcW w:w="6658" w:type="dxa"/>
            <w:tcBorders>
              <w:top w:val="single" w:sz="4" w:space="0" w:color="auto"/>
              <w:left w:val="single" w:sz="4" w:space="0" w:color="auto"/>
              <w:bottom w:val="nil"/>
              <w:right w:val="nil"/>
            </w:tcBorders>
            <w:shd w:val="clear" w:color="auto" w:fill="FFFFFF"/>
          </w:tcPr>
          <w:p w14:paraId="6BFAF72C" w14:textId="77777777" w:rsidR="005B112D" w:rsidRPr="00B94F8B" w:rsidRDefault="005B112D" w:rsidP="005B112D">
            <w:pPr>
              <w:spacing w:after="0" w:line="240" w:lineRule="auto"/>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Видео- и фотосъемка проведения классных мероприятий с целью создания портфолио класса, школы</w:t>
            </w:r>
          </w:p>
        </w:tc>
        <w:tc>
          <w:tcPr>
            <w:tcW w:w="2126" w:type="dxa"/>
            <w:tcBorders>
              <w:top w:val="single" w:sz="4" w:space="0" w:color="auto"/>
              <w:left w:val="single" w:sz="4" w:space="0" w:color="auto"/>
              <w:bottom w:val="nil"/>
              <w:right w:val="nil"/>
            </w:tcBorders>
            <w:shd w:val="clear" w:color="auto" w:fill="FFFFFF"/>
          </w:tcPr>
          <w:p w14:paraId="15E94C12" w14:textId="77777777" w:rsidR="005B112D" w:rsidRPr="00B94F8B" w:rsidRDefault="005B112D" w:rsidP="005B112D">
            <w:pPr>
              <w:spacing w:after="0" w:line="240" w:lineRule="exac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5-9</w:t>
            </w:r>
          </w:p>
        </w:tc>
        <w:tc>
          <w:tcPr>
            <w:tcW w:w="2268" w:type="dxa"/>
            <w:tcBorders>
              <w:top w:val="single" w:sz="4" w:space="0" w:color="auto"/>
              <w:left w:val="single" w:sz="4" w:space="0" w:color="auto"/>
              <w:bottom w:val="nil"/>
              <w:right w:val="nil"/>
            </w:tcBorders>
            <w:shd w:val="clear" w:color="auto" w:fill="FFFFFF"/>
          </w:tcPr>
          <w:p w14:paraId="32181665" w14:textId="77777777" w:rsidR="005B112D" w:rsidRPr="00B94F8B" w:rsidRDefault="005B112D" w:rsidP="005B112D">
            <w:pPr>
              <w:spacing w:after="0" w:line="240" w:lineRule="auto"/>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в течение учебного года</w:t>
            </w:r>
          </w:p>
        </w:tc>
        <w:tc>
          <w:tcPr>
            <w:tcW w:w="3508" w:type="dxa"/>
            <w:tcBorders>
              <w:top w:val="single" w:sz="4" w:space="0" w:color="auto"/>
              <w:left w:val="single" w:sz="4" w:space="0" w:color="auto"/>
              <w:bottom w:val="nil"/>
              <w:right w:val="single" w:sz="4" w:space="0" w:color="auto"/>
            </w:tcBorders>
            <w:shd w:val="clear" w:color="auto" w:fill="FFFFFF"/>
            <w:vAlign w:val="bottom"/>
          </w:tcPr>
          <w:p w14:paraId="612001F2" w14:textId="77777777" w:rsidR="005B112D" w:rsidRPr="00B94F8B" w:rsidRDefault="005B112D" w:rsidP="005B112D">
            <w:pPr>
              <w:spacing w:after="0" w:line="240" w:lineRule="auto"/>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зам. директора по УВР. классные руководители, педагоги внеурочной деятельности</w:t>
            </w:r>
          </w:p>
        </w:tc>
      </w:tr>
      <w:tr w:rsidR="005B112D" w:rsidRPr="00B94F8B" w14:paraId="463BE227" w14:textId="77777777" w:rsidTr="005B112D">
        <w:trPr>
          <w:gridAfter w:val="2"/>
          <w:wAfter w:w="119" w:type="dxa"/>
        </w:trPr>
        <w:tc>
          <w:tcPr>
            <w:tcW w:w="6658" w:type="dxa"/>
            <w:tcBorders>
              <w:top w:val="single" w:sz="4" w:space="0" w:color="auto"/>
              <w:left w:val="single" w:sz="4" w:space="0" w:color="auto"/>
              <w:bottom w:val="nil"/>
              <w:right w:val="nil"/>
            </w:tcBorders>
            <w:shd w:val="clear" w:color="auto" w:fill="FFFFFF"/>
            <w:vAlign w:val="bottom"/>
          </w:tcPr>
          <w:p w14:paraId="6C999CD4" w14:textId="77777777" w:rsidR="005B112D" w:rsidRPr="00B94F8B" w:rsidRDefault="005B112D" w:rsidP="005B112D">
            <w:pPr>
              <w:spacing w:after="0" w:line="240" w:lineRule="auto"/>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Ведение сайта и страниц ОУ в сети Интернет, организация дистанционного учебно-воспитательного взаимодействия между учащимися, учителями, родителями</w:t>
            </w:r>
          </w:p>
        </w:tc>
        <w:tc>
          <w:tcPr>
            <w:tcW w:w="2126" w:type="dxa"/>
            <w:tcBorders>
              <w:top w:val="single" w:sz="4" w:space="0" w:color="auto"/>
              <w:left w:val="single" w:sz="4" w:space="0" w:color="auto"/>
              <w:bottom w:val="nil"/>
              <w:right w:val="nil"/>
            </w:tcBorders>
            <w:shd w:val="clear" w:color="auto" w:fill="FFFFFF"/>
          </w:tcPr>
          <w:p w14:paraId="5C226454" w14:textId="77777777" w:rsidR="005B112D" w:rsidRPr="00B94F8B" w:rsidRDefault="005B112D" w:rsidP="005B112D">
            <w:pPr>
              <w:spacing w:after="0" w:line="240" w:lineRule="exac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5-9</w:t>
            </w:r>
          </w:p>
        </w:tc>
        <w:tc>
          <w:tcPr>
            <w:tcW w:w="2268" w:type="dxa"/>
            <w:tcBorders>
              <w:top w:val="single" w:sz="4" w:space="0" w:color="auto"/>
              <w:left w:val="single" w:sz="4" w:space="0" w:color="auto"/>
              <w:bottom w:val="nil"/>
              <w:right w:val="nil"/>
            </w:tcBorders>
            <w:shd w:val="clear" w:color="auto" w:fill="FFFFFF"/>
          </w:tcPr>
          <w:p w14:paraId="2E6FD956" w14:textId="77777777" w:rsidR="005B112D" w:rsidRPr="00B94F8B" w:rsidRDefault="005B112D" w:rsidP="005B112D">
            <w:pPr>
              <w:spacing w:after="0" w:line="240" w:lineRule="auto"/>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в течение учебного года</w:t>
            </w:r>
          </w:p>
        </w:tc>
        <w:tc>
          <w:tcPr>
            <w:tcW w:w="3508" w:type="dxa"/>
            <w:tcBorders>
              <w:top w:val="single" w:sz="4" w:space="0" w:color="auto"/>
              <w:left w:val="single" w:sz="4" w:space="0" w:color="auto"/>
              <w:bottom w:val="nil"/>
              <w:right w:val="single" w:sz="4" w:space="0" w:color="auto"/>
            </w:tcBorders>
            <w:shd w:val="clear" w:color="auto" w:fill="FFFFFF"/>
          </w:tcPr>
          <w:p w14:paraId="13F18486" w14:textId="77777777" w:rsidR="005B112D" w:rsidRPr="00B94F8B" w:rsidRDefault="005B112D" w:rsidP="005B112D">
            <w:pPr>
              <w:spacing w:after="0" w:line="220" w:lineRule="exact"/>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классные</w:t>
            </w:r>
          </w:p>
          <w:p w14:paraId="3375B8B6" w14:textId="77777777" w:rsidR="005B112D" w:rsidRPr="00B94F8B" w:rsidRDefault="005B112D" w:rsidP="005B112D">
            <w:pPr>
              <w:spacing w:after="0" w:line="220" w:lineRule="exact"/>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руководители</w:t>
            </w:r>
          </w:p>
        </w:tc>
      </w:tr>
      <w:tr w:rsidR="005B112D" w:rsidRPr="00B94F8B" w14:paraId="61B2D958" w14:textId="77777777" w:rsidTr="005B112D">
        <w:trPr>
          <w:gridAfter w:val="2"/>
          <w:wAfter w:w="119" w:type="dxa"/>
        </w:trPr>
        <w:tc>
          <w:tcPr>
            <w:tcW w:w="6658" w:type="dxa"/>
            <w:tcBorders>
              <w:top w:val="single" w:sz="4" w:space="0" w:color="auto"/>
              <w:left w:val="single" w:sz="4" w:space="0" w:color="auto"/>
              <w:bottom w:val="nil"/>
              <w:right w:val="nil"/>
            </w:tcBorders>
            <w:shd w:val="clear" w:color="auto" w:fill="FFFFFF"/>
            <w:vAlign w:val="bottom"/>
          </w:tcPr>
          <w:p w14:paraId="025FC950" w14:textId="77777777" w:rsidR="005B112D" w:rsidRPr="00B94F8B" w:rsidRDefault="005B112D" w:rsidP="005B112D">
            <w:pPr>
              <w:spacing w:after="0" w:line="240" w:lineRule="auto"/>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Организация и проведение в библиотеке выставки печатных изданий, фотодокументов, мемуарной и исторической литературы, посвященных памятным датам</w:t>
            </w:r>
          </w:p>
        </w:tc>
        <w:tc>
          <w:tcPr>
            <w:tcW w:w="2126" w:type="dxa"/>
            <w:tcBorders>
              <w:top w:val="single" w:sz="4" w:space="0" w:color="auto"/>
              <w:left w:val="single" w:sz="4" w:space="0" w:color="auto"/>
              <w:bottom w:val="nil"/>
              <w:right w:val="nil"/>
            </w:tcBorders>
            <w:shd w:val="clear" w:color="auto" w:fill="FFFFFF"/>
          </w:tcPr>
          <w:p w14:paraId="2FBABF0E" w14:textId="77777777" w:rsidR="005B112D" w:rsidRPr="00B94F8B" w:rsidRDefault="005B112D" w:rsidP="005B112D">
            <w:pPr>
              <w:spacing w:after="0" w:line="240" w:lineRule="exac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5-9</w:t>
            </w:r>
          </w:p>
        </w:tc>
        <w:tc>
          <w:tcPr>
            <w:tcW w:w="2268" w:type="dxa"/>
            <w:tcBorders>
              <w:top w:val="single" w:sz="4" w:space="0" w:color="auto"/>
              <w:left w:val="single" w:sz="4" w:space="0" w:color="auto"/>
              <w:bottom w:val="nil"/>
              <w:right w:val="nil"/>
            </w:tcBorders>
            <w:shd w:val="clear" w:color="auto" w:fill="FFFFFF"/>
          </w:tcPr>
          <w:p w14:paraId="2A405062" w14:textId="77777777" w:rsidR="005B112D" w:rsidRPr="00B94F8B" w:rsidRDefault="005B112D" w:rsidP="005B112D">
            <w:pPr>
              <w:spacing w:after="0" w:line="240" w:lineRule="auto"/>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в течение учебного года</w:t>
            </w:r>
          </w:p>
        </w:tc>
        <w:tc>
          <w:tcPr>
            <w:tcW w:w="3508" w:type="dxa"/>
            <w:tcBorders>
              <w:top w:val="single" w:sz="4" w:space="0" w:color="auto"/>
              <w:left w:val="single" w:sz="4" w:space="0" w:color="auto"/>
              <w:bottom w:val="nil"/>
              <w:right w:val="single" w:sz="4" w:space="0" w:color="auto"/>
            </w:tcBorders>
            <w:shd w:val="clear" w:color="auto" w:fill="FFFFFF"/>
          </w:tcPr>
          <w:p w14:paraId="00589759" w14:textId="77777777" w:rsidR="005B112D" w:rsidRPr="00B94F8B" w:rsidRDefault="005B112D" w:rsidP="005B112D">
            <w:pPr>
              <w:spacing w:after="0" w:line="220" w:lineRule="exact"/>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библиотекарь</w:t>
            </w:r>
          </w:p>
        </w:tc>
      </w:tr>
      <w:tr w:rsidR="005B112D" w:rsidRPr="00B94F8B" w14:paraId="77D4D6C1" w14:textId="77777777" w:rsidTr="005B112D">
        <w:trPr>
          <w:gridAfter w:val="2"/>
          <w:wAfter w:w="119" w:type="dxa"/>
        </w:trPr>
        <w:tc>
          <w:tcPr>
            <w:tcW w:w="6658" w:type="dxa"/>
            <w:tcBorders>
              <w:top w:val="single" w:sz="4" w:space="0" w:color="auto"/>
              <w:left w:val="single" w:sz="4" w:space="0" w:color="auto"/>
              <w:bottom w:val="nil"/>
              <w:right w:val="nil"/>
            </w:tcBorders>
            <w:shd w:val="clear" w:color="auto" w:fill="FFFFFF"/>
          </w:tcPr>
          <w:p w14:paraId="2548DEA9" w14:textId="77777777" w:rsidR="005B112D" w:rsidRPr="00B94F8B" w:rsidRDefault="005B112D" w:rsidP="005B112D">
            <w:pPr>
              <w:spacing w:after="0" w:line="220" w:lineRule="exact"/>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lastRenderedPageBreak/>
              <w:t>Сотрудничество с библиотеками города</w:t>
            </w:r>
          </w:p>
        </w:tc>
        <w:tc>
          <w:tcPr>
            <w:tcW w:w="2126" w:type="dxa"/>
            <w:tcBorders>
              <w:top w:val="single" w:sz="4" w:space="0" w:color="auto"/>
              <w:left w:val="single" w:sz="4" w:space="0" w:color="auto"/>
              <w:bottom w:val="nil"/>
              <w:right w:val="nil"/>
            </w:tcBorders>
            <w:shd w:val="clear" w:color="auto" w:fill="FFFFFF"/>
          </w:tcPr>
          <w:p w14:paraId="7792CB83" w14:textId="77777777" w:rsidR="005B112D" w:rsidRPr="00B94F8B" w:rsidRDefault="005B112D" w:rsidP="005B112D">
            <w:pPr>
              <w:spacing w:after="0" w:line="240" w:lineRule="exac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5-9</w:t>
            </w:r>
          </w:p>
        </w:tc>
        <w:tc>
          <w:tcPr>
            <w:tcW w:w="2268" w:type="dxa"/>
            <w:tcBorders>
              <w:top w:val="single" w:sz="4" w:space="0" w:color="auto"/>
              <w:left w:val="single" w:sz="4" w:space="0" w:color="auto"/>
              <w:bottom w:val="nil"/>
              <w:right w:val="nil"/>
            </w:tcBorders>
            <w:shd w:val="clear" w:color="auto" w:fill="FFFFFF"/>
            <w:vAlign w:val="bottom"/>
          </w:tcPr>
          <w:p w14:paraId="559663CA" w14:textId="77777777" w:rsidR="005B112D" w:rsidRPr="00B94F8B" w:rsidRDefault="005B112D" w:rsidP="005B112D">
            <w:pPr>
              <w:spacing w:after="0" w:line="240" w:lineRule="auto"/>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в течение учебного года</w:t>
            </w:r>
          </w:p>
        </w:tc>
        <w:tc>
          <w:tcPr>
            <w:tcW w:w="3508" w:type="dxa"/>
            <w:tcBorders>
              <w:top w:val="single" w:sz="4" w:space="0" w:color="auto"/>
              <w:left w:val="single" w:sz="4" w:space="0" w:color="auto"/>
              <w:bottom w:val="nil"/>
              <w:right w:val="single" w:sz="4" w:space="0" w:color="auto"/>
            </w:tcBorders>
            <w:shd w:val="clear" w:color="auto" w:fill="FFFFFF"/>
            <w:vAlign w:val="bottom"/>
          </w:tcPr>
          <w:p w14:paraId="057F1853" w14:textId="77777777" w:rsidR="005B112D" w:rsidRPr="00B94F8B" w:rsidRDefault="005B112D" w:rsidP="005B112D">
            <w:pPr>
              <w:spacing w:after="0" w:line="240" w:lineRule="auto"/>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Библиотекарь</w:t>
            </w:r>
            <w:r>
              <w:rPr>
                <w:rFonts w:ascii="Times New Roman" w:eastAsia="Times New Roman" w:hAnsi="Times New Roman" w:cs="Times New Roman"/>
                <w:color w:val="000000"/>
                <w:sz w:val="24"/>
                <w:szCs w:val="24"/>
                <w:lang w:eastAsia="ru-RU"/>
              </w:rPr>
              <w:t>,</w:t>
            </w:r>
            <w:r w:rsidRPr="00B94F8B">
              <w:rPr>
                <w:rFonts w:ascii="Times New Roman" w:eastAsia="Times New Roman" w:hAnsi="Times New Roman" w:cs="Times New Roman"/>
                <w:color w:val="000000"/>
                <w:sz w:val="24"/>
                <w:szCs w:val="24"/>
                <w:lang w:eastAsia="ru-RU"/>
              </w:rPr>
              <w:t xml:space="preserve"> классные руководители</w:t>
            </w:r>
          </w:p>
        </w:tc>
      </w:tr>
      <w:tr w:rsidR="005B112D" w:rsidRPr="00B94F8B" w14:paraId="6878D856" w14:textId="77777777" w:rsidTr="005B112D">
        <w:trPr>
          <w:gridAfter w:val="2"/>
          <w:wAfter w:w="119" w:type="dxa"/>
        </w:trPr>
        <w:tc>
          <w:tcPr>
            <w:tcW w:w="6658" w:type="dxa"/>
            <w:tcBorders>
              <w:top w:val="single" w:sz="4" w:space="0" w:color="auto"/>
              <w:left w:val="single" w:sz="4" w:space="0" w:color="auto"/>
              <w:bottom w:val="nil"/>
              <w:right w:val="nil"/>
            </w:tcBorders>
            <w:shd w:val="clear" w:color="auto" w:fill="FFFFFF"/>
          </w:tcPr>
          <w:p w14:paraId="3B3FA991" w14:textId="77777777" w:rsidR="005B112D" w:rsidRPr="00B94F8B" w:rsidRDefault="005B112D" w:rsidP="005B112D">
            <w:pPr>
              <w:spacing w:after="0" w:line="220" w:lineRule="exac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Просмотр документальных и художественных фильмов</w:t>
            </w:r>
          </w:p>
        </w:tc>
        <w:tc>
          <w:tcPr>
            <w:tcW w:w="2126" w:type="dxa"/>
            <w:tcBorders>
              <w:top w:val="single" w:sz="4" w:space="0" w:color="auto"/>
              <w:left w:val="single" w:sz="4" w:space="0" w:color="auto"/>
              <w:bottom w:val="nil"/>
              <w:right w:val="nil"/>
            </w:tcBorders>
            <w:shd w:val="clear" w:color="auto" w:fill="FFFFFF"/>
          </w:tcPr>
          <w:p w14:paraId="1458F878" w14:textId="77777777" w:rsidR="005B112D" w:rsidRPr="00B94F8B" w:rsidRDefault="005B112D" w:rsidP="005B112D">
            <w:pPr>
              <w:spacing w:after="0" w:line="240" w:lineRule="exac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5-9</w:t>
            </w:r>
          </w:p>
        </w:tc>
        <w:tc>
          <w:tcPr>
            <w:tcW w:w="2268" w:type="dxa"/>
            <w:tcBorders>
              <w:top w:val="single" w:sz="4" w:space="0" w:color="auto"/>
              <w:left w:val="single" w:sz="4" w:space="0" w:color="auto"/>
              <w:bottom w:val="nil"/>
              <w:right w:val="nil"/>
            </w:tcBorders>
            <w:shd w:val="clear" w:color="auto" w:fill="FFFFFF"/>
            <w:vAlign w:val="bottom"/>
          </w:tcPr>
          <w:p w14:paraId="3440D070" w14:textId="77777777" w:rsidR="005B112D" w:rsidRPr="00B94F8B" w:rsidRDefault="005B112D" w:rsidP="005B112D">
            <w:pPr>
              <w:spacing w:after="0" w:line="240" w:lineRule="auto"/>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в течение учебного года</w:t>
            </w:r>
          </w:p>
        </w:tc>
        <w:tc>
          <w:tcPr>
            <w:tcW w:w="3508" w:type="dxa"/>
            <w:tcBorders>
              <w:top w:val="single" w:sz="4" w:space="0" w:color="auto"/>
              <w:left w:val="single" w:sz="4" w:space="0" w:color="auto"/>
              <w:bottom w:val="nil"/>
              <w:right w:val="single" w:sz="4" w:space="0" w:color="auto"/>
            </w:tcBorders>
            <w:shd w:val="clear" w:color="auto" w:fill="FFFFFF"/>
            <w:vAlign w:val="bottom"/>
          </w:tcPr>
          <w:p w14:paraId="35891F0C" w14:textId="77777777" w:rsidR="005B112D" w:rsidRPr="00B94F8B" w:rsidRDefault="005B112D" w:rsidP="005B112D">
            <w:pPr>
              <w:spacing w:after="0" w:line="240" w:lineRule="auto"/>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Библиотекарь</w:t>
            </w:r>
            <w:r>
              <w:rPr>
                <w:rFonts w:ascii="Times New Roman" w:eastAsia="Times New Roman" w:hAnsi="Times New Roman" w:cs="Times New Roman"/>
                <w:color w:val="000000"/>
                <w:sz w:val="24"/>
                <w:szCs w:val="24"/>
                <w:lang w:eastAsia="ru-RU"/>
              </w:rPr>
              <w:t>,</w:t>
            </w:r>
            <w:r w:rsidRPr="00B94F8B">
              <w:rPr>
                <w:rFonts w:ascii="Times New Roman" w:eastAsia="Times New Roman" w:hAnsi="Times New Roman" w:cs="Times New Roman"/>
                <w:color w:val="000000"/>
                <w:sz w:val="24"/>
                <w:szCs w:val="24"/>
                <w:lang w:eastAsia="ru-RU"/>
              </w:rPr>
              <w:t xml:space="preserve"> классные руководители</w:t>
            </w:r>
          </w:p>
        </w:tc>
      </w:tr>
      <w:tr w:rsidR="005B112D" w:rsidRPr="00B94F8B" w14:paraId="4560EC4F" w14:textId="77777777" w:rsidTr="005B112D">
        <w:trPr>
          <w:gridAfter w:val="2"/>
          <w:wAfter w:w="119" w:type="dxa"/>
        </w:trPr>
        <w:tc>
          <w:tcPr>
            <w:tcW w:w="14560" w:type="dxa"/>
            <w:gridSpan w:val="4"/>
            <w:tcBorders>
              <w:top w:val="single" w:sz="4" w:space="0" w:color="auto"/>
              <w:left w:val="single" w:sz="4" w:space="0" w:color="auto"/>
              <w:bottom w:val="nil"/>
              <w:right w:val="single" w:sz="4" w:space="0" w:color="auto"/>
            </w:tcBorders>
            <w:shd w:val="clear" w:color="auto" w:fill="C5E0B3" w:themeFill="accent6" w:themeFillTint="66"/>
          </w:tcPr>
          <w:p w14:paraId="7F10584B" w14:textId="77777777" w:rsidR="005B112D" w:rsidRDefault="005B112D" w:rsidP="005B112D">
            <w:pPr>
              <w:spacing w:after="0" w:line="240" w:lineRule="atLeast"/>
              <w:jc w:val="center"/>
              <w:rPr>
                <w:rFonts w:ascii="Times New Roman" w:eastAsia="Times New Roman" w:hAnsi="Times New Roman" w:cs="Times New Roman"/>
                <w:b/>
                <w:bCs/>
                <w:color w:val="000000"/>
                <w:sz w:val="32"/>
                <w:szCs w:val="32"/>
                <w:lang w:eastAsia="ru-RU"/>
              </w:rPr>
            </w:pPr>
          </w:p>
          <w:p w14:paraId="31183B85" w14:textId="77777777" w:rsidR="005B112D" w:rsidRDefault="005B112D" w:rsidP="005B112D">
            <w:pPr>
              <w:spacing w:after="0" w:line="240" w:lineRule="atLeast"/>
              <w:jc w:val="center"/>
              <w:rPr>
                <w:rFonts w:ascii="Times New Roman" w:eastAsia="Times New Roman" w:hAnsi="Times New Roman" w:cs="Times New Roman"/>
                <w:b/>
                <w:bCs/>
                <w:color w:val="000000"/>
                <w:sz w:val="32"/>
                <w:szCs w:val="32"/>
                <w:lang w:eastAsia="ru-RU"/>
              </w:rPr>
            </w:pPr>
            <w:r w:rsidRPr="007F0BAC">
              <w:rPr>
                <w:rFonts w:ascii="Times New Roman" w:eastAsia="Times New Roman" w:hAnsi="Times New Roman" w:cs="Times New Roman"/>
                <w:b/>
                <w:bCs/>
                <w:color w:val="000000"/>
                <w:sz w:val="32"/>
                <w:szCs w:val="32"/>
                <w:lang w:eastAsia="ru-RU"/>
              </w:rPr>
              <w:t>Детские общественные объединения</w:t>
            </w:r>
          </w:p>
          <w:p w14:paraId="09B023FA" w14:textId="77777777" w:rsidR="005B112D" w:rsidRPr="007F0BAC" w:rsidRDefault="005B112D" w:rsidP="005B112D">
            <w:pPr>
              <w:spacing w:after="0" w:line="240" w:lineRule="auto"/>
              <w:jc w:val="center"/>
              <w:rPr>
                <w:rFonts w:ascii="Times New Roman" w:eastAsia="Times New Roman" w:hAnsi="Times New Roman" w:cs="Times New Roman"/>
                <w:b/>
                <w:bCs/>
                <w:color w:val="000000"/>
                <w:sz w:val="32"/>
                <w:szCs w:val="32"/>
                <w:lang w:eastAsia="ru-RU"/>
              </w:rPr>
            </w:pPr>
          </w:p>
        </w:tc>
      </w:tr>
      <w:tr w:rsidR="005B112D" w:rsidRPr="00B94F8B" w14:paraId="5C6C4835" w14:textId="77777777" w:rsidTr="005B112D">
        <w:trPr>
          <w:gridAfter w:val="2"/>
          <w:wAfter w:w="119" w:type="dxa"/>
        </w:trPr>
        <w:tc>
          <w:tcPr>
            <w:tcW w:w="6658" w:type="dxa"/>
            <w:tcBorders>
              <w:top w:val="single" w:sz="4" w:space="0" w:color="auto"/>
              <w:left w:val="single" w:sz="4" w:space="0" w:color="auto"/>
              <w:bottom w:val="nil"/>
              <w:right w:val="nil"/>
            </w:tcBorders>
            <w:shd w:val="clear" w:color="auto" w:fill="FFFFFF"/>
            <w:vAlign w:val="center"/>
          </w:tcPr>
          <w:p w14:paraId="32567F45" w14:textId="77777777" w:rsidR="005B112D" w:rsidRPr="001D07A2" w:rsidRDefault="005B112D" w:rsidP="005B112D">
            <w:pPr>
              <w:spacing w:after="0" w:line="220" w:lineRule="exact"/>
              <w:rPr>
                <w:rFonts w:ascii="Times New Roman" w:eastAsia="Times New Roman" w:hAnsi="Times New Roman" w:cs="Times New Roman"/>
                <w:sz w:val="24"/>
                <w:szCs w:val="24"/>
                <w:lang w:eastAsia="ru-RU"/>
              </w:rPr>
            </w:pPr>
            <w:r w:rsidRPr="001D07A2">
              <w:rPr>
                <w:rFonts w:ascii="Times New Roman" w:eastAsia="Times New Roman" w:hAnsi="Times New Roman" w:cs="Times New Roman"/>
                <w:color w:val="000000"/>
                <w:lang w:eastAsia="ru-RU"/>
              </w:rPr>
              <w:t>Дела, события, мероприятия</w:t>
            </w:r>
          </w:p>
        </w:tc>
        <w:tc>
          <w:tcPr>
            <w:tcW w:w="2126" w:type="dxa"/>
            <w:tcBorders>
              <w:top w:val="single" w:sz="4" w:space="0" w:color="auto"/>
              <w:left w:val="single" w:sz="4" w:space="0" w:color="auto"/>
              <w:bottom w:val="nil"/>
              <w:right w:val="nil"/>
            </w:tcBorders>
            <w:shd w:val="clear" w:color="auto" w:fill="FFFFFF"/>
            <w:vAlign w:val="center"/>
          </w:tcPr>
          <w:p w14:paraId="3B5D5B79" w14:textId="77777777" w:rsidR="005B112D" w:rsidRPr="001D07A2" w:rsidRDefault="005B112D" w:rsidP="005B112D">
            <w:pPr>
              <w:spacing w:after="0" w:line="220" w:lineRule="exact"/>
              <w:rPr>
                <w:rFonts w:ascii="Times New Roman" w:eastAsia="Times New Roman" w:hAnsi="Times New Roman" w:cs="Times New Roman"/>
                <w:sz w:val="24"/>
                <w:szCs w:val="24"/>
                <w:lang w:eastAsia="ru-RU"/>
              </w:rPr>
            </w:pPr>
            <w:r w:rsidRPr="001D07A2">
              <w:rPr>
                <w:rFonts w:ascii="Times New Roman" w:eastAsia="Times New Roman" w:hAnsi="Times New Roman" w:cs="Times New Roman"/>
                <w:color w:val="000000"/>
                <w:lang w:eastAsia="ru-RU"/>
              </w:rPr>
              <w:t>Классы</w:t>
            </w:r>
          </w:p>
        </w:tc>
        <w:tc>
          <w:tcPr>
            <w:tcW w:w="2268" w:type="dxa"/>
            <w:tcBorders>
              <w:top w:val="single" w:sz="4" w:space="0" w:color="auto"/>
              <w:left w:val="single" w:sz="4" w:space="0" w:color="auto"/>
              <w:bottom w:val="nil"/>
              <w:right w:val="nil"/>
            </w:tcBorders>
            <w:shd w:val="clear" w:color="auto" w:fill="FFFFFF"/>
            <w:vAlign w:val="bottom"/>
          </w:tcPr>
          <w:p w14:paraId="078B0FE5" w14:textId="77777777" w:rsidR="005B112D" w:rsidRPr="001D07A2" w:rsidRDefault="005B112D" w:rsidP="005B112D">
            <w:pPr>
              <w:spacing w:after="0" w:line="240" w:lineRule="auto"/>
              <w:rPr>
                <w:rFonts w:ascii="Times New Roman" w:eastAsia="Times New Roman" w:hAnsi="Times New Roman" w:cs="Times New Roman"/>
                <w:sz w:val="24"/>
                <w:szCs w:val="24"/>
                <w:lang w:eastAsia="ru-RU"/>
              </w:rPr>
            </w:pPr>
            <w:r w:rsidRPr="001D07A2">
              <w:rPr>
                <w:rFonts w:ascii="Times New Roman" w:eastAsia="Times New Roman" w:hAnsi="Times New Roman" w:cs="Times New Roman"/>
                <w:color w:val="000000"/>
                <w:lang w:eastAsia="ru-RU"/>
              </w:rPr>
              <w:t>Ориентировочное</w:t>
            </w:r>
          </w:p>
          <w:p w14:paraId="7CED7CFC" w14:textId="77777777" w:rsidR="005B112D" w:rsidRPr="001D07A2" w:rsidRDefault="005B112D" w:rsidP="005B112D">
            <w:pPr>
              <w:spacing w:after="0" w:line="240" w:lineRule="auto"/>
              <w:rPr>
                <w:rFonts w:ascii="Times New Roman" w:eastAsia="Times New Roman" w:hAnsi="Times New Roman" w:cs="Times New Roman"/>
                <w:sz w:val="24"/>
                <w:szCs w:val="24"/>
                <w:lang w:eastAsia="ru-RU"/>
              </w:rPr>
            </w:pPr>
            <w:r w:rsidRPr="001D07A2">
              <w:rPr>
                <w:rFonts w:ascii="Times New Roman" w:eastAsia="Times New Roman" w:hAnsi="Times New Roman" w:cs="Times New Roman"/>
                <w:color w:val="000000"/>
                <w:lang w:eastAsia="ru-RU"/>
              </w:rPr>
              <w:t>время</w:t>
            </w:r>
          </w:p>
          <w:p w14:paraId="3DE0C39C" w14:textId="77777777" w:rsidR="005B112D" w:rsidRPr="001D07A2" w:rsidRDefault="005B112D" w:rsidP="005B112D">
            <w:pPr>
              <w:spacing w:after="0" w:line="240" w:lineRule="auto"/>
              <w:rPr>
                <w:rFonts w:ascii="Times New Roman" w:eastAsia="Times New Roman" w:hAnsi="Times New Roman" w:cs="Times New Roman"/>
                <w:sz w:val="24"/>
                <w:szCs w:val="24"/>
                <w:lang w:eastAsia="ru-RU"/>
              </w:rPr>
            </w:pPr>
            <w:r w:rsidRPr="001D07A2">
              <w:rPr>
                <w:rFonts w:ascii="Times New Roman" w:eastAsia="Times New Roman" w:hAnsi="Times New Roman" w:cs="Times New Roman"/>
                <w:color w:val="000000"/>
                <w:lang w:eastAsia="ru-RU"/>
              </w:rPr>
              <w:t>проведения</w:t>
            </w:r>
          </w:p>
        </w:tc>
        <w:tc>
          <w:tcPr>
            <w:tcW w:w="3508" w:type="dxa"/>
            <w:tcBorders>
              <w:top w:val="single" w:sz="4" w:space="0" w:color="auto"/>
              <w:left w:val="single" w:sz="4" w:space="0" w:color="auto"/>
              <w:bottom w:val="nil"/>
              <w:right w:val="single" w:sz="4" w:space="0" w:color="auto"/>
            </w:tcBorders>
            <w:shd w:val="clear" w:color="auto" w:fill="FFFFFF"/>
            <w:vAlign w:val="center"/>
          </w:tcPr>
          <w:p w14:paraId="72BD1F72" w14:textId="77777777" w:rsidR="005B112D" w:rsidRPr="001D07A2" w:rsidRDefault="005B112D" w:rsidP="005B112D">
            <w:pPr>
              <w:spacing w:after="0" w:line="220" w:lineRule="exact"/>
              <w:rPr>
                <w:rFonts w:ascii="Times New Roman" w:eastAsia="Times New Roman" w:hAnsi="Times New Roman" w:cs="Times New Roman"/>
                <w:sz w:val="24"/>
                <w:szCs w:val="24"/>
                <w:lang w:eastAsia="ru-RU"/>
              </w:rPr>
            </w:pPr>
            <w:r w:rsidRPr="001D07A2">
              <w:rPr>
                <w:rFonts w:ascii="Times New Roman" w:eastAsia="Times New Roman" w:hAnsi="Times New Roman" w:cs="Times New Roman"/>
                <w:color w:val="000000"/>
                <w:lang w:eastAsia="ru-RU"/>
              </w:rPr>
              <w:t>Ответственные</w:t>
            </w:r>
          </w:p>
        </w:tc>
      </w:tr>
      <w:tr w:rsidR="005B112D" w:rsidRPr="00B94F8B" w14:paraId="68A6CAC4" w14:textId="77777777" w:rsidTr="005B112D">
        <w:trPr>
          <w:gridAfter w:val="2"/>
          <w:wAfter w:w="119" w:type="dxa"/>
        </w:trPr>
        <w:tc>
          <w:tcPr>
            <w:tcW w:w="6658" w:type="dxa"/>
            <w:tcBorders>
              <w:top w:val="single" w:sz="4" w:space="0" w:color="auto"/>
              <w:left w:val="single" w:sz="4" w:space="0" w:color="auto"/>
              <w:bottom w:val="nil"/>
              <w:right w:val="nil"/>
            </w:tcBorders>
            <w:shd w:val="clear" w:color="auto" w:fill="FFFFFF"/>
          </w:tcPr>
          <w:p w14:paraId="411AF365" w14:textId="77777777" w:rsidR="005B112D" w:rsidRDefault="005B112D" w:rsidP="005B112D">
            <w:pPr>
              <w:spacing w:after="0" w:line="220" w:lineRule="exac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Организация деятельности школьного объединения МАН</w:t>
            </w:r>
          </w:p>
        </w:tc>
        <w:tc>
          <w:tcPr>
            <w:tcW w:w="2126" w:type="dxa"/>
            <w:tcBorders>
              <w:top w:val="single" w:sz="4" w:space="0" w:color="auto"/>
              <w:left w:val="single" w:sz="4" w:space="0" w:color="auto"/>
              <w:bottom w:val="nil"/>
              <w:right w:val="nil"/>
            </w:tcBorders>
            <w:shd w:val="clear" w:color="auto" w:fill="FFFFFF"/>
          </w:tcPr>
          <w:p w14:paraId="41F830E0" w14:textId="77777777" w:rsidR="005B112D" w:rsidRPr="00BB0487" w:rsidRDefault="005B112D" w:rsidP="005B112D">
            <w:pPr>
              <w:spacing w:after="0" w:line="240" w:lineRule="exact"/>
              <w:jc w:val="both"/>
              <w:rPr>
                <w:rFonts w:ascii="Times New Roman" w:eastAsia="Times New Roman" w:hAnsi="Times New Roman" w:cs="Times New Roman"/>
                <w:color w:val="000000"/>
                <w:sz w:val="24"/>
                <w:szCs w:val="24"/>
                <w:lang w:val="en-US" w:eastAsia="ru-RU"/>
              </w:rPr>
            </w:pPr>
            <w:r>
              <w:rPr>
                <w:rFonts w:ascii="Times New Roman" w:eastAsia="Times New Roman" w:hAnsi="Times New Roman" w:cs="Times New Roman"/>
                <w:color w:val="000000"/>
                <w:sz w:val="24"/>
                <w:szCs w:val="24"/>
                <w:lang w:val="en-US" w:eastAsia="ru-RU"/>
              </w:rPr>
              <w:t>5-9</w:t>
            </w:r>
          </w:p>
        </w:tc>
        <w:tc>
          <w:tcPr>
            <w:tcW w:w="2268" w:type="dxa"/>
            <w:tcBorders>
              <w:top w:val="single" w:sz="4" w:space="0" w:color="auto"/>
              <w:left w:val="single" w:sz="4" w:space="0" w:color="auto"/>
              <w:bottom w:val="nil"/>
              <w:right w:val="nil"/>
            </w:tcBorders>
            <w:shd w:val="clear" w:color="auto" w:fill="FFFFFF"/>
            <w:vAlign w:val="bottom"/>
          </w:tcPr>
          <w:p w14:paraId="6977CA47" w14:textId="77777777" w:rsidR="005B112D" w:rsidRPr="00B94F8B" w:rsidRDefault="005B112D" w:rsidP="005B112D">
            <w:pPr>
              <w:spacing w:after="0" w:line="240" w:lineRule="auto"/>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в течение учебного года</w:t>
            </w:r>
          </w:p>
        </w:tc>
        <w:tc>
          <w:tcPr>
            <w:tcW w:w="3508" w:type="dxa"/>
            <w:tcBorders>
              <w:top w:val="single" w:sz="4" w:space="0" w:color="auto"/>
              <w:left w:val="single" w:sz="4" w:space="0" w:color="auto"/>
              <w:bottom w:val="nil"/>
              <w:right w:val="single" w:sz="4" w:space="0" w:color="auto"/>
            </w:tcBorders>
            <w:shd w:val="clear" w:color="auto" w:fill="FFFFFF"/>
            <w:vAlign w:val="bottom"/>
          </w:tcPr>
          <w:p w14:paraId="3397FBE2" w14:textId="77777777" w:rsidR="005B112D" w:rsidRPr="00B94F8B" w:rsidRDefault="005B112D" w:rsidP="005B112D">
            <w:pPr>
              <w:spacing w:after="0" w:line="240" w:lineRule="auto"/>
              <w:jc w:val="both"/>
              <w:rPr>
                <w:rFonts w:ascii="Times New Roman" w:eastAsia="Times New Roman" w:hAnsi="Times New Roman" w:cs="Times New Roman"/>
                <w:color w:val="000000"/>
                <w:sz w:val="24"/>
                <w:szCs w:val="24"/>
                <w:lang w:eastAsia="ru-RU"/>
              </w:rPr>
            </w:pPr>
            <w:r w:rsidRPr="00B94F8B">
              <w:rPr>
                <w:rFonts w:ascii="Times New Roman" w:eastAsia="Times New Roman" w:hAnsi="Times New Roman" w:cs="Times New Roman"/>
                <w:color w:val="000000"/>
                <w:sz w:val="24"/>
                <w:szCs w:val="24"/>
                <w:lang w:eastAsia="ru-RU"/>
              </w:rPr>
              <w:t xml:space="preserve">Педагоги-организаторы, </w:t>
            </w:r>
            <w:proofErr w:type="spellStart"/>
            <w:proofErr w:type="gramStart"/>
            <w:r w:rsidRPr="00B94F8B">
              <w:rPr>
                <w:rFonts w:ascii="Times New Roman" w:eastAsia="Times New Roman" w:hAnsi="Times New Roman" w:cs="Times New Roman"/>
                <w:color w:val="000000"/>
                <w:sz w:val="24"/>
                <w:szCs w:val="24"/>
                <w:lang w:eastAsia="ru-RU"/>
              </w:rPr>
              <w:t>кл.руководители</w:t>
            </w:r>
            <w:proofErr w:type="spellEnd"/>
            <w:proofErr w:type="gramEnd"/>
          </w:p>
        </w:tc>
      </w:tr>
      <w:tr w:rsidR="005B112D" w:rsidRPr="00B94F8B" w14:paraId="2414794C" w14:textId="77777777" w:rsidTr="005B112D">
        <w:trPr>
          <w:gridAfter w:val="2"/>
          <w:wAfter w:w="119" w:type="dxa"/>
        </w:trPr>
        <w:tc>
          <w:tcPr>
            <w:tcW w:w="6658" w:type="dxa"/>
            <w:tcBorders>
              <w:top w:val="single" w:sz="4" w:space="0" w:color="auto"/>
              <w:left w:val="single" w:sz="4" w:space="0" w:color="auto"/>
              <w:bottom w:val="nil"/>
              <w:right w:val="nil"/>
            </w:tcBorders>
            <w:shd w:val="clear" w:color="auto" w:fill="FFFFFF"/>
          </w:tcPr>
          <w:p w14:paraId="61BDADD9" w14:textId="77777777" w:rsidR="005B112D" w:rsidRDefault="005B112D" w:rsidP="005B112D">
            <w:pPr>
              <w:spacing w:after="0" w:line="220" w:lineRule="exac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Участие в акциях РДШ, </w:t>
            </w:r>
            <w:proofErr w:type="spellStart"/>
            <w:r>
              <w:rPr>
                <w:rFonts w:ascii="Times New Roman" w:eastAsia="Times New Roman" w:hAnsi="Times New Roman" w:cs="Times New Roman"/>
                <w:color w:val="000000"/>
                <w:sz w:val="24"/>
                <w:szCs w:val="24"/>
                <w:lang w:eastAsia="ru-RU"/>
              </w:rPr>
              <w:t>Юнармии</w:t>
            </w:r>
            <w:proofErr w:type="spellEnd"/>
          </w:p>
        </w:tc>
        <w:tc>
          <w:tcPr>
            <w:tcW w:w="2126" w:type="dxa"/>
            <w:tcBorders>
              <w:top w:val="single" w:sz="4" w:space="0" w:color="auto"/>
              <w:left w:val="single" w:sz="4" w:space="0" w:color="auto"/>
              <w:bottom w:val="nil"/>
              <w:right w:val="nil"/>
            </w:tcBorders>
            <w:shd w:val="clear" w:color="auto" w:fill="FFFFFF"/>
          </w:tcPr>
          <w:p w14:paraId="44C34635" w14:textId="77777777" w:rsidR="005B112D" w:rsidRPr="00BB0487" w:rsidRDefault="005B112D" w:rsidP="005B112D">
            <w:pPr>
              <w:spacing w:after="0" w:line="240" w:lineRule="exact"/>
              <w:jc w:val="both"/>
              <w:rPr>
                <w:rFonts w:ascii="Times New Roman" w:eastAsia="Times New Roman" w:hAnsi="Times New Roman" w:cs="Times New Roman"/>
                <w:color w:val="000000"/>
                <w:sz w:val="24"/>
                <w:szCs w:val="24"/>
                <w:lang w:val="en-US" w:eastAsia="ru-RU"/>
              </w:rPr>
            </w:pPr>
            <w:r>
              <w:rPr>
                <w:rFonts w:ascii="Times New Roman" w:eastAsia="Times New Roman" w:hAnsi="Times New Roman" w:cs="Times New Roman"/>
                <w:color w:val="000000"/>
                <w:sz w:val="24"/>
                <w:szCs w:val="24"/>
                <w:lang w:val="en-US" w:eastAsia="ru-RU"/>
              </w:rPr>
              <w:t>5-9</w:t>
            </w:r>
          </w:p>
        </w:tc>
        <w:tc>
          <w:tcPr>
            <w:tcW w:w="2268" w:type="dxa"/>
            <w:tcBorders>
              <w:top w:val="single" w:sz="4" w:space="0" w:color="auto"/>
              <w:left w:val="single" w:sz="4" w:space="0" w:color="auto"/>
              <w:bottom w:val="nil"/>
              <w:right w:val="nil"/>
            </w:tcBorders>
            <w:shd w:val="clear" w:color="auto" w:fill="FFFFFF"/>
            <w:vAlign w:val="bottom"/>
          </w:tcPr>
          <w:p w14:paraId="12693A12" w14:textId="77777777" w:rsidR="005B112D" w:rsidRPr="00B94F8B" w:rsidRDefault="005B112D" w:rsidP="005B112D">
            <w:pPr>
              <w:spacing w:after="0" w:line="240" w:lineRule="auto"/>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в течение учебного года</w:t>
            </w:r>
          </w:p>
        </w:tc>
        <w:tc>
          <w:tcPr>
            <w:tcW w:w="3508" w:type="dxa"/>
            <w:tcBorders>
              <w:top w:val="single" w:sz="4" w:space="0" w:color="auto"/>
              <w:left w:val="single" w:sz="4" w:space="0" w:color="auto"/>
              <w:bottom w:val="nil"/>
              <w:right w:val="single" w:sz="4" w:space="0" w:color="auto"/>
            </w:tcBorders>
            <w:shd w:val="clear" w:color="auto" w:fill="FFFFFF"/>
            <w:vAlign w:val="bottom"/>
          </w:tcPr>
          <w:p w14:paraId="69E57DB5" w14:textId="77777777" w:rsidR="005B112D" w:rsidRPr="00B94F8B" w:rsidRDefault="005B112D" w:rsidP="005B112D">
            <w:pPr>
              <w:spacing w:after="0" w:line="240" w:lineRule="auto"/>
              <w:jc w:val="both"/>
              <w:rPr>
                <w:rFonts w:ascii="Times New Roman" w:eastAsia="Times New Roman" w:hAnsi="Times New Roman" w:cs="Times New Roman"/>
                <w:color w:val="000000"/>
                <w:sz w:val="24"/>
                <w:szCs w:val="24"/>
                <w:lang w:eastAsia="ru-RU"/>
              </w:rPr>
            </w:pPr>
            <w:r w:rsidRPr="00B94F8B">
              <w:rPr>
                <w:rFonts w:ascii="Times New Roman" w:eastAsia="Times New Roman" w:hAnsi="Times New Roman" w:cs="Times New Roman"/>
                <w:color w:val="000000"/>
                <w:sz w:val="24"/>
                <w:szCs w:val="24"/>
                <w:lang w:eastAsia="ru-RU"/>
              </w:rPr>
              <w:t xml:space="preserve">Педагоги-организаторы, </w:t>
            </w:r>
            <w:proofErr w:type="spellStart"/>
            <w:proofErr w:type="gramStart"/>
            <w:r w:rsidRPr="00B94F8B">
              <w:rPr>
                <w:rFonts w:ascii="Times New Roman" w:eastAsia="Times New Roman" w:hAnsi="Times New Roman" w:cs="Times New Roman"/>
                <w:color w:val="000000"/>
                <w:sz w:val="24"/>
                <w:szCs w:val="24"/>
                <w:lang w:eastAsia="ru-RU"/>
              </w:rPr>
              <w:t>кл.руководители</w:t>
            </w:r>
            <w:proofErr w:type="spellEnd"/>
            <w:proofErr w:type="gramEnd"/>
          </w:p>
        </w:tc>
      </w:tr>
      <w:tr w:rsidR="005B112D" w:rsidRPr="001D07A2" w14:paraId="435F8317" w14:textId="77777777" w:rsidTr="005B11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trHeight w:val="494"/>
        </w:trPr>
        <w:tc>
          <w:tcPr>
            <w:tcW w:w="14679" w:type="dxa"/>
            <w:gridSpan w:val="6"/>
            <w:tcBorders>
              <w:top w:val="single" w:sz="4" w:space="0" w:color="auto"/>
              <w:left w:val="single" w:sz="4" w:space="0" w:color="auto"/>
              <w:bottom w:val="nil"/>
              <w:right w:val="single" w:sz="4" w:space="0" w:color="auto"/>
            </w:tcBorders>
            <w:shd w:val="clear" w:color="auto" w:fill="C5E0B3" w:themeFill="accent6" w:themeFillTint="66"/>
          </w:tcPr>
          <w:p w14:paraId="407E2BB5" w14:textId="77777777" w:rsidR="005B112D" w:rsidRPr="001D07A2" w:rsidRDefault="005B112D" w:rsidP="005B112D">
            <w:pPr>
              <w:spacing w:after="0" w:line="260" w:lineRule="exact"/>
              <w:jc w:val="center"/>
              <w:rPr>
                <w:rFonts w:ascii="Times New Roman" w:eastAsia="Times New Roman" w:hAnsi="Times New Roman" w:cs="Times New Roman"/>
                <w:sz w:val="24"/>
                <w:szCs w:val="24"/>
                <w:lang w:eastAsia="ru-RU"/>
              </w:rPr>
            </w:pPr>
            <w:proofErr w:type="spellStart"/>
            <w:r w:rsidRPr="001D07A2">
              <w:rPr>
                <w:rFonts w:ascii="Times New Roman" w:eastAsia="Times New Roman" w:hAnsi="Times New Roman" w:cs="Times New Roman"/>
                <w:b/>
                <w:bCs/>
                <w:color w:val="000000"/>
                <w:sz w:val="26"/>
                <w:szCs w:val="26"/>
                <w:lang w:eastAsia="ru-RU"/>
              </w:rPr>
              <w:t>Волонтерство</w:t>
            </w:r>
            <w:proofErr w:type="spellEnd"/>
          </w:p>
        </w:tc>
      </w:tr>
      <w:tr w:rsidR="005B112D" w:rsidRPr="001D07A2" w14:paraId="58EBB6DF" w14:textId="77777777" w:rsidTr="005B11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trHeight w:val="835"/>
        </w:trPr>
        <w:tc>
          <w:tcPr>
            <w:tcW w:w="6658" w:type="dxa"/>
            <w:tcBorders>
              <w:top w:val="single" w:sz="4" w:space="0" w:color="auto"/>
              <w:left w:val="single" w:sz="4" w:space="0" w:color="auto"/>
              <w:bottom w:val="nil"/>
              <w:right w:val="nil"/>
            </w:tcBorders>
            <w:shd w:val="clear" w:color="auto" w:fill="FFFFFF"/>
            <w:vAlign w:val="bottom"/>
          </w:tcPr>
          <w:p w14:paraId="4234D602" w14:textId="77777777" w:rsidR="005B112D" w:rsidRPr="001D07A2" w:rsidRDefault="005B112D" w:rsidP="005B112D">
            <w:pPr>
              <w:spacing w:after="0" w:line="240" w:lineRule="auto"/>
              <w:rPr>
                <w:rFonts w:ascii="Times New Roman" w:eastAsia="Times New Roman" w:hAnsi="Times New Roman" w:cs="Times New Roman"/>
                <w:sz w:val="24"/>
                <w:szCs w:val="24"/>
                <w:lang w:eastAsia="ru-RU"/>
              </w:rPr>
            </w:pPr>
            <w:r w:rsidRPr="001D07A2">
              <w:rPr>
                <w:rFonts w:ascii="Times New Roman" w:eastAsia="Times New Roman" w:hAnsi="Times New Roman" w:cs="Times New Roman"/>
                <w:color w:val="000000"/>
                <w:lang w:eastAsia="ru-RU"/>
              </w:rPr>
              <w:t>Участие в акциях.</w:t>
            </w:r>
          </w:p>
          <w:p w14:paraId="0002DD9A" w14:textId="77777777" w:rsidR="005B112D" w:rsidRPr="001D07A2" w:rsidRDefault="005B112D" w:rsidP="005B112D">
            <w:pPr>
              <w:spacing w:after="0" w:line="240" w:lineRule="auto"/>
              <w:rPr>
                <w:rFonts w:ascii="Times New Roman" w:eastAsia="Times New Roman" w:hAnsi="Times New Roman" w:cs="Times New Roman"/>
                <w:sz w:val="24"/>
                <w:szCs w:val="24"/>
                <w:lang w:eastAsia="ru-RU"/>
              </w:rPr>
            </w:pPr>
            <w:r w:rsidRPr="001D07A2">
              <w:rPr>
                <w:rFonts w:ascii="Times New Roman" w:eastAsia="Times New Roman" w:hAnsi="Times New Roman" w:cs="Times New Roman"/>
                <w:color w:val="000000"/>
                <w:lang w:eastAsia="ru-RU"/>
              </w:rPr>
              <w:t>«Помоги быть счастливым» (социальное-ориен</w:t>
            </w:r>
            <w:r>
              <w:rPr>
                <w:rFonts w:ascii="Times New Roman" w:eastAsia="Times New Roman" w:hAnsi="Times New Roman" w:cs="Times New Roman"/>
                <w:color w:val="000000"/>
                <w:lang w:eastAsia="ru-RU"/>
              </w:rPr>
              <w:t>т</w:t>
            </w:r>
            <w:r w:rsidRPr="001D07A2">
              <w:rPr>
                <w:rFonts w:ascii="Times New Roman" w:eastAsia="Times New Roman" w:hAnsi="Times New Roman" w:cs="Times New Roman"/>
                <w:color w:val="000000"/>
                <w:lang w:eastAsia="ru-RU"/>
              </w:rPr>
              <w:t>ированное направление) «Традиции благотворительности»</w:t>
            </w:r>
          </w:p>
        </w:tc>
        <w:tc>
          <w:tcPr>
            <w:tcW w:w="2126" w:type="dxa"/>
            <w:tcBorders>
              <w:top w:val="single" w:sz="4" w:space="0" w:color="auto"/>
              <w:left w:val="single" w:sz="4" w:space="0" w:color="auto"/>
              <w:bottom w:val="nil"/>
              <w:right w:val="nil"/>
            </w:tcBorders>
            <w:shd w:val="clear" w:color="auto" w:fill="FFFFFF"/>
          </w:tcPr>
          <w:p w14:paraId="08FC0C61" w14:textId="77777777" w:rsidR="005B112D" w:rsidRPr="001D07A2" w:rsidRDefault="005B112D" w:rsidP="005B112D">
            <w:pPr>
              <w:spacing w:after="0" w:line="220" w:lineRule="exact"/>
              <w:rPr>
                <w:rFonts w:ascii="Times New Roman" w:eastAsia="Times New Roman" w:hAnsi="Times New Roman" w:cs="Times New Roman"/>
                <w:sz w:val="24"/>
                <w:szCs w:val="24"/>
                <w:lang w:eastAsia="ru-RU"/>
              </w:rPr>
            </w:pPr>
            <w:r>
              <w:rPr>
                <w:rFonts w:ascii="Times New Roman" w:eastAsia="Times New Roman" w:hAnsi="Times New Roman" w:cs="Times New Roman"/>
                <w:color w:val="000000"/>
                <w:lang w:eastAsia="ru-RU"/>
              </w:rPr>
              <w:t>5-9</w:t>
            </w:r>
          </w:p>
        </w:tc>
        <w:tc>
          <w:tcPr>
            <w:tcW w:w="2268" w:type="dxa"/>
            <w:tcBorders>
              <w:top w:val="single" w:sz="4" w:space="0" w:color="auto"/>
              <w:left w:val="single" w:sz="4" w:space="0" w:color="auto"/>
              <w:bottom w:val="nil"/>
              <w:right w:val="nil"/>
            </w:tcBorders>
            <w:shd w:val="clear" w:color="auto" w:fill="FFFFFF"/>
          </w:tcPr>
          <w:p w14:paraId="487397E4" w14:textId="77777777" w:rsidR="005B112D" w:rsidRPr="001D07A2" w:rsidRDefault="005B112D" w:rsidP="005B112D">
            <w:pPr>
              <w:spacing w:after="0" w:line="220" w:lineRule="exact"/>
              <w:rPr>
                <w:rFonts w:ascii="Times New Roman" w:eastAsia="Times New Roman" w:hAnsi="Times New Roman" w:cs="Times New Roman"/>
                <w:sz w:val="24"/>
                <w:szCs w:val="24"/>
                <w:lang w:eastAsia="ru-RU"/>
              </w:rPr>
            </w:pPr>
            <w:r w:rsidRPr="001D07A2">
              <w:rPr>
                <w:rFonts w:ascii="Times New Roman" w:eastAsia="Times New Roman" w:hAnsi="Times New Roman" w:cs="Times New Roman"/>
                <w:color w:val="000000"/>
                <w:lang w:eastAsia="ru-RU"/>
              </w:rPr>
              <w:t>сентябрь</w:t>
            </w:r>
          </w:p>
        </w:tc>
        <w:tc>
          <w:tcPr>
            <w:tcW w:w="3627" w:type="dxa"/>
            <w:gridSpan w:val="3"/>
            <w:tcBorders>
              <w:top w:val="single" w:sz="4" w:space="0" w:color="auto"/>
              <w:left w:val="single" w:sz="4" w:space="0" w:color="auto"/>
              <w:bottom w:val="nil"/>
              <w:right w:val="single" w:sz="4" w:space="0" w:color="auto"/>
            </w:tcBorders>
            <w:shd w:val="clear" w:color="auto" w:fill="FFFFFF"/>
            <w:vAlign w:val="bottom"/>
          </w:tcPr>
          <w:p w14:paraId="1596E569" w14:textId="77777777" w:rsidR="005B112D" w:rsidRPr="001D07A2" w:rsidRDefault="005B112D" w:rsidP="005B112D">
            <w:pPr>
              <w:spacing w:after="0" w:line="240" w:lineRule="auto"/>
              <w:rPr>
                <w:rFonts w:ascii="Times New Roman" w:eastAsia="Times New Roman" w:hAnsi="Times New Roman" w:cs="Times New Roman"/>
                <w:sz w:val="24"/>
                <w:szCs w:val="24"/>
                <w:lang w:eastAsia="ru-RU"/>
              </w:rPr>
            </w:pPr>
            <w:r w:rsidRPr="001D07A2">
              <w:rPr>
                <w:rFonts w:ascii="Times New Roman" w:eastAsia="Times New Roman" w:hAnsi="Times New Roman" w:cs="Times New Roman"/>
                <w:color w:val="000000"/>
                <w:lang w:eastAsia="ru-RU"/>
              </w:rPr>
              <w:t>зам. директора по ВР классные руководители</w:t>
            </w:r>
          </w:p>
        </w:tc>
      </w:tr>
      <w:tr w:rsidR="005B112D" w:rsidRPr="001D07A2" w14:paraId="432CEB4A" w14:textId="77777777" w:rsidTr="005B11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trHeight w:val="562"/>
        </w:trPr>
        <w:tc>
          <w:tcPr>
            <w:tcW w:w="6658" w:type="dxa"/>
            <w:tcBorders>
              <w:top w:val="single" w:sz="4" w:space="0" w:color="auto"/>
              <w:left w:val="single" w:sz="4" w:space="0" w:color="auto"/>
              <w:bottom w:val="nil"/>
              <w:right w:val="nil"/>
            </w:tcBorders>
            <w:shd w:val="clear" w:color="auto" w:fill="FFFFFF"/>
          </w:tcPr>
          <w:p w14:paraId="65D37F06" w14:textId="77777777" w:rsidR="005B112D" w:rsidRPr="001D07A2" w:rsidRDefault="005B112D" w:rsidP="005B112D">
            <w:pPr>
              <w:spacing w:after="0" w:line="220" w:lineRule="exact"/>
              <w:rPr>
                <w:rFonts w:ascii="Times New Roman" w:eastAsia="Times New Roman" w:hAnsi="Times New Roman" w:cs="Times New Roman"/>
                <w:sz w:val="24"/>
                <w:szCs w:val="24"/>
                <w:lang w:eastAsia="ru-RU"/>
              </w:rPr>
            </w:pPr>
            <w:r w:rsidRPr="001D07A2">
              <w:rPr>
                <w:rFonts w:ascii="Times New Roman" w:eastAsia="Times New Roman" w:hAnsi="Times New Roman" w:cs="Times New Roman"/>
                <w:color w:val="000000"/>
                <w:lang w:eastAsia="ru-RU"/>
              </w:rPr>
              <w:t>Экологические акции</w:t>
            </w:r>
          </w:p>
        </w:tc>
        <w:tc>
          <w:tcPr>
            <w:tcW w:w="2126" w:type="dxa"/>
            <w:tcBorders>
              <w:top w:val="single" w:sz="4" w:space="0" w:color="auto"/>
              <w:left w:val="single" w:sz="4" w:space="0" w:color="auto"/>
              <w:bottom w:val="nil"/>
              <w:right w:val="nil"/>
            </w:tcBorders>
            <w:shd w:val="clear" w:color="auto" w:fill="FFFFFF"/>
          </w:tcPr>
          <w:p w14:paraId="7DBCE63D" w14:textId="77777777" w:rsidR="005B112D" w:rsidRPr="001D07A2" w:rsidRDefault="005B112D" w:rsidP="005B112D">
            <w:pPr>
              <w:spacing w:after="0" w:line="220" w:lineRule="exact"/>
              <w:rPr>
                <w:rFonts w:ascii="Times New Roman" w:eastAsia="Times New Roman" w:hAnsi="Times New Roman" w:cs="Times New Roman"/>
                <w:sz w:val="24"/>
                <w:szCs w:val="24"/>
                <w:lang w:eastAsia="ru-RU"/>
              </w:rPr>
            </w:pPr>
            <w:r>
              <w:rPr>
                <w:rFonts w:ascii="Times New Roman" w:eastAsia="Times New Roman" w:hAnsi="Times New Roman" w:cs="Times New Roman"/>
                <w:color w:val="000000"/>
                <w:lang w:eastAsia="ru-RU"/>
              </w:rPr>
              <w:t>5-9</w:t>
            </w:r>
          </w:p>
        </w:tc>
        <w:tc>
          <w:tcPr>
            <w:tcW w:w="2268" w:type="dxa"/>
            <w:tcBorders>
              <w:top w:val="single" w:sz="4" w:space="0" w:color="auto"/>
              <w:left w:val="single" w:sz="4" w:space="0" w:color="auto"/>
              <w:bottom w:val="nil"/>
              <w:right w:val="nil"/>
            </w:tcBorders>
            <w:shd w:val="clear" w:color="auto" w:fill="FFFFFF"/>
          </w:tcPr>
          <w:p w14:paraId="52D9A2ED" w14:textId="77777777" w:rsidR="005B112D" w:rsidRPr="001D07A2" w:rsidRDefault="005B112D" w:rsidP="005B112D">
            <w:pPr>
              <w:spacing w:after="0" w:line="220" w:lineRule="exact"/>
              <w:rPr>
                <w:rFonts w:ascii="Times New Roman" w:eastAsia="Times New Roman" w:hAnsi="Times New Roman" w:cs="Times New Roman"/>
                <w:sz w:val="24"/>
                <w:szCs w:val="24"/>
                <w:lang w:eastAsia="ru-RU"/>
              </w:rPr>
            </w:pPr>
            <w:r w:rsidRPr="001D07A2">
              <w:rPr>
                <w:rFonts w:ascii="Times New Roman" w:eastAsia="Times New Roman" w:hAnsi="Times New Roman" w:cs="Times New Roman"/>
                <w:color w:val="000000"/>
                <w:lang w:eastAsia="ru-RU"/>
              </w:rPr>
              <w:t>октябрь</w:t>
            </w:r>
          </w:p>
        </w:tc>
        <w:tc>
          <w:tcPr>
            <w:tcW w:w="3627" w:type="dxa"/>
            <w:gridSpan w:val="3"/>
            <w:tcBorders>
              <w:top w:val="single" w:sz="4" w:space="0" w:color="auto"/>
              <w:left w:val="single" w:sz="4" w:space="0" w:color="auto"/>
              <w:bottom w:val="nil"/>
              <w:right w:val="single" w:sz="4" w:space="0" w:color="auto"/>
            </w:tcBorders>
            <w:shd w:val="clear" w:color="auto" w:fill="FFFFFF"/>
            <w:vAlign w:val="bottom"/>
          </w:tcPr>
          <w:p w14:paraId="024C462D" w14:textId="77777777" w:rsidR="005B112D" w:rsidRPr="001D07A2" w:rsidRDefault="005B112D" w:rsidP="005B112D">
            <w:pPr>
              <w:spacing w:after="0" w:line="240" w:lineRule="auto"/>
              <w:rPr>
                <w:rFonts w:ascii="Times New Roman" w:eastAsia="Times New Roman" w:hAnsi="Times New Roman" w:cs="Times New Roman"/>
                <w:sz w:val="24"/>
                <w:szCs w:val="24"/>
                <w:lang w:eastAsia="ru-RU"/>
              </w:rPr>
            </w:pPr>
            <w:r w:rsidRPr="001D07A2">
              <w:rPr>
                <w:rFonts w:ascii="Times New Roman" w:eastAsia="Times New Roman" w:hAnsi="Times New Roman" w:cs="Times New Roman"/>
                <w:color w:val="000000"/>
                <w:lang w:eastAsia="ru-RU"/>
              </w:rPr>
              <w:t>зам. директора по ВР Классные руководители</w:t>
            </w:r>
          </w:p>
        </w:tc>
      </w:tr>
      <w:tr w:rsidR="005B112D" w:rsidRPr="001D07A2" w14:paraId="70524A47" w14:textId="77777777" w:rsidTr="005B11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trHeight w:val="562"/>
        </w:trPr>
        <w:tc>
          <w:tcPr>
            <w:tcW w:w="6658" w:type="dxa"/>
            <w:tcBorders>
              <w:top w:val="single" w:sz="4" w:space="0" w:color="auto"/>
              <w:left w:val="single" w:sz="4" w:space="0" w:color="auto"/>
              <w:bottom w:val="nil"/>
              <w:right w:val="nil"/>
            </w:tcBorders>
            <w:shd w:val="clear" w:color="auto" w:fill="FFFFFF"/>
          </w:tcPr>
          <w:p w14:paraId="2D4B3F8B" w14:textId="77777777" w:rsidR="005B112D" w:rsidRPr="001D07A2" w:rsidRDefault="005B112D" w:rsidP="005B112D">
            <w:pPr>
              <w:spacing w:after="0" w:line="220" w:lineRule="exact"/>
              <w:rPr>
                <w:rFonts w:ascii="Times New Roman" w:eastAsia="Times New Roman" w:hAnsi="Times New Roman" w:cs="Times New Roman"/>
                <w:sz w:val="24"/>
                <w:szCs w:val="24"/>
                <w:lang w:eastAsia="ru-RU"/>
              </w:rPr>
            </w:pPr>
            <w:r w:rsidRPr="001D07A2">
              <w:rPr>
                <w:rFonts w:ascii="Times New Roman" w:eastAsia="Times New Roman" w:hAnsi="Times New Roman" w:cs="Times New Roman"/>
                <w:color w:val="000000"/>
                <w:lang w:eastAsia="ru-RU"/>
              </w:rPr>
              <w:t>«Макулатура» (трудовое направление)</w:t>
            </w:r>
          </w:p>
        </w:tc>
        <w:tc>
          <w:tcPr>
            <w:tcW w:w="2126" w:type="dxa"/>
            <w:tcBorders>
              <w:top w:val="single" w:sz="4" w:space="0" w:color="auto"/>
              <w:left w:val="single" w:sz="4" w:space="0" w:color="auto"/>
              <w:bottom w:val="nil"/>
              <w:right w:val="nil"/>
            </w:tcBorders>
            <w:shd w:val="clear" w:color="auto" w:fill="FFFFFF"/>
          </w:tcPr>
          <w:p w14:paraId="3AD170D1" w14:textId="77777777" w:rsidR="005B112D" w:rsidRPr="001D07A2" w:rsidRDefault="005B112D" w:rsidP="005B112D">
            <w:pPr>
              <w:spacing w:after="0" w:line="220" w:lineRule="exact"/>
              <w:rPr>
                <w:rFonts w:ascii="Times New Roman" w:eastAsia="Times New Roman" w:hAnsi="Times New Roman" w:cs="Times New Roman"/>
                <w:sz w:val="24"/>
                <w:szCs w:val="24"/>
                <w:lang w:eastAsia="ru-RU"/>
              </w:rPr>
            </w:pPr>
            <w:r>
              <w:rPr>
                <w:rFonts w:ascii="Times New Roman" w:eastAsia="Times New Roman" w:hAnsi="Times New Roman" w:cs="Times New Roman"/>
                <w:color w:val="000000"/>
                <w:lang w:eastAsia="ru-RU"/>
              </w:rPr>
              <w:t>5-9</w:t>
            </w:r>
          </w:p>
        </w:tc>
        <w:tc>
          <w:tcPr>
            <w:tcW w:w="2268" w:type="dxa"/>
            <w:tcBorders>
              <w:top w:val="single" w:sz="4" w:space="0" w:color="auto"/>
              <w:left w:val="single" w:sz="4" w:space="0" w:color="auto"/>
              <w:bottom w:val="nil"/>
              <w:right w:val="nil"/>
            </w:tcBorders>
            <w:shd w:val="clear" w:color="auto" w:fill="FFFFFF"/>
          </w:tcPr>
          <w:p w14:paraId="0FE1DA0B" w14:textId="77777777" w:rsidR="005B112D" w:rsidRPr="001D07A2" w:rsidRDefault="005B112D" w:rsidP="005B112D">
            <w:pPr>
              <w:spacing w:after="0" w:line="220" w:lineRule="exact"/>
              <w:rPr>
                <w:rFonts w:ascii="Times New Roman" w:eastAsia="Times New Roman" w:hAnsi="Times New Roman" w:cs="Times New Roman"/>
                <w:sz w:val="24"/>
                <w:szCs w:val="24"/>
                <w:lang w:eastAsia="ru-RU"/>
              </w:rPr>
            </w:pPr>
            <w:r w:rsidRPr="001D07A2">
              <w:rPr>
                <w:rFonts w:ascii="Times New Roman" w:eastAsia="Times New Roman" w:hAnsi="Times New Roman" w:cs="Times New Roman"/>
                <w:color w:val="000000"/>
                <w:lang w:eastAsia="ru-RU"/>
              </w:rPr>
              <w:t>ноябрь</w:t>
            </w:r>
          </w:p>
        </w:tc>
        <w:tc>
          <w:tcPr>
            <w:tcW w:w="3627" w:type="dxa"/>
            <w:gridSpan w:val="3"/>
            <w:tcBorders>
              <w:top w:val="single" w:sz="4" w:space="0" w:color="auto"/>
              <w:left w:val="single" w:sz="4" w:space="0" w:color="auto"/>
              <w:bottom w:val="nil"/>
              <w:right w:val="single" w:sz="4" w:space="0" w:color="auto"/>
            </w:tcBorders>
            <w:shd w:val="clear" w:color="auto" w:fill="FFFFFF"/>
            <w:vAlign w:val="bottom"/>
          </w:tcPr>
          <w:p w14:paraId="6676A2D9" w14:textId="77777777" w:rsidR="005B112D" w:rsidRPr="001D07A2" w:rsidRDefault="005B112D" w:rsidP="005B112D">
            <w:pPr>
              <w:spacing w:after="0" w:line="240" w:lineRule="auto"/>
              <w:rPr>
                <w:rFonts w:ascii="Times New Roman" w:eastAsia="Times New Roman" w:hAnsi="Times New Roman" w:cs="Times New Roman"/>
                <w:sz w:val="24"/>
                <w:szCs w:val="24"/>
                <w:lang w:eastAsia="ru-RU"/>
              </w:rPr>
            </w:pPr>
            <w:r w:rsidRPr="001D07A2">
              <w:rPr>
                <w:rFonts w:ascii="Times New Roman" w:eastAsia="Times New Roman" w:hAnsi="Times New Roman" w:cs="Times New Roman"/>
                <w:color w:val="000000"/>
                <w:lang w:eastAsia="ru-RU"/>
              </w:rPr>
              <w:t>зам. директора по ВР Классные руководи гели</w:t>
            </w:r>
          </w:p>
        </w:tc>
      </w:tr>
      <w:tr w:rsidR="005B112D" w:rsidRPr="001D07A2" w14:paraId="652C7774" w14:textId="77777777" w:rsidTr="005B11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trHeight w:val="566"/>
        </w:trPr>
        <w:tc>
          <w:tcPr>
            <w:tcW w:w="6658" w:type="dxa"/>
            <w:tcBorders>
              <w:top w:val="single" w:sz="4" w:space="0" w:color="auto"/>
              <w:left w:val="single" w:sz="4" w:space="0" w:color="auto"/>
              <w:bottom w:val="nil"/>
              <w:right w:val="nil"/>
            </w:tcBorders>
            <w:shd w:val="clear" w:color="auto" w:fill="FFFFFF"/>
          </w:tcPr>
          <w:p w14:paraId="1FF871C4" w14:textId="77777777" w:rsidR="005B112D" w:rsidRPr="001D07A2" w:rsidRDefault="005B112D" w:rsidP="005B112D">
            <w:pPr>
              <w:spacing w:after="0" w:line="220" w:lineRule="exact"/>
              <w:rPr>
                <w:rFonts w:ascii="Times New Roman" w:eastAsia="Times New Roman" w:hAnsi="Times New Roman" w:cs="Times New Roman"/>
                <w:sz w:val="24"/>
                <w:szCs w:val="24"/>
                <w:lang w:eastAsia="ru-RU"/>
              </w:rPr>
            </w:pPr>
            <w:r w:rsidRPr="001D07A2">
              <w:rPr>
                <w:rFonts w:ascii="Times New Roman" w:eastAsia="Times New Roman" w:hAnsi="Times New Roman" w:cs="Times New Roman"/>
                <w:color w:val="000000"/>
                <w:lang w:eastAsia="ru-RU"/>
              </w:rPr>
              <w:t>«Открытые сердца» (социальное направление)</w:t>
            </w:r>
          </w:p>
        </w:tc>
        <w:tc>
          <w:tcPr>
            <w:tcW w:w="2126" w:type="dxa"/>
            <w:tcBorders>
              <w:top w:val="single" w:sz="4" w:space="0" w:color="auto"/>
              <w:left w:val="single" w:sz="4" w:space="0" w:color="auto"/>
              <w:bottom w:val="nil"/>
              <w:right w:val="nil"/>
            </w:tcBorders>
            <w:shd w:val="clear" w:color="auto" w:fill="FFFFFF"/>
          </w:tcPr>
          <w:p w14:paraId="19313C4E" w14:textId="77777777" w:rsidR="005B112D" w:rsidRPr="001D07A2" w:rsidRDefault="005B112D" w:rsidP="005B112D">
            <w:pPr>
              <w:spacing w:after="0" w:line="220" w:lineRule="exact"/>
              <w:rPr>
                <w:rFonts w:ascii="Times New Roman" w:eastAsia="Times New Roman" w:hAnsi="Times New Roman" w:cs="Times New Roman"/>
                <w:sz w:val="24"/>
                <w:szCs w:val="24"/>
                <w:lang w:eastAsia="ru-RU"/>
              </w:rPr>
            </w:pPr>
            <w:r>
              <w:rPr>
                <w:rFonts w:ascii="Times New Roman" w:eastAsia="Times New Roman" w:hAnsi="Times New Roman" w:cs="Times New Roman"/>
                <w:color w:val="000000"/>
                <w:lang w:eastAsia="ru-RU"/>
              </w:rPr>
              <w:t>5-9</w:t>
            </w:r>
          </w:p>
        </w:tc>
        <w:tc>
          <w:tcPr>
            <w:tcW w:w="2268" w:type="dxa"/>
            <w:tcBorders>
              <w:top w:val="single" w:sz="4" w:space="0" w:color="auto"/>
              <w:left w:val="single" w:sz="4" w:space="0" w:color="auto"/>
              <w:bottom w:val="nil"/>
              <w:right w:val="nil"/>
            </w:tcBorders>
            <w:shd w:val="clear" w:color="auto" w:fill="FFFFFF"/>
          </w:tcPr>
          <w:p w14:paraId="10E3367C" w14:textId="77777777" w:rsidR="005B112D" w:rsidRPr="001D07A2" w:rsidRDefault="005B112D" w:rsidP="005B112D">
            <w:pPr>
              <w:spacing w:after="0" w:line="220" w:lineRule="exact"/>
              <w:rPr>
                <w:rFonts w:ascii="Times New Roman" w:eastAsia="Times New Roman" w:hAnsi="Times New Roman" w:cs="Times New Roman"/>
                <w:sz w:val="24"/>
                <w:szCs w:val="24"/>
                <w:lang w:eastAsia="ru-RU"/>
              </w:rPr>
            </w:pPr>
            <w:r w:rsidRPr="001D07A2">
              <w:rPr>
                <w:rFonts w:ascii="Times New Roman" w:eastAsia="Times New Roman" w:hAnsi="Times New Roman" w:cs="Times New Roman"/>
                <w:color w:val="000000"/>
                <w:lang w:eastAsia="ru-RU"/>
              </w:rPr>
              <w:t>декабрь</w:t>
            </w:r>
          </w:p>
        </w:tc>
        <w:tc>
          <w:tcPr>
            <w:tcW w:w="3627" w:type="dxa"/>
            <w:gridSpan w:val="3"/>
            <w:tcBorders>
              <w:top w:val="single" w:sz="4" w:space="0" w:color="auto"/>
              <w:left w:val="single" w:sz="4" w:space="0" w:color="auto"/>
              <w:bottom w:val="nil"/>
              <w:right w:val="single" w:sz="4" w:space="0" w:color="auto"/>
            </w:tcBorders>
            <w:shd w:val="clear" w:color="auto" w:fill="FFFFFF"/>
            <w:vAlign w:val="bottom"/>
          </w:tcPr>
          <w:p w14:paraId="77ADE4B9" w14:textId="77777777" w:rsidR="005B112D" w:rsidRPr="001D07A2" w:rsidRDefault="005B112D" w:rsidP="005B112D">
            <w:pPr>
              <w:spacing w:after="0" w:line="240" w:lineRule="auto"/>
              <w:rPr>
                <w:rFonts w:ascii="Times New Roman" w:eastAsia="Times New Roman" w:hAnsi="Times New Roman" w:cs="Times New Roman"/>
                <w:sz w:val="24"/>
                <w:szCs w:val="24"/>
                <w:lang w:eastAsia="ru-RU"/>
              </w:rPr>
            </w:pPr>
            <w:r w:rsidRPr="001D07A2">
              <w:rPr>
                <w:rFonts w:ascii="Times New Roman" w:eastAsia="Times New Roman" w:hAnsi="Times New Roman" w:cs="Times New Roman"/>
                <w:color w:val="000000"/>
                <w:lang w:eastAsia="ru-RU"/>
              </w:rPr>
              <w:t>зам. директора по ВР Классные руководители</w:t>
            </w:r>
          </w:p>
        </w:tc>
      </w:tr>
      <w:tr w:rsidR="005B112D" w:rsidRPr="001D07A2" w14:paraId="12960126" w14:textId="77777777" w:rsidTr="005B11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trHeight w:val="288"/>
        </w:trPr>
        <w:tc>
          <w:tcPr>
            <w:tcW w:w="6658" w:type="dxa"/>
            <w:tcBorders>
              <w:top w:val="single" w:sz="4" w:space="0" w:color="auto"/>
              <w:left w:val="single" w:sz="4" w:space="0" w:color="auto"/>
              <w:bottom w:val="nil"/>
              <w:right w:val="nil"/>
            </w:tcBorders>
            <w:shd w:val="clear" w:color="auto" w:fill="FFFFFF"/>
            <w:vAlign w:val="bottom"/>
          </w:tcPr>
          <w:p w14:paraId="75EF8CDB" w14:textId="77777777" w:rsidR="005B112D" w:rsidRPr="001D07A2" w:rsidRDefault="005B112D" w:rsidP="005B112D">
            <w:pPr>
              <w:spacing w:after="0" w:line="220" w:lineRule="exact"/>
              <w:rPr>
                <w:rFonts w:ascii="Times New Roman" w:eastAsia="Times New Roman" w:hAnsi="Times New Roman" w:cs="Times New Roman"/>
                <w:sz w:val="24"/>
                <w:szCs w:val="24"/>
                <w:lang w:eastAsia="ru-RU"/>
              </w:rPr>
            </w:pPr>
            <w:r w:rsidRPr="001D07A2">
              <w:rPr>
                <w:rFonts w:ascii="Times New Roman" w:eastAsia="Times New Roman" w:hAnsi="Times New Roman" w:cs="Times New Roman"/>
                <w:color w:val="000000"/>
                <w:lang w:eastAsia="ru-RU"/>
              </w:rPr>
              <w:t>«Помоги птицам зимой» (экологическое направление)</w:t>
            </w:r>
          </w:p>
        </w:tc>
        <w:tc>
          <w:tcPr>
            <w:tcW w:w="2126" w:type="dxa"/>
            <w:tcBorders>
              <w:top w:val="single" w:sz="4" w:space="0" w:color="auto"/>
              <w:left w:val="single" w:sz="4" w:space="0" w:color="auto"/>
              <w:bottom w:val="nil"/>
              <w:right w:val="nil"/>
            </w:tcBorders>
            <w:shd w:val="clear" w:color="auto" w:fill="FFFFFF"/>
            <w:vAlign w:val="center"/>
          </w:tcPr>
          <w:p w14:paraId="01FBA719" w14:textId="77777777" w:rsidR="005B112D" w:rsidRPr="001D07A2" w:rsidRDefault="005B112D" w:rsidP="005B112D">
            <w:pPr>
              <w:spacing w:after="0" w:line="220" w:lineRule="exact"/>
              <w:rPr>
                <w:rFonts w:ascii="Times New Roman" w:eastAsia="Times New Roman" w:hAnsi="Times New Roman" w:cs="Times New Roman"/>
                <w:sz w:val="24"/>
                <w:szCs w:val="24"/>
                <w:lang w:eastAsia="ru-RU"/>
              </w:rPr>
            </w:pPr>
            <w:r>
              <w:rPr>
                <w:rFonts w:ascii="Times New Roman" w:eastAsia="Times New Roman" w:hAnsi="Times New Roman" w:cs="Times New Roman"/>
                <w:color w:val="000000"/>
                <w:lang w:eastAsia="ru-RU"/>
              </w:rPr>
              <w:t>5-9</w:t>
            </w:r>
          </w:p>
        </w:tc>
        <w:tc>
          <w:tcPr>
            <w:tcW w:w="2268" w:type="dxa"/>
            <w:tcBorders>
              <w:top w:val="single" w:sz="4" w:space="0" w:color="auto"/>
              <w:left w:val="single" w:sz="4" w:space="0" w:color="auto"/>
              <w:bottom w:val="nil"/>
              <w:right w:val="nil"/>
            </w:tcBorders>
            <w:shd w:val="clear" w:color="auto" w:fill="FFFFFF"/>
            <w:vAlign w:val="bottom"/>
          </w:tcPr>
          <w:p w14:paraId="2E460F2C" w14:textId="77777777" w:rsidR="005B112D" w:rsidRPr="001D07A2" w:rsidRDefault="005B112D" w:rsidP="005B112D">
            <w:pPr>
              <w:spacing w:after="0" w:line="220" w:lineRule="exact"/>
              <w:rPr>
                <w:rFonts w:ascii="Times New Roman" w:eastAsia="Times New Roman" w:hAnsi="Times New Roman" w:cs="Times New Roman"/>
                <w:sz w:val="24"/>
                <w:szCs w:val="24"/>
                <w:lang w:eastAsia="ru-RU"/>
              </w:rPr>
            </w:pPr>
            <w:r w:rsidRPr="001D07A2">
              <w:rPr>
                <w:rFonts w:ascii="Times New Roman" w:eastAsia="Times New Roman" w:hAnsi="Times New Roman" w:cs="Times New Roman"/>
                <w:color w:val="000000"/>
                <w:lang w:eastAsia="ru-RU"/>
              </w:rPr>
              <w:t>декабрь-март.</w:t>
            </w:r>
          </w:p>
        </w:tc>
        <w:tc>
          <w:tcPr>
            <w:tcW w:w="3627" w:type="dxa"/>
            <w:gridSpan w:val="3"/>
            <w:tcBorders>
              <w:top w:val="single" w:sz="4" w:space="0" w:color="auto"/>
              <w:left w:val="single" w:sz="4" w:space="0" w:color="auto"/>
              <w:bottom w:val="nil"/>
              <w:right w:val="single" w:sz="4" w:space="0" w:color="auto"/>
            </w:tcBorders>
            <w:shd w:val="clear" w:color="auto" w:fill="FFFFFF"/>
            <w:vAlign w:val="bottom"/>
          </w:tcPr>
          <w:p w14:paraId="50C0E174" w14:textId="77777777" w:rsidR="005B112D" w:rsidRPr="001D07A2" w:rsidRDefault="005B112D" w:rsidP="005B112D">
            <w:pPr>
              <w:spacing w:after="0" w:line="220" w:lineRule="exact"/>
              <w:rPr>
                <w:rFonts w:ascii="Times New Roman" w:eastAsia="Times New Roman" w:hAnsi="Times New Roman" w:cs="Times New Roman"/>
                <w:sz w:val="24"/>
                <w:szCs w:val="24"/>
                <w:lang w:eastAsia="ru-RU"/>
              </w:rPr>
            </w:pPr>
            <w:r w:rsidRPr="001D07A2">
              <w:rPr>
                <w:rFonts w:ascii="Times New Roman" w:eastAsia="Times New Roman" w:hAnsi="Times New Roman" w:cs="Times New Roman"/>
                <w:color w:val="000000"/>
                <w:lang w:eastAsia="ru-RU"/>
              </w:rPr>
              <w:t>зам. директора по ВР</w:t>
            </w:r>
          </w:p>
        </w:tc>
      </w:tr>
      <w:tr w:rsidR="005B112D" w:rsidRPr="001D07A2" w14:paraId="7E30462D" w14:textId="77777777" w:rsidTr="005B11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trHeight w:val="566"/>
        </w:trPr>
        <w:tc>
          <w:tcPr>
            <w:tcW w:w="6658" w:type="dxa"/>
            <w:tcBorders>
              <w:top w:val="single" w:sz="4" w:space="0" w:color="auto"/>
              <w:left w:val="single" w:sz="4" w:space="0" w:color="auto"/>
              <w:bottom w:val="nil"/>
              <w:right w:val="nil"/>
            </w:tcBorders>
            <w:shd w:val="clear" w:color="auto" w:fill="FFFFFF"/>
            <w:vAlign w:val="bottom"/>
          </w:tcPr>
          <w:p w14:paraId="1FB6D8C3" w14:textId="77777777" w:rsidR="005B112D" w:rsidRPr="001D07A2" w:rsidRDefault="005B112D" w:rsidP="005B112D">
            <w:pPr>
              <w:spacing w:after="0" w:line="240" w:lineRule="auto"/>
              <w:rPr>
                <w:rFonts w:ascii="Times New Roman" w:eastAsia="Times New Roman" w:hAnsi="Times New Roman" w:cs="Times New Roman"/>
                <w:sz w:val="24"/>
                <w:szCs w:val="24"/>
                <w:lang w:eastAsia="ru-RU"/>
              </w:rPr>
            </w:pPr>
            <w:r w:rsidRPr="001D07A2">
              <w:rPr>
                <w:rFonts w:ascii="Times New Roman" w:eastAsia="Times New Roman" w:hAnsi="Times New Roman" w:cs="Times New Roman"/>
                <w:color w:val="000000"/>
                <w:lang w:eastAsia="ru-RU"/>
              </w:rPr>
              <w:t>Акция «Подарок другу» Благотворительная акция в помощь нуждающимся детям</w:t>
            </w:r>
          </w:p>
        </w:tc>
        <w:tc>
          <w:tcPr>
            <w:tcW w:w="2126" w:type="dxa"/>
            <w:tcBorders>
              <w:top w:val="single" w:sz="4" w:space="0" w:color="auto"/>
              <w:left w:val="single" w:sz="4" w:space="0" w:color="auto"/>
              <w:bottom w:val="nil"/>
              <w:right w:val="nil"/>
            </w:tcBorders>
            <w:shd w:val="clear" w:color="auto" w:fill="FFFFFF"/>
          </w:tcPr>
          <w:p w14:paraId="44A66F08" w14:textId="77777777" w:rsidR="005B112D" w:rsidRPr="001D07A2" w:rsidRDefault="005B112D" w:rsidP="005B112D">
            <w:pPr>
              <w:spacing w:after="0" w:line="220" w:lineRule="exact"/>
              <w:rPr>
                <w:rFonts w:ascii="Times New Roman" w:eastAsia="Times New Roman" w:hAnsi="Times New Roman" w:cs="Times New Roman"/>
                <w:sz w:val="24"/>
                <w:szCs w:val="24"/>
                <w:lang w:eastAsia="ru-RU"/>
              </w:rPr>
            </w:pPr>
            <w:r>
              <w:rPr>
                <w:rFonts w:ascii="Times New Roman" w:eastAsia="Times New Roman" w:hAnsi="Times New Roman" w:cs="Times New Roman"/>
                <w:color w:val="000000"/>
                <w:lang w:eastAsia="ru-RU"/>
              </w:rPr>
              <w:t>5-9</w:t>
            </w:r>
          </w:p>
        </w:tc>
        <w:tc>
          <w:tcPr>
            <w:tcW w:w="2268" w:type="dxa"/>
            <w:tcBorders>
              <w:top w:val="single" w:sz="4" w:space="0" w:color="auto"/>
              <w:left w:val="single" w:sz="4" w:space="0" w:color="auto"/>
              <w:bottom w:val="nil"/>
              <w:right w:val="nil"/>
            </w:tcBorders>
            <w:shd w:val="clear" w:color="auto" w:fill="FFFFFF"/>
          </w:tcPr>
          <w:p w14:paraId="3FFE569B" w14:textId="77777777" w:rsidR="005B112D" w:rsidRPr="001D07A2" w:rsidRDefault="005B112D" w:rsidP="005B112D">
            <w:pPr>
              <w:spacing w:after="0" w:line="220" w:lineRule="exact"/>
              <w:rPr>
                <w:rFonts w:ascii="Times New Roman" w:eastAsia="Times New Roman" w:hAnsi="Times New Roman" w:cs="Times New Roman"/>
                <w:sz w:val="24"/>
                <w:szCs w:val="24"/>
                <w:lang w:eastAsia="ru-RU"/>
              </w:rPr>
            </w:pPr>
            <w:r w:rsidRPr="001D07A2">
              <w:rPr>
                <w:rFonts w:ascii="Times New Roman" w:eastAsia="Times New Roman" w:hAnsi="Times New Roman" w:cs="Times New Roman"/>
                <w:color w:val="000000"/>
                <w:lang w:eastAsia="ru-RU"/>
              </w:rPr>
              <w:t>апрель</w:t>
            </w:r>
          </w:p>
        </w:tc>
        <w:tc>
          <w:tcPr>
            <w:tcW w:w="3627" w:type="dxa"/>
            <w:gridSpan w:val="3"/>
            <w:tcBorders>
              <w:top w:val="single" w:sz="4" w:space="0" w:color="auto"/>
              <w:left w:val="single" w:sz="4" w:space="0" w:color="auto"/>
              <w:bottom w:val="nil"/>
              <w:right w:val="single" w:sz="4" w:space="0" w:color="auto"/>
            </w:tcBorders>
            <w:shd w:val="clear" w:color="auto" w:fill="FFFFFF"/>
            <w:vAlign w:val="bottom"/>
          </w:tcPr>
          <w:p w14:paraId="1B4D43D7" w14:textId="77777777" w:rsidR="005B112D" w:rsidRPr="001D07A2" w:rsidRDefault="005B112D" w:rsidP="005B112D">
            <w:pPr>
              <w:spacing w:after="0" w:line="240" w:lineRule="auto"/>
              <w:rPr>
                <w:rFonts w:ascii="Times New Roman" w:eastAsia="Times New Roman" w:hAnsi="Times New Roman" w:cs="Times New Roman"/>
                <w:sz w:val="24"/>
                <w:szCs w:val="24"/>
                <w:lang w:eastAsia="ru-RU"/>
              </w:rPr>
            </w:pPr>
            <w:r w:rsidRPr="001D07A2">
              <w:rPr>
                <w:rFonts w:ascii="Times New Roman" w:eastAsia="Times New Roman" w:hAnsi="Times New Roman" w:cs="Times New Roman"/>
                <w:color w:val="000000"/>
                <w:lang w:eastAsia="ru-RU"/>
              </w:rPr>
              <w:t>зам. директора по ВР Классные руководители</w:t>
            </w:r>
          </w:p>
        </w:tc>
      </w:tr>
      <w:tr w:rsidR="005B112D" w:rsidRPr="001D07A2" w14:paraId="50FA30EF" w14:textId="77777777" w:rsidTr="005B11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trHeight w:val="869"/>
        </w:trPr>
        <w:tc>
          <w:tcPr>
            <w:tcW w:w="6658" w:type="dxa"/>
            <w:tcBorders>
              <w:top w:val="single" w:sz="4" w:space="0" w:color="auto"/>
              <w:left w:val="single" w:sz="4" w:space="0" w:color="auto"/>
              <w:bottom w:val="single" w:sz="4" w:space="0" w:color="auto"/>
              <w:right w:val="nil"/>
            </w:tcBorders>
            <w:shd w:val="clear" w:color="auto" w:fill="FFFFFF"/>
          </w:tcPr>
          <w:p w14:paraId="1D011998" w14:textId="77777777" w:rsidR="005B112D" w:rsidRPr="001D07A2" w:rsidRDefault="005B112D" w:rsidP="005B112D">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lang w:eastAsia="ru-RU"/>
              </w:rPr>
              <w:t>П</w:t>
            </w:r>
            <w:r w:rsidRPr="001D07A2">
              <w:rPr>
                <w:rFonts w:ascii="Times New Roman" w:eastAsia="Times New Roman" w:hAnsi="Times New Roman" w:cs="Times New Roman"/>
                <w:color w:val="000000"/>
                <w:lang w:eastAsia="ru-RU"/>
              </w:rPr>
              <w:t xml:space="preserve">ередача подарков и денег </w:t>
            </w:r>
            <w:r>
              <w:rPr>
                <w:rFonts w:ascii="Times New Roman" w:eastAsia="Times New Roman" w:hAnsi="Times New Roman" w:cs="Times New Roman"/>
                <w:color w:val="000000"/>
                <w:lang w:eastAsia="ru-RU"/>
              </w:rPr>
              <w:t>в</w:t>
            </w:r>
            <w:r w:rsidRPr="001D07A2">
              <w:rPr>
                <w:rFonts w:ascii="Times New Roman" w:eastAsia="Times New Roman" w:hAnsi="Times New Roman" w:cs="Times New Roman"/>
                <w:color w:val="000000"/>
                <w:lang w:eastAsia="ru-RU"/>
              </w:rPr>
              <w:t>олонтерским отрядом школы для Кризисною центра «Крымский Дом для Мамы» и Крымского детского хосписа</w:t>
            </w:r>
          </w:p>
        </w:tc>
        <w:tc>
          <w:tcPr>
            <w:tcW w:w="2126" w:type="dxa"/>
            <w:tcBorders>
              <w:top w:val="single" w:sz="4" w:space="0" w:color="auto"/>
              <w:left w:val="single" w:sz="4" w:space="0" w:color="auto"/>
              <w:bottom w:val="single" w:sz="4" w:space="0" w:color="auto"/>
              <w:right w:val="nil"/>
            </w:tcBorders>
            <w:shd w:val="clear" w:color="auto" w:fill="FFFFFF"/>
          </w:tcPr>
          <w:p w14:paraId="4E3FAFC3" w14:textId="77777777" w:rsidR="005B112D" w:rsidRPr="001D07A2" w:rsidRDefault="005B112D" w:rsidP="005B112D">
            <w:pPr>
              <w:spacing w:after="0" w:line="220" w:lineRule="exact"/>
              <w:rPr>
                <w:rFonts w:ascii="Times New Roman" w:eastAsia="Times New Roman" w:hAnsi="Times New Roman" w:cs="Times New Roman"/>
                <w:sz w:val="24"/>
                <w:szCs w:val="24"/>
                <w:lang w:eastAsia="ru-RU"/>
              </w:rPr>
            </w:pPr>
            <w:r w:rsidRPr="001D07A2">
              <w:rPr>
                <w:rFonts w:ascii="Times New Roman" w:eastAsia="Times New Roman" w:hAnsi="Times New Roman" w:cs="Times New Roman"/>
                <w:color w:val="000000"/>
                <w:lang w:eastAsia="ru-RU"/>
              </w:rPr>
              <w:t>Представители</w:t>
            </w:r>
            <w:r>
              <w:rPr>
                <w:rFonts w:ascii="Times New Roman" w:eastAsia="Times New Roman" w:hAnsi="Times New Roman" w:cs="Times New Roman"/>
                <w:color w:val="000000"/>
                <w:lang w:eastAsia="ru-RU"/>
              </w:rPr>
              <w:t xml:space="preserve"> 5-9 </w:t>
            </w:r>
            <w:proofErr w:type="spellStart"/>
            <w:r>
              <w:rPr>
                <w:rFonts w:ascii="Times New Roman" w:eastAsia="Times New Roman" w:hAnsi="Times New Roman" w:cs="Times New Roman"/>
                <w:color w:val="000000"/>
                <w:lang w:eastAsia="ru-RU"/>
              </w:rPr>
              <w:t>кл</w:t>
            </w:r>
            <w:proofErr w:type="spellEnd"/>
            <w:r>
              <w:rPr>
                <w:rFonts w:ascii="Times New Roman" w:eastAsia="Times New Roman" w:hAnsi="Times New Roman" w:cs="Times New Roman"/>
                <w:color w:val="000000"/>
                <w:lang w:eastAsia="ru-RU"/>
              </w:rPr>
              <w:t>.</w:t>
            </w:r>
          </w:p>
        </w:tc>
        <w:tc>
          <w:tcPr>
            <w:tcW w:w="2268" w:type="dxa"/>
            <w:tcBorders>
              <w:top w:val="single" w:sz="4" w:space="0" w:color="auto"/>
              <w:left w:val="single" w:sz="4" w:space="0" w:color="auto"/>
              <w:bottom w:val="single" w:sz="4" w:space="0" w:color="auto"/>
              <w:right w:val="nil"/>
            </w:tcBorders>
            <w:shd w:val="clear" w:color="auto" w:fill="FFFFFF"/>
          </w:tcPr>
          <w:p w14:paraId="7C46B9FB" w14:textId="77777777" w:rsidR="005B112D" w:rsidRPr="001D07A2" w:rsidRDefault="005B112D" w:rsidP="005B112D">
            <w:pPr>
              <w:spacing w:after="0" w:line="220" w:lineRule="exact"/>
              <w:rPr>
                <w:rFonts w:ascii="Times New Roman" w:eastAsia="Times New Roman" w:hAnsi="Times New Roman" w:cs="Times New Roman"/>
                <w:sz w:val="24"/>
                <w:szCs w:val="24"/>
                <w:lang w:eastAsia="ru-RU"/>
              </w:rPr>
            </w:pPr>
            <w:r>
              <w:rPr>
                <w:rFonts w:ascii="Times New Roman" w:eastAsia="Times New Roman" w:hAnsi="Times New Roman" w:cs="Times New Roman"/>
                <w:color w:val="000000"/>
                <w:lang w:eastAsia="ru-RU"/>
              </w:rPr>
              <w:t>п</w:t>
            </w:r>
            <w:r w:rsidRPr="001D07A2">
              <w:rPr>
                <w:rFonts w:ascii="Times New Roman" w:eastAsia="Times New Roman" w:hAnsi="Times New Roman" w:cs="Times New Roman"/>
                <w:color w:val="000000"/>
                <w:lang w:eastAsia="ru-RU"/>
              </w:rPr>
              <w:t>о мере сбора</w:t>
            </w:r>
          </w:p>
        </w:tc>
        <w:tc>
          <w:tcPr>
            <w:tcW w:w="3627" w:type="dxa"/>
            <w:gridSpan w:val="3"/>
            <w:tcBorders>
              <w:top w:val="single" w:sz="4" w:space="0" w:color="auto"/>
              <w:left w:val="single" w:sz="4" w:space="0" w:color="auto"/>
              <w:bottom w:val="single" w:sz="4" w:space="0" w:color="auto"/>
              <w:right w:val="single" w:sz="4" w:space="0" w:color="auto"/>
            </w:tcBorders>
            <w:shd w:val="clear" w:color="auto" w:fill="FFFFFF"/>
          </w:tcPr>
          <w:p w14:paraId="4059D2D6" w14:textId="77777777" w:rsidR="005B112D" w:rsidRPr="001D07A2" w:rsidRDefault="005B112D" w:rsidP="005B112D">
            <w:pPr>
              <w:spacing w:after="0" w:line="240" w:lineRule="auto"/>
              <w:rPr>
                <w:rFonts w:ascii="Times New Roman" w:eastAsia="Times New Roman" w:hAnsi="Times New Roman" w:cs="Times New Roman"/>
                <w:sz w:val="24"/>
                <w:szCs w:val="24"/>
                <w:lang w:eastAsia="ru-RU"/>
              </w:rPr>
            </w:pPr>
            <w:r w:rsidRPr="001D07A2">
              <w:rPr>
                <w:rFonts w:ascii="Times New Roman" w:eastAsia="Times New Roman" w:hAnsi="Times New Roman" w:cs="Times New Roman"/>
                <w:color w:val="000000"/>
                <w:lang w:eastAsia="ru-RU"/>
              </w:rPr>
              <w:t>зам. директора по ВР Классные руководители</w:t>
            </w:r>
          </w:p>
        </w:tc>
      </w:tr>
      <w:tr w:rsidR="005B112D" w:rsidRPr="00B94F8B" w14:paraId="4BDAC7BF" w14:textId="77777777" w:rsidTr="005B112D">
        <w:trPr>
          <w:gridAfter w:val="2"/>
          <w:wAfter w:w="119" w:type="dxa"/>
        </w:trPr>
        <w:tc>
          <w:tcPr>
            <w:tcW w:w="14560" w:type="dxa"/>
            <w:gridSpan w:val="4"/>
            <w:tcBorders>
              <w:top w:val="single" w:sz="4" w:space="0" w:color="auto"/>
              <w:left w:val="single" w:sz="4" w:space="0" w:color="auto"/>
              <w:bottom w:val="nil"/>
              <w:right w:val="single" w:sz="4" w:space="0" w:color="auto"/>
            </w:tcBorders>
            <w:shd w:val="clear" w:color="auto" w:fill="C5E0B3" w:themeFill="accent6" w:themeFillTint="66"/>
            <w:vAlign w:val="bottom"/>
          </w:tcPr>
          <w:p w14:paraId="29342ED2" w14:textId="77777777" w:rsidR="005B112D" w:rsidRPr="00B94F8B" w:rsidRDefault="005B112D" w:rsidP="005B112D">
            <w:pPr>
              <w:spacing w:after="0" w:line="240" w:lineRule="auto"/>
              <w:jc w:val="center"/>
              <w:rPr>
                <w:rFonts w:ascii="Times New Roman" w:eastAsia="Times New Roman" w:hAnsi="Times New Roman" w:cs="Times New Roman"/>
                <w:b/>
                <w:bCs/>
                <w:color w:val="000000"/>
                <w:sz w:val="32"/>
                <w:szCs w:val="32"/>
                <w:lang w:eastAsia="ru-RU"/>
              </w:rPr>
            </w:pPr>
          </w:p>
          <w:p w14:paraId="51F4FAA4" w14:textId="77777777" w:rsidR="005B112D" w:rsidRPr="007F4989" w:rsidRDefault="005B112D" w:rsidP="005B112D">
            <w:pPr>
              <w:spacing w:after="0" w:line="240" w:lineRule="auto"/>
              <w:jc w:val="center"/>
              <w:rPr>
                <w:rFonts w:ascii="Times New Roman" w:eastAsia="Times New Roman" w:hAnsi="Times New Roman" w:cs="Times New Roman"/>
                <w:sz w:val="32"/>
                <w:szCs w:val="32"/>
                <w:lang w:eastAsia="ru-RU"/>
              </w:rPr>
            </w:pPr>
            <w:r w:rsidRPr="007F4989">
              <w:rPr>
                <w:rFonts w:ascii="Times New Roman" w:eastAsia="Times New Roman" w:hAnsi="Times New Roman" w:cs="Times New Roman"/>
                <w:b/>
                <w:bCs/>
                <w:sz w:val="32"/>
                <w:szCs w:val="32"/>
                <w:lang w:eastAsia="ru-RU"/>
              </w:rPr>
              <w:t>Безопасность жизнедеятельности</w:t>
            </w:r>
          </w:p>
          <w:p w14:paraId="3E4042F0" w14:textId="77777777" w:rsidR="005B112D" w:rsidRPr="00B94F8B" w:rsidRDefault="005B112D" w:rsidP="005B112D">
            <w:pPr>
              <w:spacing w:after="0" w:line="240" w:lineRule="auto"/>
              <w:jc w:val="center"/>
              <w:rPr>
                <w:rFonts w:ascii="Times New Roman" w:eastAsia="Times New Roman" w:hAnsi="Times New Roman" w:cs="Times New Roman"/>
                <w:sz w:val="24"/>
                <w:szCs w:val="24"/>
                <w:lang w:eastAsia="ru-RU"/>
              </w:rPr>
            </w:pPr>
            <w:r w:rsidRPr="00B94F8B">
              <w:rPr>
                <w:rFonts w:ascii="Times New Roman" w:eastAsia="Times New Roman" w:hAnsi="Times New Roman" w:cs="Times New Roman"/>
                <w:b/>
                <w:bCs/>
                <w:color w:val="000000"/>
                <w:sz w:val="24"/>
                <w:szCs w:val="24"/>
                <w:lang w:eastAsia="ru-RU"/>
              </w:rPr>
              <w:t>(пожарная безопасность, дорожная безопасность, информационная безопасность, профилактика экстремизма и терроризма, суицидальных проявлений, курения алкоголизма, наркомании, профилактика распространения инфекционных заболеваний,</w:t>
            </w:r>
          </w:p>
          <w:p w14:paraId="4254D777" w14:textId="77777777" w:rsidR="005B112D" w:rsidRPr="00B94F8B" w:rsidRDefault="005B112D" w:rsidP="005B112D">
            <w:pPr>
              <w:spacing w:after="0" w:line="240" w:lineRule="auto"/>
              <w:jc w:val="center"/>
              <w:rPr>
                <w:rFonts w:ascii="Times New Roman" w:eastAsia="Times New Roman" w:hAnsi="Times New Roman" w:cs="Times New Roman"/>
                <w:sz w:val="24"/>
                <w:szCs w:val="24"/>
                <w:lang w:eastAsia="ru-RU"/>
              </w:rPr>
            </w:pPr>
            <w:r w:rsidRPr="00B94F8B">
              <w:rPr>
                <w:rFonts w:ascii="Times New Roman" w:eastAsia="Times New Roman" w:hAnsi="Times New Roman" w:cs="Times New Roman"/>
                <w:b/>
                <w:bCs/>
                <w:color w:val="000000"/>
                <w:sz w:val="24"/>
                <w:szCs w:val="24"/>
                <w:lang w:eastAsia="ru-RU"/>
              </w:rPr>
              <w:t xml:space="preserve">насилия, </w:t>
            </w:r>
            <w:proofErr w:type="spellStart"/>
            <w:r w:rsidRPr="00B94F8B">
              <w:rPr>
                <w:rFonts w:ascii="Times New Roman" w:eastAsia="Times New Roman" w:hAnsi="Times New Roman" w:cs="Times New Roman"/>
                <w:b/>
                <w:bCs/>
                <w:color w:val="000000"/>
                <w:sz w:val="24"/>
                <w:szCs w:val="24"/>
                <w:lang w:eastAsia="ru-RU"/>
              </w:rPr>
              <w:t>буллинга</w:t>
            </w:r>
            <w:proofErr w:type="spellEnd"/>
            <w:r w:rsidRPr="00B94F8B">
              <w:rPr>
                <w:rFonts w:ascii="Times New Roman" w:eastAsia="Times New Roman" w:hAnsi="Times New Roman" w:cs="Times New Roman"/>
                <w:b/>
                <w:bCs/>
                <w:color w:val="000000"/>
                <w:sz w:val="24"/>
                <w:szCs w:val="24"/>
                <w:lang w:eastAsia="ru-RU"/>
              </w:rPr>
              <w:t>, жестокого обращения с животными)</w:t>
            </w:r>
          </w:p>
        </w:tc>
      </w:tr>
      <w:tr w:rsidR="005B112D" w:rsidRPr="00B94F8B" w14:paraId="69282591" w14:textId="77777777" w:rsidTr="005B112D">
        <w:trPr>
          <w:gridAfter w:val="2"/>
          <w:wAfter w:w="119" w:type="dxa"/>
        </w:trPr>
        <w:tc>
          <w:tcPr>
            <w:tcW w:w="6658" w:type="dxa"/>
            <w:tcBorders>
              <w:top w:val="single" w:sz="4" w:space="0" w:color="auto"/>
              <w:left w:val="single" w:sz="4" w:space="0" w:color="auto"/>
              <w:bottom w:val="nil"/>
              <w:right w:val="nil"/>
            </w:tcBorders>
            <w:shd w:val="clear" w:color="auto" w:fill="FFFFFF"/>
          </w:tcPr>
          <w:p w14:paraId="232DCA39" w14:textId="77777777" w:rsidR="005B112D" w:rsidRPr="00B94F8B" w:rsidRDefault="005B112D" w:rsidP="005B112D">
            <w:pPr>
              <w:spacing w:after="0" w:line="240" w:lineRule="atLeast"/>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Проведение инструктажей по безопасности жизнедеятельности</w:t>
            </w:r>
          </w:p>
        </w:tc>
        <w:tc>
          <w:tcPr>
            <w:tcW w:w="2126" w:type="dxa"/>
            <w:tcBorders>
              <w:top w:val="single" w:sz="4" w:space="0" w:color="auto"/>
              <w:left w:val="single" w:sz="4" w:space="0" w:color="auto"/>
              <w:bottom w:val="nil"/>
              <w:right w:val="nil"/>
            </w:tcBorders>
            <w:shd w:val="clear" w:color="auto" w:fill="FFFFFF"/>
          </w:tcPr>
          <w:p w14:paraId="2EB3AC66" w14:textId="77777777" w:rsidR="005B112D" w:rsidRPr="00BB0487" w:rsidRDefault="005B112D" w:rsidP="005B112D">
            <w:pPr>
              <w:spacing w:after="0" w:line="240"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5-9</w:t>
            </w:r>
          </w:p>
        </w:tc>
        <w:tc>
          <w:tcPr>
            <w:tcW w:w="2268" w:type="dxa"/>
            <w:tcBorders>
              <w:top w:val="single" w:sz="4" w:space="0" w:color="auto"/>
              <w:left w:val="single" w:sz="4" w:space="0" w:color="auto"/>
              <w:bottom w:val="nil"/>
              <w:right w:val="nil"/>
            </w:tcBorders>
            <w:shd w:val="clear" w:color="auto" w:fill="FFFFFF"/>
          </w:tcPr>
          <w:p w14:paraId="3DE987AB" w14:textId="77777777" w:rsidR="005B112D" w:rsidRPr="00B94F8B" w:rsidRDefault="005B112D" w:rsidP="005B112D">
            <w:pPr>
              <w:spacing w:after="0" w:line="240" w:lineRule="atLeast"/>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В течение года</w:t>
            </w:r>
          </w:p>
        </w:tc>
        <w:tc>
          <w:tcPr>
            <w:tcW w:w="3508" w:type="dxa"/>
            <w:tcBorders>
              <w:top w:val="single" w:sz="4" w:space="0" w:color="auto"/>
              <w:left w:val="single" w:sz="4" w:space="0" w:color="auto"/>
              <w:bottom w:val="nil"/>
              <w:right w:val="single" w:sz="4" w:space="0" w:color="auto"/>
            </w:tcBorders>
            <w:shd w:val="clear" w:color="auto" w:fill="FFFFFF"/>
            <w:vAlign w:val="bottom"/>
          </w:tcPr>
          <w:p w14:paraId="430670F4" w14:textId="77777777" w:rsidR="005B112D" w:rsidRPr="00B94F8B" w:rsidRDefault="005B112D" w:rsidP="005B112D">
            <w:pPr>
              <w:spacing w:after="0" w:line="240" w:lineRule="atLeast"/>
              <w:jc w:val="both"/>
              <w:rPr>
                <w:rFonts w:ascii="Times New Roman" w:eastAsia="Times New Roman" w:hAnsi="Times New Roman" w:cs="Times New Roman"/>
                <w:sz w:val="24"/>
                <w:szCs w:val="24"/>
                <w:lang w:eastAsia="ru-RU"/>
              </w:rPr>
            </w:pPr>
            <w:proofErr w:type="spellStart"/>
            <w:proofErr w:type="gramStart"/>
            <w:r w:rsidRPr="00B94F8B">
              <w:rPr>
                <w:rFonts w:ascii="Times New Roman" w:eastAsia="Times New Roman" w:hAnsi="Times New Roman" w:cs="Times New Roman"/>
                <w:color w:val="000000"/>
                <w:sz w:val="24"/>
                <w:szCs w:val="24"/>
                <w:lang w:eastAsia="ru-RU"/>
              </w:rPr>
              <w:t>кл.руководители</w:t>
            </w:r>
            <w:proofErr w:type="spellEnd"/>
            <w:proofErr w:type="gramEnd"/>
            <w:r w:rsidRPr="00B94F8B">
              <w:rPr>
                <w:rFonts w:ascii="Times New Roman" w:eastAsia="Times New Roman" w:hAnsi="Times New Roman" w:cs="Times New Roman"/>
                <w:color w:val="000000"/>
                <w:sz w:val="24"/>
                <w:szCs w:val="24"/>
                <w:lang w:eastAsia="ru-RU"/>
              </w:rPr>
              <w:t>, специалист по ОТ</w:t>
            </w:r>
          </w:p>
        </w:tc>
      </w:tr>
      <w:tr w:rsidR="005B112D" w:rsidRPr="00B94F8B" w14:paraId="40A77B07" w14:textId="77777777" w:rsidTr="005B112D">
        <w:trPr>
          <w:gridAfter w:val="2"/>
          <w:wAfter w:w="119" w:type="dxa"/>
        </w:trPr>
        <w:tc>
          <w:tcPr>
            <w:tcW w:w="6658" w:type="dxa"/>
            <w:tcBorders>
              <w:top w:val="single" w:sz="4" w:space="0" w:color="auto"/>
              <w:left w:val="single" w:sz="4" w:space="0" w:color="auto"/>
              <w:bottom w:val="nil"/>
              <w:right w:val="nil"/>
            </w:tcBorders>
            <w:shd w:val="clear" w:color="auto" w:fill="FFFFFF"/>
          </w:tcPr>
          <w:p w14:paraId="44361F37" w14:textId="77777777" w:rsidR="005B112D" w:rsidRPr="00B94F8B" w:rsidRDefault="005B112D" w:rsidP="005B112D">
            <w:pPr>
              <w:spacing w:after="0" w:line="240" w:lineRule="atLeast"/>
              <w:ind w:firstLine="709"/>
              <w:jc w:val="both"/>
              <w:rPr>
                <w:rFonts w:ascii="Times New Roman" w:eastAsia="Times New Roman" w:hAnsi="Times New Roman" w:cs="Times New Roman"/>
                <w:color w:val="000000"/>
                <w:sz w:val="24"/>
                <w:szCs w:val="24"/>
                <w:lang w:eastAsia="ru-RU"/>
              </w:rPr>
            </w:pPr>
            <w:r w:rsidRPr="007F4989">
              <w:rPr>
                <w:rFonts w:ascii="Times New Roman" w:eastAsia="Times New Roman" w:hAnsi="Times New Roman" w:cs="Times New Roman"/>
                <w:color w:val="000000"/>
                <w:sz w:val="24"/>
                <w:szCs w:val="24"/>
                <w:lang w:eastAsia="ru-RU"/>
              </w:rPr>
              <w:t>Мероприятия согласно Планам</w:t>
            </w:r>
            <w:r w:rsidRPr="007F4989">
              <w:rPr>
                <w:rFonts w:ascii="Times New Roman" w:hAnsi="Times New Roman" w:cs="Times New Roman"/>
                <w:sz w:val="24"/>
                <w:szCs w:val="24"/>
              </w:rPr>
              <w:t xml:space="preserve"> мероприятий по профилактике правонарушений, незаконного потребления наркотических средств и психотропных веществ, наркомании, экстремистских проявлений, суицидального поведения несовершеннолетних, пожарной и дорожной безопасности и др.</w:t>
            </w:r>
          </w:p>
        </w:tc>
        <w:tc>
          <w:tcPr>
            <w:tcW w:w="2126" w:type="dxa"/>
            <w:tcBorders>
              <w:top w:val="single" w:sz="4" w:space="0" w:color="auto"/>
              <w:left w:val="single" w:sz="4" w:space="0" w:color="auto"/>
              <w:bottom w:val="nil"/>
              <w:right w:val="nil"/>
            </w:tcBorders>
            <w:shd w:val="clear" w:color="auto" w:fill="FFFFFF"/>
          </w:tcPr>
          <w:p w14:paraId="6B585E44" w14:textId="77777777" w:rsidR="005B112D" w:rsidRDefault="005B112D" w:rsidP="005B112D">
            <w:pPr>
              <w:spacing w:after="0" w:line="24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5-9</w:t>
            </w:r>
          </w:p>
        </w:tc>
        <w:tc>
          <w:tcPr>
            <w:tcW w:w="2268" w:type="dxa"/>
            <w:tcBorders>
              <w:top w:val="single" w:sz="4" w:space="0" w:color="auto"/>
              <w:left w:val="single" w:sz="4" w:space="0" w:color="auto"/>
              <w:bottom w:val="nil"/>
              <w:right w:val="nil"/>
            </w:tcBorders>
            <w:shd w:val="clear" w:color="auto" w:fill="FFFFFF"/>
          </w:tcPr>
          <w:p w14:paraId="38253603" w14:textId="77777777" w:rsidR="005B112D" w:rsidRPr="00B94F8B" w:rsidRDefault="005B112D" w:rsidP="005B112D">
            <w:pPr>
              <w:spacing w:after="0" w:line="240" w:lineRule="atLeast"/>
              <w:jc w:val="both"/>
              <w:rPr>
                <w:rFonts w:ascii="Times New Roman" w:eastAsia="Times New Roman" w:hAnsi="Times New Roman" w:cs="Times New Roman"/>
                <w:color w:val="000000"/>
                <w:sz w:val="24"/>
                <w:szCs w:val="24"/>
                <w:lang w:eastAsia="ru-RU"/>
              </w:rPr>
            </w:pPr>
            <w:r w:rsidRPr="00B94F8B">
              <w:rPr>
                <w:rFonts w:ascii="Times New Roman" w:eastAsia="Times New Roman" w:hAnsi="Times New Roman" w:cs="Times New Roman"/>
                <w:color w:val="000000"/>
                <w:sz w:val="24"/>
                <w:szCs w:val="24"/>
                <w:lang w:eastAsia="ru-RU"/>
              </w:rPr>
              <w:t>В течение года</w:t>
            </w:r>
          </w:p>
        </w:tc>
        <w:tc>
          <w:tcPr>
            <w:tcW w:w="3508" w:type="dxa"/>
            <w:tcBorders>
              <w:top w:val="single" w:sz="4" w:space="0" w:color="auto"/>
              <w:left w:val="single" w:sz="4" w:space="0" w:color="auto"/>
              <w:bottom w:val="nil"/>
              <w:right w:val="single" w:sz="4" w:space="0" w:color="auto"/>
            </w:tcBorders>
            <w:shd w:val="clear" w:color="auto" w:fill="FFFFFF"/>
          </w:tcPr>
          <w:p w14:paraId="0695ECBB" w14:textId="77777777" w:rsidR="005B112D" w:rsidRPr="00B94F8B" w:rsidRDefault="005B112D" w:rsidP="005B112D">
            <w:pPr>
              <w:spacing w:after="0" w:line="240" w:lineRule="atLeast"/>
              <w:rPr>
                <w:rFonts w:ascii="Times New Roman" w:eastAsia="Times New Roman" w:hAnsi="Times New Roman" w:cs="Times New Roman"/>
                <w:color w:val="000000"/>
                <w:sz w:val="24"/>
                <w:szCs w:val="24"/>
                <w:lang w:eastAsia="ru-RU"/>
              </w:rPr>
            </w:pPr>
            <w:proofErr w:type="spellStart"/>
            <w:proofErr w:type="gramStart"/>
            <w:r w:rsidRPr="00B94F8B">
              <w:rPr>
                <w:rFonts w:ascii="Times New Roman" w:eastAsia="Times New Roman" w:hAnsi="Times New Roman" w:cs="Times New Roman"/>
                <w:color w:val="000000"/>
                <w:sz w:val="24"/>
                <w:szCs w:val="24"/>
                <w:lang w:eastAsia="ru-RU"/>
              </w:rPr>
              <w:t>кл.руководители</w:t>
            </w:r>
            <w:proofErr w:type="spellEnd"/>
            <w:proofErr w:type="gramEnd"/>
            <w:r w:rsidRPr="00B94F8B">
              <w:rPr>
                <w:rFonts w:ascii="Times New Roman" w:eastAsia="Times New Roman" w:hAnsi="Times New Roman" w:cs="Times New Roman"/>
                <w:color w:val="000000"/>
                <w:sz w:val="24"/>
                <w:szCs w:val="24"/>
                <w:lang w:eastAsia="ru-RU"/>
              </w:rPr>
              <w:t>, специалист по ОТ</w:t>
            </w:r>
            <w:r>
              <w:rPr>
                <w:rFonts w:ascii="Times New Roman" w:eastAsia="Times New Roman" w:hAnsi="Times New Roman" w:cs="Times New Roman"/>
                <w:color w:val="000000"/>
                <w:sz w:val="24"/>
                <w:szCs w:val="24"/>
                <w:lang w:eastAsia="ru-RU"/>
              </w:rPr>
              <w:t>, социальный педагог, педагог-психолог</w:t>
            </w:r>
          </w:p>
        </w:tc>
      </w:tr>
      <w:tr w:rsidR="005B112D" w:rsidRPr="00B94F8B" w14:paraId="5EF05D31" w14:textId="77777777" w:rsidTr="005B112D">
        <w:trPr>
          <w:gridAfter w:val="2"/>
          <w:wAfter w:w="119" w:type="dxa"/>
        </w:trPr>
        <w:tc>
          <w:tcPr>
            <w:tcW w:w="6658" w:type="dxa"/>
            <w:tcBorders>
              <w:top w:val="single" w:sz="4" w:space="0" w:color="auto"/>
              <w:left w:val="single" w:sz="4" w:space="0" w:color="auto"/>
              <w:bottom w:val="nil"/>
              <w:right w:val="nil"/>
            </w:tcBorders>
            <w:shd w:val="clear" w:color="auto" w:fill="FFFFFF"/>
          </w:tcPr>
          <w:p w14:paraId="7427A51D" w14:textId="77777777" w:rsidR="005B112D" w:rsidRPr="00B94F8B" w:rsidRDefault="005B112D" w:rsidP="005B112D">
            <w:pPr>
              <w:spacing w:after="0" w:line="240" w:lineRule="atLeast"/>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Мероприятия ко Дню солидарности в борьбе с терроризмом (по отдельному плану)</w:t>
            </w:r>
          </w:p>
        </w:tc>
        <w:tc>
          <w:tcPr>
            <w:tcW w:w="2126" w:type="dxa"/>
            <w:tcBorders>
              <w:top w:val="single" w:sz="4" w:space="0" w:color="auto"/>
              <w:left w:val="single" w:sz="4" w:space="0" w:color="auto"/>
              <w:bottom w:val="nil"/>
              <w:right w:val="nil"/>
            </w:tcBorders>
            <w:shd w:val="clear" w:color="auto" w:fill="FFFFFF"/>
          </w:tcPr>
          <w:p w14:paraId="2FF6471E" w14:textId="77777777" w:rsidR="005B112D" w:rsidRPr="00BB0487" w:rsidRDefault="005B112D" w:rsidP="005B112D">
            <w:pPr>
              <w:spacing w:after="0" w:line="240"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5-9</w:t>
            </w:r>
          </w:p>
        </w:tc>
        <w:tc>
          <w:tcPr>
            <w:tcW w:w="2268" w:type="dxa"/>
            <w:tcBorders>
              <w:top w:val="single" w:sz="4" w:space="0" w:color="auto"/>
              <w:left w:val="single" w:sz="4" w:space="0" w:color="auto"/>
              <w:bottom w:val="nil"/>
              <w:right w:val="nil"/>
            </w:tcBorders>
            <w:shd w:val="clear" w:color="auto" w:fill="FFFFFF"/>
          </w:tcPr>
          <w:p w14:paraId="16130DDC" w14:textId="77777777" w:rsidR="005B112D" w:rsidRPr="00B94F8B" w:rsidRDefault="005B112D" w:rsidP="005B112D">
            <w:pPr>
              <w:spacing w:after="0" w:line="240" w:lineRule="atLeast"/>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02-09.09</w:t>
            </w:r>
          </w:p>
        </w:tc>
        <w:tc>
          <w:tcPr>
            <w:tcW w:w="3508" w:type="dxa"/>
            <w:tcBorders>
              <w:top w:val="single" w:sz="4" w:space="0" w:color="auto"/>
              <w:left w:val="single" w:sz="4" w:space="0" w:color="auto"/>
              <w:bottom w:val="nil"/>
              <w:right w:val="single" w:sz="4" w:space="0" w:color="auto"/>
            </w:tcBorders>
            <w:shd w:val="clear" w:color="auto" w:fill="FFFFFF"/>
            <w:vAlign w:val="bottom"/>
          </w:tcPr>
          <w:p w14:paraId="74078118" w14:textId="77777777" w:rsidR="005B112D" w:rsidRPr="00B94F8B" w:rsidRDefault="005B112D" w:rsidP="005B112D">
            <w:pPr>
              <w:spacing w:after="0" w:line="240" w:lineRule="atLeast"/>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 xml:space="preserve">Педагоги-организаторы, </w:t>
            </w:r>
            <w:proofErr w:type="spellStart"/>
            <w:r w:rsidRPr="00B94F8B">
              <w:rPr>
                <w:rFonts w:ascii="Times New Roman" w:eastAsia="Times New Roman" w:hAnsi="Times New Roman" w:cs="Times New Roman"/>
                <w:color w:val="000000"/>
                <w:sz w:val="24"/>
                <w:szCs w:val="24"/>
                <w:lang w:eastAsia="ru-RU"/>
              </w:rPr>
              <w:t>кл</w:t>
            </w:r>
            <w:proofErr w:type="spellEnd"/>
            <w:r w:rsidRPr="00B94F8B">
              <w:rPr>
                <w:rFonts w:ascii="Times New Roman" w:eastAsia="Times New Roman" w:hAnsi="Times New Roman" w:cs="Times New Roman"/>
                <w:color w:val="000000"/>
                <w:sz w:val="24"/>
                <w:szCs w:val="24"/>
                <w:lang w:eastAsia="ru-RU"/>
              </w:rPr>
              <w:t xml:space="preserve"> руководители, специалист по ОТ, Учителя ОБЖ</w:t>
            </w:r>
          </w:p>
        </w:tc>
      </w:tr>
      <w:tr w:rsidR="005B112D" w:rsidRPr="00B94F8B" w14:paraId="1DC908E3" w14:textId="77777777" w:rsidTr="005B112D">
        <w:trPr>
          <w:gridAfter w:val="2"/>
          <w:wAfter w:w="119" w:type="dxa"/>
        </w:trPr>
        <w:tc>
          <w:tcPr>
            <w:tcW w:w="6658" w:type="dxa"/>
            <w:tcBorders>
              <w:top w:val="single" w:sz="4" w:space="0" w:color="auto"/>
              <w:left w:val="single" w:sz="4" w:space="0" w:color="auto"/>
              <w:bottom w:val="nil"/>
              <w:right w:val="nil"/>
            </w:tcBorders>
            <w:shd w:val="clear" w:color="auto" w:fill="FFFFFF"/>
            <w:vAlign w:val="bottom"/>
          </w:tcPr>
          <w:p w14:paraId="46341B29" w14:textId="77777777" w:rsidR="005B112D" w:rsidRPr="00B94F8B" w:rsidRDefault="005B112D" w:rsidP="005B112D">
            <w:pPr>
              <w:spacing w:after="0" w:line="240" w:lineRule="atLeast"/>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Классные часы «Азбука безопасности»</w:t>
            </w:r>
          </w:p>
        </w:tc>
        <w:tc>
          <w:tcPr>
            <w:tcW w:w="2126" w:type="dxa"/>
            <w:tcBorders>
              <w:top w:val="single" w:sz="4" w:space="0" w:color="auto"/>
              <w:left w:val="single" w:sz="4" w:space="0" w:color="auto"/>
              <w:bottom w:val="nil"/>
              <w:right w:val="nil"/>
            </w:tcBorders>
            <w:shd w:val="clear" w:color="auto" w:fill="FFFFFF"/>
            <w:vAlign w:val="bottom"/>
          </w:tcPr>
          <w:p w14:paraId="5802BF1F" w14:textId="77777777" w:rsidR="005B112D" w:rsidRPr="00BB0487" w:rsidRDefault="005B112D" w:rsidP="005B112D">
            <w:pPr>
              <w:spacing w:after="0" w:line="240"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5-9</w:t>
            </w:r>
          </w:p>
        </w:tc>
        <w:tc>
          <w:tcPr>
            <w:tcW w:w="2268" w:type="dxa"/>
            <w:tcBorders>
              <w:top w:val="single" w:sz="4" w:space="0" w:color="auto"/>
              <w:left w:val="single" w:sz="4" w:space="0" w:color="auto"/>
              <w:bottom w:val="nil"/>
              <w:right w:val="nil"/>
            </w:tcBorders>
            <w:shd w:val="clear" w:color="auto" w:fill="FFFFFF"/>
            <w:vAlign w:val="bottom"/>
          </w:tcPr>
          <w:p w14:paraId="7C6AF02F" w14:textId="77777777" w:rsidR="005B112D" w:rsidRPr="00B94F8B" w:rsidRDefault="005B112D" w:rsidP="005B112D">
            <w:pPr>
              <w:spacing w:after="0" w:line="240" w:lineRule="atLeast"/>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сентябрь</w:t>
            </w:r>
          </w:p>
        </w:tc>
        <w:tc>
          <w:tcPr>
            <w:tcW w:w="3508" w:type="dxa"/>
            <w:tcBorders>
              <w:top w:val="single" w:sz="4" w:space="0" w:color="auto"/>
              <w:left w:val="single" w:sz="4" w:space="0" w:color="auto"/>
              <w:bottom w:val="nil"/>
              <w:right w:val="single" w:sz="4" w:space="0" w:color="auto"/>
            </w:tcBorders>
            <w:shd w:val="clear" w:color="auto" w:fill="FFFFFF"/>
            <w:vAlign w:val="bottom"/>
          </w:tcPr>
          <w:p w14:paraId="2D8D38CE" w14:textId="77777777" w:rsidR="005B112D" w:rsidRPr="00B94F8B" w:rsidRDefault="005B112D" w:rsidP="005B112D">
            <w:pPr>
              <w:spacing w:after="0" w:line="240" w:lineRule="atLeast"/>
              <w:jc w:val="both"/>
              <w:rPr>
                <w:rFonts w:ascii="Times New Roman" w:eastAsia="Times New Roman" w:hAnsi="Times New Roman" w:cs="Times New Roman"/>
                <w:sz w:val="24"/>
                <w:szCs w:val="24"/>
                <w:lang w:eastAsia="ru-RU"/>
              </w:rPr>
            </w:pPr>
            <w:proofErr w:type="spellStart"/>
            <w:r w:rsidRPr="00B94F8B">
              <w:rPr>
                <w:rFonts w:ascii="Times New Roman" w:eastAsia="Times New Roman" w:hAnsi="Times New Roman" w:cs="Times New Roman"/>
                <w:color w:val="000000"/>
                <w:sz w:val="24"/>
                <w:szCs w:val="24"/>
                <w:lang w:eastAsia="ru-RU"/>
              </w:rPr>
              <w:t>кл</w:t>
            </w:r>
            <w:proofErr w:type="spellEnd"/>
            <w:r w:rsidRPr="00B94F8B">
              <w:rPr>
                <w:rFonts w:ascii="Times New Roman" w:eastAsia="Times New Roman" w:hAnsi="Times New Roman" w:cs="Times New Roman"/>
                <w:color w:val="000000"/>
                <w:sz w:val="24"/>
                <w:szCs w:val="24"/>
                <w:lang w:eastAsia="ru-RU"/>
              </w:rPr>
              <w:t>. руководители</w:t>
            </w:r>
          </w:p>
        </w:tc>
      </w:tr>
      <w:tr w:rsidR="005B112D" w:rsidRPr="00B94F8B" w14:paraId="77752913" w14:textId="77777777" w:rsidTr="005B112D">
        <w:trPr>
          <w:gridAfter w:val="2"/>
          <w:wAfter w:w="119" w:type="dxa"/>
        </w:trPr>
        <w:tc>
          <w:tcPr>
            <w:tcW w:w="6658" w:type="dxa"/>
            <w:tcBorders>
              <w:top w:val="single" w:sz="4" w:space="0" w:color="auto"/>
              <w:left w:val="single" w:sz="4" w:space="0" w:color="auto"/>
              <w:bottom w:val="nil"/>
              <w:right w:val="nil"/>
            </w:tcBorders>
            <w:shd w:val="clear" w:color="auto" w:fill="FFFFFF"/>
          </w:tcPr>
          <w:p w14:paraId="44669BF8" w14:textId="77777777" w:rsidR="005B112D" w:rsidRPr="00B94F8B" w:rsidRDefault="005B112D" w:rsidP="005B112D">
            <w:pPr>
              <w:spacing w:after="0" w:line="240" w:lineRule="atLeast"/>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Неделя безопасности (по отдельному плану)</w:t>
            </w:r>
          </w:p>
        </w:tc>
        <w:tc>
          <w:tcPr>
            <w:tcW w:w="2126" w:type="dxa"/>
            <w:tcBorders>
              <w:top w:val="single" w:sz="4" w:space="0" w:color="auto"/>
              <w:left w:val="single" w:sz="4" w:space="0" w:color="auto"/>
              <w:bottom w:val="nil"/>
              <w:right w:val="nil"/>
            </w:tcBorders>
            <w:shd w:val="clear" w:color="auto" w:fill="FFFFFF"/>
          </w:tcPr>
          <w:p w14:paraId="2F7A5914" w14:textId="77777777" w:rsidR="005B112D" w:rsidRPr="00BB0487" w:rsidRDefault="005B112D" w:rsidP="005B112D">
            <w:pPr>
              <w:spacing w:after="0" w:line="240"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5-9</w:t>
            </w:r>
          </w:p>
        </w:tc>
        <w:tc>
          <w:tcPr>
            <w:tcW w:w="2268" w:type="dxa"/>
            <w:tcBorders>
              <w:top w:val="single" w:sz="4" w:space="0" w:color="auto"/>
              <w:left w:val="single" w:sz="4" w:space="0" w:color="auto"/>
              <w:bottom w:val="nil"/>
              <w:right w:val="nil"/>
            </w:tcBorders>
            <w:shd w:val="clear" w:color="auto" w:fill="FFFFFF"/>
          </w:tcPr>
          <w:p w14:paraId="03B821E5" w14:textId="77777777" w:rsidR="005B112D" w:rsidRPr="00B94F8B" w:rsidRDefault="005B112D" w:rsidP="005B112D">
            <w:pPr>
              <w:spacing w:after="0" w:line="240" w:lineRule="atLeast"/>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02-08.09</w:t>
            </w:r>
          </w:p>
        </w:tc>
        <w:tc>
          <w:tcPr>
            <w:tcW w:w="3508" w:type="dxa"/>
            <w:tcBorders>
              <w:top w:val="single" w:sz="4" w:space="0" w:color="auto"/>
              <w:left w:val="single" w:sz="4" w:space="0" w:color="auto"/>
              <w:bottom w:val="nil"/>
              <w:right w:val="single" w:sz="4" w:space="0" w:color="auto"/>
            </w:tcBorders>
            <w:shd w:val="clear" w:color="auto" w:fill="FFFFFF"/>
            <w:vAlign w:val="bottom"/>
          </w:tcPr>
          <w:p w14:paraId="49F9088F" w14:textId="77777777" w:rsidR="005B112D" w:rsidRPr="00B94F8B" w:rsidRDefault="005B112D" w:rsidP="005B112D">
            <w:pPr>
              <w:spacing w:after="0" w:line="240" w:lineRule="atLeast"/>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 xml:space="preserve">Педагоги-организаторы, </w:t>
            </w:r>
            <w:proofErr w:type="spellStart"/>
            <w:proofErr w:type="gramStart"/>
            <w:r w:rsidRPr="00B94F8B">
              <w:rPr>
                <w:rFonts w:ascii="Times New Roman" w:eastAsia="Times New Roman" w:hAnsi="Times New Roman" w:cs="Times New Roman"/>
                <w:color w:val="000000"/>
                <w:sz w:val="24"/>
                <w:szCs w:val="24"/>
                <w:lang w:eastAsia="ru-RU"/>
              </w:rPr>
              <w:t>кл.руководители</w:t>
            </w:r>
            <w:proofErr w:type="spellEnd"/>
            <w:proofErr w:type="gramEnd"/>
            <w:r w:rsidRPr="00B94F8B">
              <w:rPr>
                <w:rFonts w:ascii="Times New Roman" w:eastAsia="Times New Roman" w:hAnsi="Times New Roman" w:cs="Times New Roman"/>
                <w:color w:val="000000"/>
                <w:sz w:val="24"/>
                <w:szCs w:val="24"/>
                <w:lang w:eastAsia="ru-RU"/>
              </w:rPr>
              <w:t>, специалист по ОТ,</w:t>
            </w:r>
          </w:p>
          <w:p w14:paraId="71CA42E4" w14:textId="77777777" w:rsidR="005B112D" w:rsidRPr="00B94F8B" w:rsidRDefault="005B112D" w:rsidP="005B112D">
            <w:pPr>
              <w:spacing w:after="0" w:line="240" w:lineRule="atLeast"/>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Учителя ОБЖ</w:t>
            </w:r>
          </w:p>
        </w:tc>
      </w:tr>
      <w:tr w:rsidR="005B112D" w:rsidRPr="00B94F8B" w14:paraId="7EF061ED" w14:textId="77777777" w:rsidTr="005B112D">
        <w:trPr>
          <w:gridAfter w:val="2"/>
          <w:wAfter w:w="119" w:type="dxa"/>
        </w:trPr>
        <w:tc>
          <w:tcPr>
            <w:tcW w:w="6658" w:type="dxa"/>
            <w:tcBorders>
              <w:top w:val="single" w:sz="4" w:space="0" w:color="auto"/>
              <w:left w:val="single" w:sz="4" w:space="0" w:color="auto"/>
              <w:bottom w:val="nil"/>
              <w:right w:val="nil"/>
            </w:tcBorders>
            <w:shd w:val="clear" w:color="auto" w:fill="FFFFFF"/>
          </w:tcPr>
          <w:p w14:paraId="64B5AEAB" w14:textId="77777777" w:rsidR="005B112D" w:rsidRPr="00B94F8B" w:rsidRDefault="005B112D" w:rsidP="005B112D">
            <w:pPr>
              <w:spacing w:after="0" w:line="240" w:lineRule="atLeast"/>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Месячник безопасности дорожного движения «Внимание! Дети на дороге»</w:t>
            </w:r>
          </w:p>
        </w:tc>
        <w:tc>
          <w:tcPr>
            <w:tcW w:w="2126" w:type="dxa"/>
            <w:tcBorders>
              <w:top w:val="single" w:sz="4" w:space="0" w:color="auto"/>
              <w:left w:val="single" w:sz="4" w:space="0" w:color="auto"/>
              <w:bottom w:val="nil"/>
              <w:right w:val="nil"/>
            </w:tcBorders>
            <w:shd w:val="clear" w:color="auto" w:fill="FFFFFF"/>
          </w:tcPr>
          <w:p w14:paraId="28FABE33" w14:textId="77777777" w:rsidR="005B112D" w:rsidRPr="002E6539" w:rsidRDefault="005B112D" w:rsidP="005B112D">
            <w:pPr>
              <w:spacing w:after="0" w:line="240"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5-9</w:t>
            </w:r>
          </w:p>
        </w:tc>
        <w:tc>
          <w:tcPr>
            <w:tcW w:w="2268" w:type="dxa"/>
            <w:tcBorders>
              <w:top w:val="single" w:sz="4" w:space="0" w:color="auto"/>
              <w:left w:val="single" w:sz="4" w:space="0" w:color="auto"/>
              <w:bottom w:val="nil"/>
              <w:right w:val="nil"/>
            </w:tcBorders>
            <w:shd w:val="clear" w:color="auto" w:fill="FFFFFF"/>
          </w:tcPr>
          <w:p w14:paraId="365F6978" w14:textId="77777777" w:rsidR="005B112D" w:rsidRPr="00B94F8B" w:rsidRDefault="005B112D" w:rsidP="005B112D">
            <w:pPr>
              <w:spacing w:after="0" w:line="240" w:lineRule="atLeast"/>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Сентябрь,</w:t>
            </w:r>
          </w:p>
        </w:tc>
        <w:tc>
          <w:tcPr>
            <w:tcW w:w="3508" w:type="dxa"/>
            <w:tcBorders>
              <w:top w:val="single" w:sz="4" w:space="0" w:color="auto"/>
              <w:left w:val="single" w:sz="4" w:space="0" w:color="auto"/>
              <w:bottom w:val="nil"/>
              <w:right w:val="single" w:sz="4" w:space="0" w:color="auto"/>
            </w:tcBorders>
            <w:shd w:val="clear" w:color="auto" w:fill="FFFFFF"/>
            <w:vAlign w:val="bottom"/>
          </w:tcPr>
          <w:p w14:paraId="055DEA41" w14:textId="77777777" w:rsidR="005B112D" w:rsidRPr="00B94F8B" w:rsidRDefault="005B112D" w:rsidP="005B112D">
            <w:pPr>
              <w:spacing w:after="0" w:line="240" w:lineRule="atLeast"/>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 xml:space="preserve">Педагоги-организаторы, </w:t>
            </w:r>
            <w:proofErr w:type="spellStart"/>
            <w:r w:rsidRPr="00B94F8B">
              <w:rPr>
                <w:rFonts w:ascii="Times New Roman" w:eastAsia="Times New Roman" w:hAnsi="Times New Roman" w:cs="Times New Roman"/>
                <w:color w:val="000000"/>
                <w:sz w:val="24"/>
                <w:szCs w:val="24"/>
                <w:lang w:eastAsia="ru-RU"/>
              </w:rPr>
              <w:t>кл</w:t>
            </w:r>
            <w:proofErr w:type="spellEnd"/>
            <w:r w:rsidRPr="00B94F8B">
              <w:rPr>
                <w:rFonts w:ascii="Times New Roman" w:eastAsia="Times New Roman" w:hAnsi="Times New Roman" w:cs="Times New Roman"/>
                <w:color w:val="000000"/>
                <w:sz w:val="24"/>
                <w:szCs w:val="24"/>
                <w:lang w:eastAsia="ru-RU"/>
              </w:rPr>
              <w:t xml:space="preserve"> руководители. специалист по ОТ. Учителя ОБЖ</w:t>
            </w:r>
          </w:p>
        </w:tc>
      </w:tr>
      <w:tr w:rsidR="005B112D" w:rsidRPr="00B94F8B" w14:paraId="46EFDBED" w14:textId="77777777" w:rsidTr="005B112D">
        <w:trPr>
          <w:gridAfter w:val="2"/>
          <w:wAfter w:w="119" w:type="dxa"/>
        </w:trPr>
        <w:tc>
          <w:tcPr>
            <w:tcW w:w="6658" w:type="dxa"/>
            <w:tcBorders>
              <w:top w:val="single" w:sz="4" w:space="0" w:color="auto"/>
              <w:left w:val="single" w:sz="4" w:space="0" w:color="auto"/>
              <w:bottom w:val="single" w:sz="4" w:space="0" w:color="auto"/>
              <w:right w:val="nil"/>
            </w:tcBorders>
            <w:shd w:val="clear" w:color="auto" w:fill="FFFFFF"/>
          </w:tcPr>
          <w:p w14:paraId="66E9C8A4" w14:textId="77777777" w:rsidR="005B112D" w:rsidRPr="00B94F8B" w:rsidRDefault="005B112D" w:rsidP="005B112D">
            <w:pPr>
              <w:spacing w:after="0" w:line="240" w:lineRule="atLeast"/>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Всероссийский урок безопасности школьников в сети Интернет</w:t>
            </w:r>
          </w:p>
        </w:tc>
        <w:tc>
          <w:tcPr>
            <w:tcW w:w="2126" w:type="dxa"/>
            <w:tcBorders>
              <w:top w:val="single" w:sz="4" w:space="0" w:color="auto"/>
              <w:left w:val="single" w:sz="4" w:space="0" w:color="auto"/>
              <w:bottom w:val="single" w:sz="4" w:space="0" w:color="auto"/>
              <w:right w:val="nil"/>
            </w:tcBorders>
            <w:shd w:val="clear" w:color="auto" w:fill="FFFFFF"/>
          </w:tcPr>
          <w:p w14:paraId="31C32C0C" w14:textId="77777777" w:rsidR="005B112D" w:rsidRPr="002E6539" w:rsidRDefault="005B112D" w:rsidP="005B112D">
            <w:pPr>
              <w:spacing w:after="0" w:line="240"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5-9</w:t>
            </w:r>
          </w:p>
        </w:tc>
        <w:tc>
          <w:tcPr>
            <w:tcW w:w="2268" w:type="dxa"/>
            <w:tcBorders>
              <w:top w:val="single" w:sz="4" w:space="0" w:color="auto"/>
              <w:left w:val="single" w:sz="4" w:space="0" w:color="auto"/>
              <w:bottom w:val="single" w:sz="4" w:space="0" w:color="auto"/>
              <w:right w:val="nil"/>
            </w:tcBorders>
            <w:shd w:val="clear" w:color="auto" w:fill="FFFFFF"/>
          </w:tcPr>
          <w:p w14:paraId="277D947D" w14:textId="77777777" w:rsidR="005B112D" w:rsidRPr="00B94F8B" w:rsidRDefault="005B112D" w:rsidP="005B112D">
            <w:pPr>
              <w:spacing w:after="0" w:line="240" w:lineRule="atLeast"/>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октябрь</w:t>
            </w:r>
          </w:p>
        </w:tc>
        <w:tc>
          <w:tcPr>
            <w:tcW w:w="3508" w:type="dxa"/>
            <w:tcBorders>
              <w:top w:val="single" w:sz="4" w:space="0" w:color="auto"/>
              <w:left w:val="single" w:sz="4" w:space="0" w:color="auto"/>
              <w:bottom w:val="single" w:sz="4" w:space="0" w:color="auto"/>
              <w:right w:val="single" w:sz="4" w:space="0" w:color="auto"/>
            </w:tcBorders>
            <w:shd w:val="clear" w:color="auto" w:fill="FFFFFF"/>
            <w:vAlign w:val="bottom"/>
          </w:tcPr>
          <w:p w14:paraId="17B647DE" w14:textId="77777777" w:rsidR="005B112D" w:rsidRPr="00B94F8B" w:rsidRDefault="005B112D" w:rsidP="005B112D">
            <w:pPr>
              <w:spacing w:after="0" w:line="240" w:lineRule="atLeast"/>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 xml:space="preserve">Педагоги-организаторы, </w:t>
            </w:r>
            <w:proofErr w:type="spellStart"/>
            <w:proofErr w:type="gramStart"/>
            <w:r w:rsidRPr="00B94F8B">
              <w:rPr>
                <w:rFonts w:ascii="Times New Roman" w:eastAsia="Times New Roman" w:hAnsi="Times New Roman" w:cs="Times New Roman"/>
                <w:color w:val="000000"/>
                <w:sz w:val="24"/>
                <w:szCs w:val="24"/>
                <w:lang w:eastAsia="ru-RU"/>
              </w:rPr>
              <w:t>кл.руководители</w:t>
            </w:r>
            <w:proofErr w:type="spellEnd"/>
            <w:proofErr w:type="gramEnd"/>
            <w:r w:rsidRPr="00B94F8B">
              <w:rPr>
                <w:rFonts w:ascii="Times New Roman" w:eastAsia="Times New Roman" w:hAnsi="Times New Roman" w:cs="Times New Roman"/>
                <w:color w:val="000000"/>
                <w:sz w:val="24"/>
                <w:szCs w:val="24"/>
                <w:lang w:eastAsia="ru-RU"/>
              </w:rPr>
              <w:t>.</w:t>
            </w:r>
          </w:p>
        </w:tc>
      </w:tr>
      <w:tr w:rsidR="005B112D" w:rsidRPr="00B94F8B" w14:paraId="78979BA9" w14:textId="77777777" w:rsidTr="005B112D">
        <w:trPr>
          <w:gridAfter w:val="2"/>
          <w:wAfter w:w="119" w:type="dxa"/>
        </w:trPr>
        <w:tc>
          <w:tcPr>
            <w:tcW w:w="6658" w:type="dxa"/>
            <w:tcBorders>
              <w:top w:val="single" w:sz="4" w:space="0" w:color="auto"/>
              <w:left w:val="single" w:sz="4" w:space="0" w:color="auto"/>
              <w:bottom w:val="nil"/>
              <w:right w:val="nil"/>
            </w:tcBorders>
            <w:shd w:val="clear" w:color="auto" w:fill="FFFFFF"/>
            <w:vAlign w:val="bottom"/>
          </w:tcPr>
          <w:p w14:paraId="7AD4E97D" w14:textId="77777777" w:rsidR="005B112D" w:rsidRPr="00B94F8B" w:rsidRDefault="005B112D" w:rsidP="005B112D">
            <w:pPr>
              <w:spacing w:after="0" w:line="240" w:lineRule="atLeast"/>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Классные часы, беседы, лекции по профилактике ЗОЖ</w:t>
            </w:r>
          </w:p>
        </w:tc>
        <w:tc>
          <w:tcPr>
            <w:tcW w:w="2126" w:type="dxa"/>
            <w:tcBorders>
              <w:top w:val="single" w:sz="4" w:space="0" w:color="auto"/>
              <w:left w:val="single" w:sz="4" w:space="0" w:color="auto"/>
              <w:bottom w:val="nil"/>
              <w:right w:val="nil"/>
            </w:tcBorders>
            <w:shd w:val="clear" w:color="auto" w:fill="FFFFFF"/>
            <w:vAlign w:val="bottom"/>
          </w:tcPr>
          <w:p w14:paraId="550E4ACF" w14:textId="77777777" w:rsidR="005B112D" w:rsidRPr="00B94F8B" w:rsidRDefault="005B112D" w:rsidP="005B112D">
            <w:pPr>
              <w:spacing w:after="0" w:line="240"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5-9</w:t>
            </w:r>
          </w:p>
        </w:tc>
        <w:tc>
          <w:tcPr>
            <w:tcW w:w="2268" w:type="dxa"/>
            <w:tcBorders>
              <w:top w:val="single" w:sz="4" w:space="0" w:color="auto"/>
              <w:left w:val="single" w:sz="4" w:space="0" w:color="auto"/>
              <w:bottom w:val="nil"/>
              <w:right w:val="nil"/>
            </w:tcBorders>
            <w:shd w:val="clear" w:color="auto" w:fill="FFFFFF"/>
          </w:tcPr>
          <w:p w14:paraId="2058BE58" w14:textId="77777777" w:rsidR="005B112D" w:rsidRPr="00B94F8B" w:rsidRDefault="005B112D" w:rsidP="005B112D">
            <w:pPr>
              <w:spacing w:after="0" w:line="240" w:lineRule="atLeast"/>
              <w:jc w:val="both"/>
              <w:rPr>
                <w:rFonts w:ascii="Times New Roman" w:eastAsia="Times New Roman" w:hAnsi="Times New Roman" w:cs="Times New Roman"/>
                <w:sz w:val="10"/>
                <w:szCs w:val="10"/>
                <w:lang w:eastAsia="ru-RU"/>
              </w:rPr>
            </w:pPr>
            <w:r w:rsidRPr="00B94F8B">
              <w:rPr>
                <w:rFonts w:ascii="Times New Roman" w:eastAsia="Times New Roman" w:hAnsi="Times New Roman" w:cs="Times New Roman"/>
                <w:color w:val="000000"/>
                <w:sz w:val="24"/>
                <w:szCs w:val="24"/>
                <w:lang w:eastAsia="ru-RU"/>
              </w:rPr>
              <w:t>В течение года</w:t>
            </w:r>
          </w:p>
        </w:tc>
        <w:tc>
          <w:tcPr>
            <w:tcW w:w="3508" w:type="dxa"/>
            <w:tcBorders>
              <w:top w:val="single" w:sz="4" w:space="0" w:color="auto"/>
              <w:left w:val="single" w:sz="4" w:space="0" w:color="auto"/>
              <w:bottom w:val="nil"/>
              <w:right w:val="single" w:sz="4" w:space="0" w:color="auto"/>
            </w:tcBorders>
            <w:shd w:val="clear" w:color="auto" w:fill="FFFFFF"/>
            <w:vAlign w:val="bottom"/>
          </w:tcPr>
          <w:p w14:paraId="078AF2F7" w14:textId="77777777" w:rsidR="005B112D" w:rsidRPr="00B94F8B" w:rsidRDefault="005B112D" w:rsidP="005B112D">
            <w:pPr>
              <w:spacing w:after="0" w:line="240" w:lineRule="atLeast"/>
              <w:jc w:val="both"/>
              <w:rPr>
                <w:rFonts w:ascii="Times New Roman" w:eastAsia="Times New Roman" w:hAnsi="Times New Roman" w:cs="Times New Roman"/>
                <w:sz w:val="24"/>
                <w:szCs w:val="24"/>
                <w:lang w:eastAsia="ru-RU"/>
              </w:rPr>
            </w:pPr>
            <w:proofErr w:type="spellStart"/>
            <w:proofErr w:type="gramStart"/>
            <w:r w:rsidRPr="00B94F8B">
              <w:rPr>
                <w:rFonts w:ascii="Times New Roman" w:eastAsia="Times New Roman" w:hAnsi="Times New Roman" w:cs="Times New Roman"/>
                <w:color w:val="000000"/>
                <w:sz w:val="24"/>
                <w:szCs w:val="24"/>
                <w:lang w:eastAsia="ru-RU"/>
              </w:rPr>
              <w:t>кл.руководители</w:t>
            </w:r>
            <w:proofErr w:type="spellEnd"/>
            <w:proofErr w:type="gramEnd"/>
          </w:p>
        </w:tc>
      </w:tr>
      <w:tr w:rsidR="005B112D" w:rsidRPr="00B94F8B" w14:paraId="63DC31E2" w14:textId="77777777" w:rsidTr="005B112D">
        <w:trPr>
          <w:gridAfter w:val="2"/>
          <w:wAfter w:w="119" w:type="dxa"/>
        </w:trPr>
        <w:tc>
          <w:tcPr>
            <w:tcW w:w="6658" w:type="dxa"/>
            <w:tcBorders>
              <w:top w:val="single" w:sz="4" w:space="0" w:color="auto"/>
              <w:left w:val="single" w:sz="4" w:space="0" w:color="auto"/>
              <w:bottom w:val="nil"/>
              <w:right w:val="nil"/>
            </w:tcBorders>
            <w:shd w:val="clear" w:color="auto" w:fill="FFFFFF"/>
          </w:tcPr>
          <w:p w14:paraId="6B3B897E" w14:textId="77777777" w:rsidR="005B112D" w:rsidRPr="00B94F8B" w:rsidRDefault="005B112D" w:rsidP="005B112D">
            <w:pPr>
              <w:spacing w:after="0" w:line="240" w:lineRule="atLeast"/>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День гражданской обороны</w:t>
            </w:r>
          </w:p>
        </w:tc>
        <w:tc>
          <w:tcPr>
            <w:tcW w:w="2126" w:type="dxa"/>
            <w:tcBorders>
              <w:top w:val="single" w:sz="4" w:space="0" w:color="auto"/>
              <w:left w:val="single" w:sz="4" w:space="0" w:color="auto"/>
              <w:bottom w:val="nil"/>
              <w:right w:val="nil"/>
            </w:tcBorders>
            <w:shd w:val="clear" w:color="auto" w:fill="FFFFFF"/>
          </w:tcPr>
          <w:p w14:paraId="6616A493" w14:textId="77777777" w:rsidR="005B112D" w:rsidRPr="00B94F8B" w:rsidRDefault="005B112D" w:rsidP="005B112D">
            <w:pPr>
              <w:spacing w:after="0" w:line="240"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5-9</w:t>
            </w:r>
          </w:p>
        </w:tc>
        <w:tc>
          <w:tcPr>
            <w:tcW w:w="2268" w:type="dxa"/>
            <w:tcBorders>
              <w:top w:val="single" w:sz="4" w:space="0" w:color="auto"/>
              <w:left w:val="single" w:sz="4" w:space="0" w:color="auto"/>
              <w:bottom w:val="nil"/>
              <w:right w:val="nil"/>
            </w:tcBorders>
            <w:shd w:val="clear" w:color="auto" w:fill="FFFFFF"/>
          </w:tcPr>
          <w:p w14:paraId="0DB49AB5" w14:textId="77777777" w:rsidR="005B112D" w:rsidRPr="00E877F6" w:rsidRDefault="005B112D" w:rsidP="005B112D">
            <w:pPr>
              <w:spacing w:after="0" w:line="240" w:lineRule="atLeast"/>
              <w:jc w:val="both"/>
              <w:rPr>
                <w:rFonts w:ascii="Times New Roman" w:eastAsia="Times New Roman" w:hAnsi="Times New Roman" w:cs="Times New Roman"/>
                <w:sz w:val="10"/>
                <w:szCs w:val="10"/>
                <w:lang w:eastAsia="ru-RU"/>
              </w:rPr>
            </w:pPr>
            <w:r w:rsidRPr="00B94F8B">
              <w:rPr>
                <w:rFonts w:ascii="Times New Roman" w:eastAsia="Times New Roman" w:hAnsi="Times New Roman" w:cs="Times New Roman"/>
                <w:color w:val="000000"/>
                <w:sz w:val="24"/>
                <w:szCs w:val="24"/>
                <w:lang w:eastAsia="ru-RU"/>
              </w:rPr>
              <w:t>Октябрь</w:t>
            </w:r>
            <w:r>
              <w:rPr>
                <w:rFonts w:ascii="Times New Roman" w:eastAsia="Times New Roman" w:hAnsi="Times New Roman" w:cs="Times New Roman"/>
                <w:color w:val="000000"/>
                <w:sz w:val="24"/>
                <w:szCs w:val="24"/>
                <w:lang w:eastAsia="ru-RU"/>
              </w:rPr>
              <w:t>, ноябрь</w:t>
            </w:r>
          </w:p>
        </w:tc>
        <w:tc>
          <w:tcPr>
            <w:tcW w:w="3508" w:type="dxa"/>
            <w:tcBorders>
              <w:top w:val="single" w:sz="4" w:space="0" w:color="auto"/>
              <w:left w:val="single" w:sz="4" w:space="0" w:color="auto"/>
              <w:bottom w:val="nil"/>
              <w:right w:val="single" w:sz="4" w:space="0" w:color="auto"/>
            </w:tcBorders>
            <w:shd w:val="clear" w:color="auto" w:fill="FFFFFF"/>
            <w:vAlign w:val="bottom"/>
          </w:tcPr>
          <w:p w14:paraId="649FDC88" w14:textId="77777777" w:rsidR="005B112D" w:rsidRPr="00B94F8B" w:rsidRDefault="005B112D" w:rsidP="005B112D">
            <w:pPr>
              <w:spacing w:after="0" w:line="240" w:lineRule="atLeast"/>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 xml:space="preserve">Педагоги-организаторы, </w:t>
            </w:r>
            <w:proofErr w:type="spellStart"/>
            <w:proofErr w:type="gramStart"/>
            <w:r w:rsidRPr="00B94F8B">
              <w:rPr>
                <w:rFonts w:ascii="Times New Roman" w:eastAsia="Times New Roman" w:hAnsi="Times New Roman" w:cs="Times New Roman"/>
                <w:color w:val="000000"/>
                <w:sz w:val="24"/>
                <w:szCs w:val="24"/>
                <w:lang w:eastAsia="ru-RU"/>
              </w:rPr>
              <w:t>кл.руководители</w:t>
            </w:r>
            <w:proofErr w:type="spellEnd"/>
            <w:proofErr w:type="gramEnd"/>
          </w:p>
        </w:tc>
      </w:tr>
      <w:tr w:rsidR="005B112D" w:rsidRPr="00B94F8B" w14:paraId="518F6AC9" w14:textId="77777777" w:rsidTr="005B112D">
        <w:trPr>
          <w:gridAfter w:val="2"/>
          <w:wAfter w:w="119" w:type="dxa"/>
        </w:trPr>
        <w:tc>
          <w:tcPr>
            <w:tcW w:w="6658" w:type="dxa"/>
            <w:tcBorders>
              <w:top w:val="single" w:sz="4" w:space="0" w:color="auto"/>
              <w:left w:val="single" w:sz="4" w:space="0" w:color="auto"/>
              <w:bottom w:val="nil"/>
              <w:right w:val="nil"/>
            </w:tcBorders>
            <w:shd w:val="clear" w:color="auto" w:fill="FFFFFF"/>
            <w:vAlign w:val="bottom"/>
          </w:tcPr>
          <w:p w14:paraId="11729B33" w14:textId="77777777" w:rsidR="005B112D" w:rsidRPr="00B94F8B" w:rsidRDefault="005B112D" w:rsidP="005B112D">
            <w:pPr>
              <w:spacing w:after="0" w:line="240" w:lineRule="atLeast"/>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«Дни без телефона»</w:t>
            </w:r>
          </w:p>
        </w:tc>
        <w:tc>
          <w:tcPr>
            <w:tcW w:w="2126" w:type="dxa"/>
            <w:tcBorders>
              <w:top w:val="single" w:sz="4" w:space="0" w:color="auto"/>
              <w:left w:val="single" w:sz="4" w:space="0" w:color="auto"/>
              <w:bottom w:val="nil"/>
              <w:right w:val="nil"/>
            </w:tcBorders>
            <w:shd w:val="clear" w:color="auto" w:fill="FFFFFF"/>
            <w:vAlign w:val="bottom"/>
          </w:tcPr>
          <w:p w14:paraId="74B89CCF" w14:textId="77777777" w:rsidR="005B112D" w:rsidRPr="00B94F8B" w:rsidRDefault="005B112D" w:rsidP="005B112D">
            <w:pPr>
              <w:spacing w:after="0" w:line="240"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5-9</w:t>
            </w:r>
          </w:p>
        </w:tc>
        <w:tc>
          <w:tcPr>
            <w:tcW w:w="2268" w:type="dxa"/>
            <w:tcBorders>
              <w:top w:val="single" w:sz="4" w:space="0" w:color="auto"/>
              <w:left w:val="single" w:sz="4" w:space="0" w:color="auto"/>
              <w:bottom w:val="nil"/>
              <w:right w:val="nil"/>
            </w:tcBorders>
            <w:shd w:val="clear" w:color="auto" w:fill="FFFFFF"/>
            <w:vAlign w:val="bottom"/>
          </w:tcPr>
          <w:p w14:paraId="6964B49F" w14:textId="77777777" w:rsidR="005B112D" w:rsidRPr="00B94F8B" w:rsidRDefault="005B112D" w:rsidP="005B112D">
            <w:pPr>
              <w:spacing w:after="0" w:line="240" w:lineRule="atLeast"/>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В течение года</w:t>
            </w:r>
          </w:p>
        </w:tc>
        <w:tc>
          <w:tcPr>
            <w:tcW w:w="3508" w:type="dxa"/>
            <w:tcBorders>
              <w:top w:val="single" w:sz="4" w:space="0" w:color="auto"/>
              <w:left w:val="single" w:sz="4" w:space="0" w:color="auto"/>
              <w:bottom w:val="nil"/>
              <w:right w:val="single" w:sz="4" w:space="0" w:color="auto"/>
            </w:tcBorders>
            <w:shd w:val="clear" w:color="auto" w:fill="FFFFFF"/>
            <w:vAlign w:val="bottom"/>
          </w:tcPr>
          <w:p w14:paraId="577228AD" w14:textId="77777777" w:rsidR="005B112D" w:rsidRPr="00B94F8B" w:rsidRDefault="005B112D" w:rsidP="005B112D">
            <w:pPr>
              <w:spacing w:after="0" w:line="240" w:lineRule="atLeast"/>
              <w:jc w:val="both"/>
              <w:rPr>
                <w:rFonts w:ascii="Times New Roman" w:eastAsia="Times New Roman" w:hAnsi="Times New Roman" w:cs="Times New Roman"/>
                <w:sz w:val="24"/>
                <w:szCs w:val="24"/>
                <w:lang w:eastAsia="ru-RU"/>
              </w:rPr>
            </w:pPr>
            <w:proofErr w:type="spellStart"/>
            <w:proofErr w:type="gramStart"/>
            <w:r w:rsidRPr="00B94F8B">
              <w:rPr>
                <w:rFonts w:ascii="Times New Roman" w:eastAsia="Times New Roman" w:hAnsi="Times New Roman" w:cs="Times New Roman"/>
                <w:color w:val="000000"/>
                <w:sz w:val="24"/>
                <w:szCs w:val="24"/>
                <w:lang w:eastAsia="ru-RU"/>
              </w:rPr>
              <w:t>кл.руководители</w:t>
            </w:r>
            <w:proofErr w:type="spellEnd"/>
            <w:proofErr w:type="gramEnd"/>
          </w:p>
        </w:tc>
      </w:tr>
      <w:tr w:rsidR="005B112D" w:rsidRPr="00B94F8B" w14:paraId="563D0FDB" w14:textId="77777777" w:rsidTr="005B112D">
        <w:trPr>
          <w:gridAfter w:val="2"/>
          <w:wAfter w:w="119" w:type="dxa"/>
        </w:trPr>
        <w:tc>
          <w:tcPr>
            <w:tcW w:w="6658" w:type="dxa"/>
            <w:tcBorders>
              <w:top w:val="single" w:sz="4" w:space="0" w:color="auto"/>
              <w:left w:val="single" w:sz="4" w:space="0" w:color="auto"/>
              <w:bottom w:val="nil"/>
              <w:right w:val="nil"/>
            </w:tcBorders>
            <w:shd w:val="clear" w:color="auto" w:fill="FFFFFF"/>
          </w:tcPr>
          <w:p w14:paraId="0600771E" w14:textId="77777777" w:rsidR="005B112D" w:rsidRPr="00B94F8B" w:rsidRDefault="005B112D" w:rsidP="005B112D">
            <w:pPr>
              <w:spacing w:after="0" w:line="240" w:lineRule="atLeast"/>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Проведение учебных эвакуаций</w:t>
            </w:r>
          </w:p>
        </w:tc>
        <w:tc>
          <w:tcPr>
            <w:tcW w:w="2126" w:type="dxa"/>
            <w:tcBorders>
              <w:top w:val="single" w:sz="4" w:space="0" w:color="auto"/>
              <w:left w:val="single" w:sz="4" w:space="0" w:color="auto"/>
              <w:bottom w:val="nil"/>
              <w:right w:val="nil"/>
            </w:tcBorders>
            <w:shd w:val="clear" w:color="auto" w:fill="FFFFFF"/>
          </w:tcPr>
          <w:p w14:paraId="5AE6620F" w14:textId="77777777" w:rsidR="005B112D" w:rsidRPr="00B94F8B" w:rsidRDefault="005B112D" w:rsidP="005B112D">
            <w:pPr>
              <w:spacing w:after="0" w:line="240"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5-9</w:t>
            </w:r>
          </w:p>
        </w:tc>
        <w:tc>
          <w:tcPr>
            <w:tcW w:w="2268" w:type="dxa"/>
            <w:tcBorders>
              <w:top w:val="single" w:sz="4" w:space="0" w:color="auto"/>
              <w:left w:val="single" w:sz="4" w:space="0" w:color="auto"/>
              <w:bottom w:val="nil"/>
              <w:right w:val="nil"/>
            </w:tcBorders>
            <w:shd w:val="clear" w:color="auto" w:fill="FFFFFF"/>
          </w:tcPr>
          <w:p w14:paraId="534CC113" w14:textId="77777777" w:rsidR="005B112D" w:rsidRPr="00B94F8B" w:rsidRDefault="005B112D" w:rsidP="005B112D">
            <w:pPr>
              <w:spacing w:after="0" w:line="240" w:lineRule="atLeast"/>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В течение года</w:t>
            </w:r>
          </w:p>
        </w:tc>
        <w:tc>
          <w:tcPr>
            <w:tcW w:w="3508" w:type="dxa"/>
            <w:tcBorders>
              <w:top w:val="single" w:sz="4" w:space="0" w:color="auto"/>
              <w:left w:val="single" w:sz="4" w:space="0" w:color="auto"/>
              <w:bottom w:val="nil"/>
              <w:right w:val="single" w:sz="4" w:space="0" w:color="auto"/>
            </w:tcBorders>
            <w:shd w:val="clear" w:color="auto" w:fill="FFFFFF"/>
            <w:vAlign w:val="bottom"/>
          </w:tcPr>
          <w:p w14:paraId="4297D7C2" w14:textId="77777777" w:rsidR="005B112D" w:rsidRPr="00B94F8B" w:rsidRDefault="005B112D" w:rsidP="005B112D">
            <w:pPr>
              <w:spacing w:after="0" w:line="240" w:lineRule="atLeast"/>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инженер по ОТ, классные руководители</w:t>
            </w:r>
          </w:p>
        </w:tc>
      </w:tr>
      <w:tr w:rsidR="005B112D" w:rsidRPr="00B94F8B" w14:paraId="3B196C5E" w14:textId="77777777" w:rsidTr="005B112D">
        <w:trPr>
          <w:gridAfter w:val="2"/>
          <w:wAfter w:w="119" w:type="dxa"/>
        </w:trPr>
        <w:tc>
          <w:tcPr>
            <w:tcW w:w="6658" w:type="dxa"/>
            <w:tcBorders>
              <w:top w:val="single" w:sz="4" w:space="0" w:color="auto"/>
              <w:left w:val="single" w:sz="4" w:space="0" w:color="auto"/>
              <w:bottom w:val="nil"/>
              <w:right w:val="nil"/>
            </w:tcBorders>
            <w:shd w:val="clear" w:color="auto" w:fill="FFFFFF"/>
            <w:vAlign w:val="bottom"/>
          </w:tcPr>
          <w:p w14:paraId="7F96315A" w14:textId="77777777" w:rsidR="005B112D" w:rsidRPr="00B94F8B" w:rsidRDefault="005B112D" w:rsidP="005B112D">
            <w:pPr>
              <w:spacing w:after="0" w:line="240" w:lineRule="atLeast"/>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lastRenderedPageBreak/>
              <w:t>Сотрудничество с общественными организациями, правоохранительными органами</w:t>
            </w:r>
          </w:p>
        </w:tc>
        <w:tc>
          <w:tcPr>
            <w:tcW w:w="2126" w:type="dxa"/>
            <w:tcBorders>
              <w:top w:val="single" w:sz="4" w:space="0" w:color="auto"/>
              <w:left w:val="single" w:sz="4" w:space="0" w:color="auto"/>
              <w:bottom w:val="nil"/>
              <w:right w:val="nil"/>
            </w:tcBorders>
            <w:shd w:val="clear" w:color="auto" w:fill="FFFFFF"/>
          </w:tcPr>
          <w:p w14:paraId="3FF04002" w14:textId="77777777" w:rsidR="005B112D" w:rsidRPr="00B94F8B" w:rsidRDefault="005B112D" w:rsidP="005B112D">
            <w:pPr>
              <w:spacing w:after="0" w:line="240"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5-9</w:t>
            </w:r>
          </w:p>
        </w:tc>
        <w:tc>
          <w:tcPr>
            <w:tcW w:w="2268" w:type="dxa"/>
            <w:tcBorders>
              <w:top w:val="single" w:sz="4" w:space="0" w:color="auto"/>
              <w:left w:val="single" w:sz="4" w:space="0" w:color="auto"/>
              <w:bottom w:val="nil"/>
              <w:right w:val="nil"/>
            </w:tcBorders>
            <w:shd w:val="clear" w:color="auto" w:fill="FFFFFF"/>
          </w:tcPr>
          <w:p w14:paraId="7ED45F5E" w14:textId="77777777" w:rsidR="005B112D" w:rsidRPr="00B94F8B" w:rsidRDefault="005B112D" w:rsidP="005B112D">
            <w:pPr>
              <w:spacing w:after="0" w:line="240" w:lineRule="atLeast"/>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В течение года</w:t>
            </w:r>
          </w:p>
        </w:tc>
        <w:tc>
          <w:tcPr>
            <w:tcW w:w="3508" w:type="dxa"/>
            <w:tcBorders>
              <w:top w:val="single" w:sz="4" w:space="0" w:color="auto"/>
              <w:left w:val="single" w:sz="4" w:space="0" w:color="auto"/>
              <w:bottom w:val="nil"/>
              <w:right w:val="single" w:sz="4" w:space="0" w:color="auto"/>
            </w:tcBorders>
            <w:shd w:val="clear" w:color="auto" w:fill="FFFFFF"/>
            <w:vAlign w:val="bottom"/>
          </w:tcPr>
          <w:p w14:paraId="345BA6C4" w14:textId="77777777" w:rsidR="005B112D" w:rsidRPr="00B94F8B" w:rsidRDefault="005B112D" w:rsidP="005B112D">
            <w:pPr>
              <w:spacing w:after="0" w:line="240" w:lineRule="atLeast"/>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Педагоги- организаторы, Социальный педагог</w:t>
            </w:r>
          </w:p>
        </w:tc>
      </w:tr>
      <w:tr w:rsidR="005B112D" w:rsidRPr="00B94F8B" w14:paraId="396F037F" w14:textId="77777777" w:rsidTr="005B112D">
        <w:trPr>
          <w:gridAfter w:val="2"/>
          <w:wAfter w:w="119" w:type="dxa"/>
        </w:trPr>
        <w:tc>
          <w:tcPr>
            <w:tcW w:w="6658" w:type="dxa"/>
            <w:tcBorders>
              <w:top w:val="single" w:sz="4" w:space="0" w:color="auto"/>
              <w:left w:val="single" w:sz="4" w:space="0" w:color="auto"/>
              <w:bottom w:val="nil"/>
              <w:right w:val="nil"/>
            </w:tcBorders>
            <w:shd w:val="clear" w:color="auto" w:fill="FFFFFF"/>
          </w:tcPr>
          <w:p w14:paraId="595F30B5" w14:textId="77777777" w:rsidR="005B112D" w:rsidRPr="00B94F8B" w:rsidRDefault="005B112D" w:rsidP="005B112D">
            <w:pPr>
              <w:spacing w:after="0" w:line="240" w:lineRule="atLeast"/>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Акция «Школа — территория, свободная от курения!»</w:t>
            </w:r>
          </w:p>
        </w:tc>
        <w:tc>
          <w:tcPr>
            <w:tcW w:w="2126" w:type="dxa"/>
            <w:tcBorders>
              <w:top w:val="single" w:sz="4" w:space="0" w:color="auto"/>
              <w:left w:val="single" w:sz="4" w:space="0" w:color="auto"/>
              <w:bottom w:val="nil"/>
              <w:right w:val="nil"/>
            </w:tcBorders>
            <w:shd w:val="clear" w:color="auto" w:fill="FFFFFF"/>
          </w:tcPr>
          <w:p w14:paraId="33DC726F" w14:textId="77777777" w:rsidR="005B112D" w:rsidRPr="00B94F8B" w:rsidRDefault="005B112D" w:rsidP="005B112D">
            <w:pPr>
              <w:spacing w:after="0" w:line="240"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5-9</w:t>
            </w:r>
          </w:p>
        </w:tc>
        <w:tc>
          <w:tcPr>
            <w:tcW w:w="2268" w:type="dxa"/>
            <w:tcBorders>
              <w:top w:val="single" w:sz="4" w:space="0" w:color="auto"/>
              <w:left w:val="single" w:sz="4" w:space="0" w:color="auto"/>
              <w:bottom w:val="nil"/>
              <w:right w:val="nil"/>
            </w:tcBorders>
            <w:shd w:val="clear" w:color="auto" w:fill="FFFFFF"/>
          </w:tcPr>
          <w:p w14:paraId="2B1EEEA2" w14:textId="77777777" w:rsidR="005B112D" w:rsidRPr="00B94F8B" w:rsidRDefault="005B112D" w:rsidP="005B112D">
            <w:pPr>
              <w:spacing w:after="0" w:line="240" w:lineRule="atLeast"/>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ноябрь</w:t>
            </w:r>
          </w:p>
        </w:tc>
        <w:tc>
          <w:tcPr>
            <w:tcW w:w="3508" w:type="dxa"/>
            <w:tcBorders>
              <w:top w:val="single" w:sz="4" w:space="0" w:color="auto"/>
              <w:left w:val="single" w:sz="4" w:space="0" w:color="auto"/>
              <w:bottom w:val="nil"/>
              <w:right w:val="single" w:sz="4" w:space="0" w:color="auto"/>
            </w:tcBorders>
            <w:shd w:val="clear" w:color="auto" w:fill="FFFFFF"/>
            <w:vAlign w:val="bottom"/>
          </w:tcPr>
          <w:p w14:paraId="5CB57C50" w14:textId="77777777" w:rsidR="005B112D" w:rsidRPr="00B94F8B" w:rsidRDefault="005B112D" w:rsidP="005B112D">
            <w:pPr>
              <w:spacing w:after="0" w:line="240" w:lineRule="atLeast"/>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 xml:space="preserve">Педагоги-организаторы, </w:t>
            </w:r>
            <w:proofErr w:type="spellStart"/>
            <w:proofErr w:type="gramStart"/>
            <w:r w:rsidRPr="00B94F8B">
              <w:rPr>
                <w:rFonts w:ascii="Times New Roman" w:eastAsia="Times New Roman" w:hAnsi="Times New Roman" w:cs="Times New Roman"/>
                <w:color w:val="000000"/>
                <w:sz w:val="24"/>
                <w:szCs w:val="24"/>
                <w:lang w:eastAsia="ru-RU"/>
              </w:rPr>
              <w:t>кл.руководители</w:t>
            </w:r>
            <w:proofErr w:type="spellEnd"/>
            <w:proofErr w:type="gramEnd"/>
          </w:p>
        </w:tc>
      </w:tr>
      <w:tr w:rsidR="005B112D" w:rsidRPr="00B94F8B" w14:paraId="5D6E3908" w14:textId="77777777" w:rsidTr="005B112D">
        <w:trPr>
          <w:gridAfter w:val="2"/>
          <w:wAfter w:w="119" w:type="dxa"/>
        </w:trPr>
        <w:tc>
          <w:tcPr>
            <w:tcW w:w="6658" w:type="dxa"/>
            <w:tcBorders>
              <w:top w:val="single" w:sz="4" w:space="0" w:color="auto"/>
              <w:left w:val="single" w:sz="4" w:space="0" w:color="auto"/>
              <w:bottom w:val="nil"/>
              <w:right w:val="nil"/>
            </w:tcBorders>
            <w:shd w:val="clear" w:color="auto" w:fill="FFFFFF"/>
          </w:tcPr>
          <w:p w14:paraId="72E5F155" w14:textId="77777777" w:rsidR="005B112D" w:rsidRPr="00B94F8B" w:rsidRDefault="005B112D" w:rsidP="005B112D">
            <w:pPr>
              <w:spacing w:after="0" w:line="240" w:lineRule="atLeast"/>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Неделя профилактики СПИДа и ВИЧ-инфекции (по плану)</w:t>
            </w:r>
          </w:p>
        </w:tc>
        <w:tc>
          <w:tcPr>
            <w:tcW w:w="2126" w:type="dxa"/>
            <w:tcBorders>
              <w:top w:val="single" w:sz="4" w:space="0" w:color="auto"/>
              <w:left w:val="single" w:sz="4" w:space="0" w:color="auto"/>
              <w:bottom w:val="nil"/>
              <w:right w:val="nil"/>
            </w:tcBorders>
            <w:shd w:val="clear" w:color="auto" w:fill="FFFFFF"/>
          </w:tcPr>
          <w:p w14:paraId="7A682DAE" w14:textId="77777777" w:rsidR="005B112D" w:rsidRPr="00B94F8B" w:rsidRDefault="005B112D" w:rsidP="005B112D">
            <w:pPr>
              <w:spacing w:after="0" w:line="240"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5-9</w:t>
            </w:r>
          </w:p>
        </w:tc>
        <w:tc>
          <w:tcPr>
            <w:tcW w:w="2268" w:type="dxa"/>
            <w:tcBorders>
              <w:top w:val="single" w:sz="4" w:space="0" w:color="auto"/>
              <w:left w:val="single" w:sz="4" w:space="0" w:color="auto"/>
              <w:bottom w:val="nil"/>
              <w:right w:val="nil"/>
            </w:tcBorders>
            <w:shd w:val="clear" w:color="auto" w:fill="FFFFFF"/>
          </w:tcPr>
          <w:p w14:paraId="09AD6A52" w14:textId="77777777" w:rsidR="005B112D" w:rsidRPr="00B94F8B" w:rsidRDefault="005B112D" w:rsidP="005B112D">
            <w:pPr>
              <w:spacing w:after="0" w:line="240" w:lineRule="atLeast"/>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01.12</w:t>
            </w:r>
          </w:p>
        </w:tc>
        <w:tc>
          <w:tcPr>
            <w:tcW w:w="3508" w:type="dxa"/>
            <w:tcBorders>
              <w:top w:val="single" w:sz="4" w:space="0" w:color="auto"/>
              <w:left w:val="single" w:sz="4" w:space="0" w:color="auto"/>
              <w:bottom w:val="nil"/>
              <w:right w:val="single" w:sz="4" w:space="0" w:color="auto"/>
            </w:tcBorders>
            <w:shd w:val="clear" w:color="auto" w:fill="FFFFFF"/>
            <w:vAlign w:val="bottom"/>
          </w:tcPr>
          <w:p w14:paraId="5CD473E0" w14:textId="77777777" w:rsidR="005B112D" w:rsidRPr="00B94F8B" w:rsidRDefault="005B112D" w:rsidP="005B112D">
            <w:pPr>
              <w:spacing w:after="0" w:line="240" w:lineRule="atLeast"/>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 xml:space="preserve">Педагоги-организаторы, </w:t>
            </w:r>
            <w:proofErr w:type="spellStart"/>
            <w:proofErr w:type="gramStart"/>
            <w:r w:rsidRPr="00B94F8B">
              <w:rPr>
                <w:rFonts w:ascii="Times New Roman" w:eastAsia="Times New Roman" w:hAnsi="Times New Roman" w:cs="Times New Roman"/>
                <w:color w:val="000000"/>
                <w:sz w:val="24"/>
                <w:szCs w:val="24"/>
                <w:lang w:eastAsia="ru-RU"/>
              </w:rPr>
              <w:t>кл.руководители</w:t>
            </w:r>
            <w:proofErr w:type="spellEnd"/>
            <w:proofErr w:type="gramEnd"/>
            <w:r w:rsidRPr="00B94F8B">
              <w:rPr>
                <w:rFonts w:ascii="Times New Roman" w:eastAsia="Times New Roman" w:hAnsi="Times New Roman" w:cs="Times New Roman"/>
                <w:color w:val="000000"/>
                <w:sz w:val="24"/>
                <w:szCs w:val="24"/>
                <w:lang w:eastAsia="ru-RU"/>
              </w:rPr>
              <w:t>, учителя ОБЖ</w:t>
            </w:r>
          </w:p>
        </w:tc>
      </w:tr>
      <w:tr w:rsidR="005B112D" w:rsidRPr="00B94F8B" w14:paraId="1DFC9E69" w14:textId="77777777" w:rsidTr="005B112D">
        <w:trPr>
          <w:gridAfter w:val="2"/>
          <w:wAfter w:w="119" w:type="dxa"/>
        </w:trPr>
        <w:tc>
          <w:tcPr>
            <w:tcW w:w="6658" w:type="dxa"/>
            <w:tcBorders>
              <w:top w:val="single" w:sz="4" w:space="0" w:color="auto"/>
              <w:left w:val="single" w:sz="4" w:space="0" w:color="auto"/>
              <w:bottom w:val="nil"/>
              <w:right w:val="nil"/>
            </w:tcBorders>
            <w:shd w:val="clear" w:color="auto" w:fill="FFFFFF"/>
            <w:vAlign w:val="bottom"/>
          </w:tcPr>
          <w:p w14:paraId="688ECDE2" w14:textId="77777777" w:rsidR="005B112D" w:rsidRPr="00B94F8B" w:rsidRDefault="005B112D" w:rsidP="005B112D">
            <w:pPr>
              <w:spacing w:after="0" w:line="240" w:lineRule="atLeast"/>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беседы о вреде курения, алкоголя, приема психоактивных веществ, закиси азота</w:t>
            </w:r>
          </w:p>
        </w:tc>
        <w:tc>
          <w:tcPr>
            <w:tcW w:w="2126" w:type="dxa"/>
            <w:tcBorders>
              <w:top w:val="single" w:sz="4" w:space="0" w:color="auto"/>
              <w:left w:val="single" w:sz="4" w:space="0" w:color="auto"/>
              <w:bottom w:val="nil"/>
              <w:right w:val="nil"/>
            </w:tcBorders>
            <w:shd w:val="clear" w:color="auto" w:fill="FFFFFF"/>
          </w:tcPr>
          <w:p w14:paraId="497D391C" w14:textId="77777777" w:rsidR="005B112D" w:rsidRPr="00B94F8B" w:rsidRDefault="005B112D" w:rsidP="005B112D">
            <w:pPr>
              <w:spacing w:after="0" w:line="240"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5-9</w:t>
            </w:r>
          </w:p>
        </w:tc>
        <w:tc>
          <w:tcPr>
            <w:tcW w:w="2268" w:type="dxa"/>
            <w:tcBorders>
              <w:top w:val="single" w:sz="4" w:space="0" w:color="auto"/>
              <w:left w:val="single" w:sz="4" w:space="0" w:color="auto"/>
              <w:bottom w:val="nil"/>
              <w:right w:val="nil"/>
            </w:tcBorders>
            <w:shd w:val="clear" w:color="auto" w:fill="FFFFFF"/>
          </w:tcPr>
          <w:p w14:paraId="6404B120" w14:textId="77777777" w:rsidR="005B112D" w:rsidRPr="00B94F8B" w:rsidRDefault="005B112D" w:rsidP="005B112D">
            <w:pPr>
              <w:spacing w:after="0" w:line="240" w:lineRule="atLeast"/>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февраль</w:t>
            </w:r>
          </w:p>
        </w:tc>
        <w:tc>
          <w:tcPr>
            <w:tcW w:w="3508" w:type="dxa"/>
            <w:tcBorders>
              <w:top w:val="single" w:sz="4" w:space="0" w:color="auto"/>
              <w:left w:val="single" w:sz="4" w:space="0" w:color="auto"/>
              <w:bottom w:val="nil"/>
              <w:right w:val="single" w:sz="4" w:space="0" w:color="auto"/>
            </w:tcBorders>
            <w:shd w:val="clear" w:color="auto" w:fill="FFFFFF"/>
            <w:vAlign w:val="bottom"/>
          </w:tcPr>
          <w:p w14:paraId="230BFD2E" w14:textId="77777777" w:rsidR="005B112D" w:rsidRPr="00B94F8B" w:rsidRDefault="005B112D" w:rsidP="005B112D">
            <w:pPr>
              <w:spacing w:after="0" w:line="240" w:lineRule="atLeast"/>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 xml:space="preserve">Психолог, </w:t>
            </w:r>
            <w:proofErr w:type="spellStart"/>
            <w:r w:rsidRPr="00B94F8B">
              <w:rPr>
                <w:rFonts w:ascii="Times New Roman" w:eastAsia="Times New Roman" w:hAnsi="Times New Roman" w:cs="Times New Roman"/>
                <w:color w:val="000000"/>
                <w:sz w:val="24"/>
                <w:szCs w:val="24"/>
                <w:lang w:eastAsia="ru-RU"/>
              </w:rPr>
              <w:t>соцпедагог</w:t>
            </w:r>
            <w:proofErr w:type="spellEnd"/>
            <w:r w:rsidRPr="00B94F8B">
              <w:rPr>
                <w:rFonts w:ascii="Times New Roman" w:eastAsia="Times New Roman" w:hAnsi="Times New Roman" w:cs="Times New Roman"/>
                <w:color w:val="000000"/>
                <w:sz w:val="24"/>
                <w:szCs w:val="24"/>
                <w:lang w:eastAsia="ru-RU"/>
              </w:rPr>
              <w:t>, классные руководители</w:t>
            </w:r>
          </w:p>
        </w:tc>
      </w:tr>
      <w:tr w:rsidR="005B112D" w:rsidRPr="00B94F8B" w14:paraId="2551721E" w14:textId="77777777" w:rsidTr="005B112D">
        <w:trPr>
          <w:gridAfter w:val="2"/>
          <w:wAfter w:w="119" w:type="dxa"/>
        </w:trPr>
        <w:tc>
          <w:tcPr>
            <w:tcW w:w="6658" w:type="dxa"/>
            <w:tcBorders>
              <w:top w:val="single" w:sz="4" w:space="0" w:color="auto"/>
              <w:left w:val="single" w:sz="4" w:space="0" w:color="auto"/>
              <w:bottom w:val="nil"/>
              <w:right w:val="nil"/>
            </w:tcBorders>
            <w:shd w:val="clear" w:color="auto" w:fill="FFFFFF"/>
          </w:tcPr>
          <w:p w14:paraId="7F55EDAB" w14:textId="77777777" w:rsidR="005B112D" w:rsidRPr="00B94F8B" w:rsidRDefault="005B112D" w:rsidP="005B112D">
            <w:pPr>
              <w:spacing w:after="0" w:line="240" w:lineRule="atLeast"/>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Родительский патруль (совместно с инспекторами ГИБДД)</w:t>
            </w:r>
          </w:p>
        </w:tc>
        <w:tc>
          <w:tcPr>
            <w:tcW w:w="2126" w:type="dxa"/>
            <w:tcBorders>
              <w:top w:val="single" w:sz="4" w:space="0" w:color="auto"/>
              <w:left w:val="single" w:sz="4" w:space="0" w:color="auto"/>
              <w:bottom w:val="nil"/>
              <w:right w:val="nil"/>
            </w:tcBorders>
            <w:shd w:val="clear" w:color="auto" w:fill="FFFFFF"/>
          </w:tcPr>
          <w:p w14:paraId="1E8BBCEC" w14:textId="77777777" w:rsidR="005B112D" w:rsidRPr="00B94F8B" w:rsidRDefault="005B112D" w:rsidP="005B112D">
            <w:pPr>
              <w:spacing w:after="0" w:line="240"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5-9</w:t>
            </w:r>
          </w:p>
        </w:tc>
        <w:tc>
          <w:tcPr>
            <w:tcW w:w="2268" w:type="dxa"/>
            <w:tcBorders>
              <w:top w:val="single" w:sz="4" w:space="0" w:color="auto"/>
              <w:left w:val="single" w:sz="4" w:space="0" w:color="auto"/>
              <w:bottom w:val="nil"/>
              <w:right w:val="nil"/>
            </w:tcBorders>
            <w:shd w:val="clear" w:color="auto" w:fill="FFFFFF"/>
          </w:tcPr>
          <w:p w14:paraId="71DB70B0" w14:textId="77777777" w:rsidR="005B112D" w:rsidRPr="00B94F8B" w:rsidRDefault="005B112D" w:rsidP="005B112D">
            <w:pPr>
              <w:spacing w:after="0" w:line="240" w:lineRule="atLeast"/>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В течение</w:t>
            </w:r>
          </w:p>
          <w:p w14:paraId="0A7F10AB" w14:textId="77777777" w:rsidR="005B112D" w:rsidRPr="00B94F8B" w:rsidRDefault="005B112D" w:rsidP="005B112D">
            <w:pPr>
              <w:spacing w:after="0" w:line="240" w:lineRule="atLeast"/>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года</w:t>
            </w:r>
          </w:p>
        </w:tc>
        <w:tc>
          <w:tcPr>
            <w:tcW w:w="3508" w:type="dxa"/>
            <w:tcBorders>
              <w:top w:val="single" w:sz="4" w:space="0" w:color="auto"/>
              <w:left w:val="single" w:sz="4" w:space="0" w:color="auto"/>
              <w:bottom w:val="nil"/>
              <w:right w:val="single" w:sz="4" w:space="0" w:color="auto"/>
            </w:tcBorders>
            <w:shd w:val="clear" w:color="auto" w:fill="FFFFFF"/>
            <w:vAlign w:val="bottom"/>
          </w:tcPr>
          <w:p w14:paraId="47AF25FF" w14:textId="77777777" w:rsidR="005B112D" w:rsidRPr="00B94F8B" w:rsidRDefault="005B112D" w:rsidP="005B112D">
            <w:pPr>
              <w:spacing w:after="0" w:line="240" w:lineRule="atLeast"/>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Педагоги-организаторы, инженер по ОТ классные руководители, родительская общественность</w:t>
            </w:r>
          </w:p>
        </w:tc>
      </w:tr>
      <w:tr w:rsidR="005B112D" w:rsidRPr="00B94F8B" w14:paraId="65065789" w14:textId="77777777" w:rsidTr="005B112D">
        <w:trPr>
          <w:gridAfter w:val="2"/>
          <w:wAfter w:w="119" w:type="dxa"/>
        </w:trPr>
        <w:tc>
          <w:tcPr>
            <w:tcW w:w="6658" w:type="dxa"/>
            <w:tcBorders>
              <w:top w:val="single" w:sz="4" w:space="0" w:color="auto"/>
              <w:left w:val="single" w:sz="4" w:space="0" w:color="auto"/>
              <w:bottom w:val="nil"/>
              <w:right w:val="nil"/>
            </w:tcBorders>
            <w:shd w:val="clear" w:color="auto" w:fill="FFFFFF"/>
          </w:tcPr>
          <w:p w14:paraId="4093B181" w14:textId="77777777" w:rsidR="005B112D" w:rsidRPr="00B94F8B" w:rsidRDefault="005B112D" w:rsidP="005B112D">
            <w:pPr>
              <w:spacing w:after="0" w:line="220" w:lineRule="exact"/>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Всемирный день гражданской обороны</w:t>
            </w:r>
          </w:p>
          <w:p w14:paraId="7D0D7C13" w14:textId="77777777" w:rsidR="005B112D" w:rsidRPr="00B94F8B" w:rsidRDefault="005B112D" w:rsidP="005B112D">
            <w:pPr>
              <w:spacing w:after="0" w:line="220" w:lineRule="exact"/>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Тренировка эвакуации обучающихся и педагогического состава</w:t>
            </w:r>
          </w:p>
        </w:tc>
        <w:tc>
          <w:tcPr>
            <w:tcW w:w="2126" w:type="dxa"/>
            <w:tcBorders>
              <w:top w:val="single" w:sz="4" w:space="0" w:color="auto"/>
              <w:left w:val="single" w:sz="4" w:space="0" w:color="auto"/>
              <w:bottom w:val="nil"/>
              <w:right w:val="nil"/>
            </w:tcBorders>
            <w:shd w:val="clear" w:color="auto" w:fill="FFFFFF"/>
          </w:tcPr>
          <w:p w14:paraId="095DD96B" w14:textId="77777777" w:rsidR="005B112D" w:rsidRPr="00B94F8B" w:rsidRDefault="005B112D" w:rsidP="005B112D">
            <w:pPr>
              <w:spacing w:after="0" w:line="220" w:lineRule="exac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5-9</w:t>
            </w:r>
          </w:p>
        </w:tc>
        <w:tc>
          <w:tcPr>
            <w:tcW w:w="2268" w:type="dxa"/>
            <w:tcBorders>
              <w:top w:val="single" w:sz="4" w:space="0" w:color="auto"/>
              <w:left w:val="single" w:sz="4" w:space="0" w:color="auto"/>
              <w:bottom w:val="nil"/>
              <w:right w:val="nil"/>
            </w:tcBorders>
            <w:shd w:val="clear" w:color="auto" w:fill="FFFFFF"/>
          </w:tcPr>
          <w:p w14:paraId="706AA2BA" w14:textId="77777777" w:rsidR="005B112D" w:rsidRPr="00B94F8B" w:rsidRDefault="005B112D" w:rsidP="005B112D">
            <w:pPr>
              <w:spacing w:after="0" w:line="220" w:lineRule="exact"/>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01.03</w:t>
            </w:r>
          </w:p>
        </w:tc>
        <w:tc>
          <w:tcPr>
            <w:tcW w:w="3508" w:type="dxa"/>
            <w:tcBorders>
              <w:top w:val="single" w:sz="4" w:space="0" w:color="auto"/>
              <w:left w:val="single" w:sz="4" w:space="0" w:color="auto"/>
              <w:bottom w:val="nil"/>
              <w:right w:val="single" w:sz="4" w:space="0" w:color="auto"/>
            </w:tcBorders>
            <w:shd w:val="clear" w:color="auto" w:fill="FFFFFF"/>
            <w:vAlign w:val="bottom"/>
          </w:tcPr>
          <w:p w14:paraId="45F1B700" w14:textId="77777777" w:rsidR="005B112D" w:rsidRPr="00B94F8B" w:rsidRDefault="005B112D" w:rsidP="005B112D">
            <w:pPr>
              <w:spacing w:after="0" w:line="240" w:lineRule="auto"/>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Педагоги-организаторы, инженер по ОТ, классные руководители</w:t>
            </w:r>
          </w:p>
        </w:tc>
      </w:tr>
      <w:tr w:rsidR="005B112D" w:rsidRPr="00B94F8B" w14:paraId="7A09CCAD" w14:textId="77777777" w:rsidTr="005B112D">
        <w:trPr>
          <w:gridAfter w:val="2"/>
          <w:wAfter w:w="119" w:type="dxa"/>
        </w:trPr>
        <w:tc>
          <w:tcPr>
            <w:tcW w:w="6658" w:type="dxa"/>
            <w:tcBorders>
              <w:top w:val="single" w:sz="4" w:space="0" w:color="auto"/>
              <w:left w:val="single" w:sz="4" w:space="0" w:color="auto"/>
              <w:bottom w:val="nil"/>
              <w:right w:val="nil"/>
            </w:tcBorders>
            <w:shd w:val="clear" w:color="auto" w:fill="FFFFFF"/>
            <w:vAlign w:val="bottom"/>
          </w:tcPr>
          <w:p w14:paraId="3F59091F" w14:textId="77777777" w:rsidR="005B112D" w:rsidRPr="00B94F8B" w:rsidRDefault="005B112D" w:rsidP="005B112D">
            <w:pPr>
              <w:spacing w:after="0" w:line="220" w:lineRule="exact"/>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Международный день борьбы с наркоманией и наркобизнесом</w:t>
            </w:r>
          </w:p>
        </w:tc>
        <w:tc>
          <w:tcPr>
            <w:tcW w:w="2126" w:type="dxa"/>
            <w:tcBorders>
              <w:top w:val="single" w:sz="4" w:space="0" w:color="auto"/>
              <w:left w:val="single" w:sz="4" w:space="0" w:color="auto"/>
              <w:bottom w:val="nil"/>
              <w:right w:val="nil"/>
            </w:tcBorders>
            <w:shd w:val="clear" w:color="auto" w:fill="FFFFFF"/>
            <w:vAlign w:val="bottom"/>
          </w:tcPr>
          <w:p w14:paraId="55BFC8BF" w14:textId="77777777" w:rsidR="005B112D" w:rsidRPr="00B94F8B" w:rsidRDefault="005B112D" w:rsidP="005B112D">
            <w:pPr>
              <w:spacing w:after="0" w:line="220" w:lineRule="exac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5-9</w:t>
            </w:r>
          </w:p>
        </w:tc>
        <w:tc>
          <w:tcPr>
            <w:tcW w:w="2268" w:type="dxa"/>
            <w:tcBorders>
              <w:top w:val="single" w:sz="4" w:space="0" w:color="auto"/>
              <w:left w:val="single" w:sz="4" w:space="0" w:color="auto"/>
              <w:bottom w:val="nil"/>
              <w:right w:val="nil"/>
            </w:tcBorders>
            <w:shd w:val="clear" w:color="auto" w:fill="FFFFFF"/>
            <w:vAlign w:val="bottom"/>
          </w:tcPr>
          <w:p w14:paraId="3985231A" w14:textId="77777777" w:rsidR="005B112D" w:rsidRPr="00B94F8B" w:rsidRDefault="005B112D" w:rsidP="005B112D">
            <w:pPr>
              <w:spacing w:after="0" w:line="220" w:lineRule="exact"/>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01.03</w:t>
            </w:r>
          </w:p>
        </w:tc>
        <w:tc>
          <w:tcPr>
            <w:tcW w:w="3508" w:type="dxa"/>
            <w:tcBorders>
              <w:top w:val="single" w:sz="4" w:space="0" w:color="auto"/>
              <w:left w:val="single" w:sz="4" w:space="0" w:color="auto"/>
              <w:bottom w:val="nil"/>
              <w:right w:val="single" w:sz="4" w:space="0" w:color="auto"/>
            </w:tcBorders>
            <w:shd w:val="clear" w:color="auto" w:fill="FFFFFF"/>
            <w:vAlign w:val="bottom"/>
          </w:tcPr>
          <w:p w14:paraId="43A05C82" w14:textId="77777777" w:rsidR="005B112D" w:rsidRPr="00B94F8B" w:rsidRDefault="005B112D" w:rsidP="005B112D">
            <w:pPr>
              <w:spacing w:after="0" w:line="220" w:lineRule="exact"/>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классные руководители</w:t>
            </w:r>
          </w:p>
        </w:tc>
      </w:tr>
      <w:tr w:rsidR="005B112D" w:rsidRPr="00B94F8B" w14:paraId="65F10ED4" w14:textId="77777777" w:rsidTr="005B112D">
        <w:trPr>
          <w:gridAfter w:val="2"/>
          <w:wAfter w:w="119" w:type="dxa"/>
        </w:trPr>
        <w:tc>
          <w:tcPr>
            <w:tcW w:w="6658" w:type="dxa"/>
            <w:tcBorders>
              <w:top w:val="single" w:sz="4" w:space="0" w:color="auto"/>
              <w:left w:val="single" w:sz="4" w:space="0" w:color="auto"/>
              <w:bottom w:val="nil"/>
              <w:right w:val="nil"/>
            </w:tcBorders>
            <w:shd w:val="clear" w:color="auto" w:fill="FFFFFF"/>
            <w:vAlign w:val="bottom"/>
          </w:tcPr>
          <w:p w14:paraId="64FE06CD" w14:textId="77777777" w:rsidR="005B112D" w:rsidRPr="00B94F8B" w:rsidRDefault="005B112D" w:rsidP="005B112D">
            <w:pPr>
              <w:spacing w:after="0" w:line="240" w:lineRule="auto"/>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День правовых знаний и профилактики правонарушений (по плану). Всемирный День прав человека.</w:t>
            </w:r>
          </w:p>
        </w:tc>
        <w:tc>
          <w:tcPr>
            <w:tcW w:w="2126" w:type="dxa"/>
            <w:tcBorders>
              <w:top w:val="single" w:sz="4" w:space="0" w:color="auto"/>
              <w:left w:val="single" w:sz="4" w:space="0" w:color="auto"/>
              <w:bottom w:val="nil"/>
              <w:right w:val="nil"/>
            </w:tcBorders>
            <w:shd w:val="clear" w:color="auto" w:fill="FFFFFF"/>
          </w:tcPr>
          <w:p w14:paraId="0057CD5A" w14:textId="77777777" w:rsidR="005B112D" w:rsidRPr="00B94F8B" w:rsidRDefault="005B112D" w:rsidP="005B112D">
            <w:pPr>
              <w:spacing w:after="0" w:line="220" w:lineRule="exac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5-9</w:t>
            </w:r>
          </w:p>
        </w:tc>
        <w:tc>
          <w:tcPr>
            <w:tcW w:w="2268" w:type="dxa"/>
            <w:tcBorders>
              <w:top w:val="single" w:sz="4" w:space="0" w:color="auto"/>
              <w:left w:val="single" w:sz="4" w:space="0" w:color="auto"/>
              <w:bottom w:val="nil"/>
              <w:right w:val="nil"/>
            </w:tcBorders>
            <w:shd w:val="clear" w:color="auto" w:fill="FFFFFF"/>
          </w:tcPr>
          <w:p w14:paraId="436DB83B" w14:textId="77777777" w:rsidR="005B112D" w:rsidRPr="00B94F8B" w:rsidRDefault="005B112D" w:rsidP="005B112D">
            <w:pPr>
              <w:spacing w:after="0" w:line="240" w:lineRule="auto"/>
              <w:jc w:val="both"/>
              <w:rPr>
                <w:rFonts w:ascii="Times New Roman" w:eastAsia="Times New Roman" w:hAnsi="Times New Roman" w:cs="Times New Roman"/>
                <w:sz w:val="10"/>
                <w:szCs w:val="10"/>
                <w:lang w:eastAsia="ru-RU"/>
              </w:rPr>
            </w:pPr>
          </w:p>
        </w:tc>
        <w:tc>
          <w:tcPr>
            <w:tcW w:w="3508" w:type="dxa"/>
            <w:tcBorders>
              <w:top w:val="single" w:sz="4" w:space="0" w:color="auto"/>
              <w:left w:val="single" w:sz="4" w:space="0" w:color="auto"/>
              <w:bottom w:val="nil"/>
              <w:right w:val="single" w:sz="4" w:space="0" w:color="auto"/>
            </w:tcBorders>
            <w:shd w:val="clear" w:color="auto" w:fill="FFFFFF"/>
            <w:vAlign w:val="bottom"/>
          </w:tcPr>
          <w:p w14:paraId="634194A9" w14:textId="77777777" w:rsidR="005B112D" w:rsidRPr="00B94F8B" w:rsidRDefault="005B112D" w:rsidP="005B112D">
            <w:pPr>
              <w:spacing w:after="0" w:line="240" w:lineRule="auto"/>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классные руководители, социальный педагог</w:t>
            </w:r>
          </w:p>
        </w:tc>
      </w:tr>
      <w:tr w:rsidR="005B112D" w:rsidRPr="00B94F8B" w14:paraId="718BD430" w14:textId="77777777" w:rsidTr="005B112D">
        <w:trPr>
          <w:gridAfter w:val="2"/>
          <w:wAfter w:w="119" w:type="dxa"/>
        </w:trPr>
        <w:tc>
          <w:tcPr>
            <w:tcW w:w="6658" w:type="dxa"/>
            <w:tcBorders>
              <w:top w:val="single" w:sz="4" w:space="0" w:color="auto"/>
              <w:left w:val="single" w:sz="4" w:space="0" w:color="auto"/>
              <w:bottom w:val="nil"/>
              <w:right w:val="nil"/>
            </w:tcBorders>
            <w:shd w:val="clear" w:color="auto" w:fill="FFFFFF"/>
            <w:vAlign w:val="bottom"/>
          </w:tcPr>
          <w:p w14:paraId="6BD2C962" w14:textId="77777777" w:rsidR="005B112D" w:rsidRPr="00B94F8B" w:rsidRDefault="005B112D" w:rsidP="005B112D">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Проведение профилактической работы с родителями</w:t>
            </w:r>
          </w:p>
        </w:tc>
        <w:tc>
          <w:tcPr>
            <w:tcW w:w="2126" w:type="dxa"/>
            <w:tcBorders>
              <w:top w:val="single" w:sz="4" w:space="0" w:color="auto"/>
              <w:left w:val="single" w:sz="4" w:space="0" w:color="auto"/>
              <w:bottom w:val="nil"/>
              <w:right w:val="nil"/>
            </w:tcBorders>
            <w:shd w:val="clear" w:color="auto" w:fill="FFFFFF"/>
          </w:tcPr>
          <w:p w14:paraId="1084A3CC" w14:textId="77777777" w:rsidR="005B112D" w:rsidRDefault="005B112D" w:rsidP="005B112D">
            <w:pPr>
              <w:spacing w:after="0" w:line="220" w:lineRule="exac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5-9</w:t>
            </w:r>
          </w:p>
        </w:tc>
        <w:tc>
          <w:tcPr>
            <w:tcW w:w="2268" w:type="dxa"/>
            <w:tcBorders>
              <w:top w:val="single" w:sz="4" w:space="0" w:color="auto"/>
              <w:left w:val="single" w:sz="4" w:space="0" w:color="auto"/>
              <w:bottom w:val="nil"/>
              <w:right w:val="nil"/>
            </w:tcBorders>
            <w:shd w:val="clear" w:color="auto" w:fill="FFFFFF"/>
          </w:tcPr>
          <w:p w14:paraId="4B8C91DD" w14:textId="77777777" w:rsidR="005B112D" w:rsidRPr="00B94F8B" w:rsidRDefault="005B112D" w:rsidP="005B112D">
            <w:pPr>
              <w:spacing w:after="0" w:line="240" w:lineRule="atLeast"/>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В течение</w:t>
            </w:r>
          </w:p>
          <w:p w14:paraId="6AC4B36F" w14:textId="77777777" w:rsidR="005B112D" w:rsidRPr="00B94F8B" w:rsidRDefault="005B112D" w:rsidP="005B112D">
            <w:pPr>
              <w:spacing w:after="0" w:line="240" w:lineRule="auto"/>
              <w:jc w:val="both"/>
              <w:rPr>
                <w:rFonts w:ascii="Times New Roman" w:eastAsia="Times New Roman" w:hAnsi="Times New Roman" w:cs="Times New Roman"/>
                <w:sz w:val="10"/>
                <w:szCs w:val="10"/>
                <w:lang w:eastAsia="ru-RU"/>
              </w:rPr>
            </w:pPr>
            <w:r w:rsidRPr="00B94F8B">
              <w:rPr>
                <w:rFonts w:ascii="Times New Roman" w:eastAsia="Times New Roman" w:hAnsi="Times New Roman" w:cs="Times New Roman"/>
                <w:color w:val="000000"/>
                <w:sz w:val="24"/>
                <w:szCs w:val="24"/>
                <w:lang w:eastAsia="ru-RU"/>
              </w:rPr>
              <w:t>года</w:t>
            </w:r>
          </w:p>
        </w:tc>
        <w:tc>
          <w:tcPr>
            <w:tcW w:w="3508" w:type="dxa"/>
            <w:tcBorders>
              <w:top w:val="single" w:sz="4" w:space="0" w:color="auto"/>
              <w:left w:val="single" w:sz="4" w:space="0" w:color="auto"/>
              <w:bottom w:val="nil"/>
              <w:right w:val="single" w:sz="4" w:space="0" w:color="auto"/>
            </w:tcBorders>
            <w:shd w:val="clear" w:color="auto" w:fill="FFFFFF"/>
            <w:vAlign w:val="bottom"/>
          </w:tcPr>
          <w:p w14:paraId="17249599" w14:textId="77777777" w:rsidR="005B112D" w:rsidRPr="00B94F8B" w:rsidRDefault="005B112D" w:rsidP="005B112D">
            <w:pPr>
              <w:spacing w:after="0" w:line="240" w:lineRule="auto"/>
              <w:jc w:val="both"/>
              <w:rPr>
                <w:rFonts w:ascii="Times New Roman" w:eastAsia="Times New Roman" w:hAnsi="Times New Roman" w:cs="Times New Roman"/>
                <w:color w:val="000000"/>
                <w:sz w:val="24"/>
                <w:szCs w:val="24"/>
                <w:lang w:eastAsia="ru-RU"/>
              </w:rPr>
            </w:pPr>
            <w:r w:rsidRPr="00B94F8B">
              <w:rPr>
                <w:rFonts w:ascii="Times New Roman" w:eastAsia="Times New Roman" w:hAnsi="Times New Roman" w:cs="Times New Roman"/>
                <w:color w:val="000000"/>
                <w:sz w:val="24"/>
                <w:szCs w:val="24"/>
                <w:lang w:eastAsia="ru-RU"/>
              </w:rPr>
              <w:t>классные руководители, социальный педагог</w:t>
            </w:r>
          </w:p>
        </w:tc>
      </w:tr>
      <w:tr w:rsidR="005B112D" w:rsidRPr="00B94F8B" w14:paraId="03ED5D65" w14:textId="77777777" w:rsidTr="005B112D">
        <w:trPr>
          <w:gridAfter w:val="2"/>
          <w:wAfter w:w="119" w:type="dxa"/>
        </w:trPr>
        <w:tc>
          <w:tcPr>
            <w:tcW w:w="14560" w:type="dxa"/>
            <w:gridSpan w:val="4"/>
            <w:tcBorders>
              <w:top w:val="single" w:sz="4" w:space="0" w:color="auto"/>
              <w:left w:val="single" w:sz="4" w:space="0" w:color="auto"/>
              <w:bottom w:val="nil"/>
            </w:tcBorders>
            <w:shd w:val="clear" w:color="auto" w:fill="C5E0B3" w:themeFill="accent6" w:themeFillTint="66"/>
            <w:vAlign w:val="bottom"/>
          </w:tcPr>
          <w:p w14:paraId="2987A988" w14:textId="77777777" w:rsidR="005B112D" w:rsidRDefault="005B112D" w:rsidP="005B112D">
            <w:pPr>
              <w:spacing w:after="0" w:line="240" w:lineRule="auto"/>
              <w:ind w:firstLine="851"/>
              <w:jc w:val="center"/>
              <w:rPr>
                <w:rFonts w:ascii="Times New Roman" w:eastAsia="Times New Roman" w:hAnsi="Times New Roman" w:cs="Times New Roman"/>
                <w:b/>
                <w:bCs/>
                <w:color w:val="000000"/>
                <w:sz w:val="32"/>
                <w:szCs w:val="32"/>
                <w:lang w:eastAsia="ru-RU"/>
              </w:rPr>
            </w:pPr>
          </w:p>
          <w:p w14:paraId="1C582BD4" w14:textId="07FA547B" w:rsidR="005B112D" w:rsidRPr="00B94F8B" w:rsidRDefault="005B112D" w:rsidP="005B112D">
            <w:pPr>
              <w:spacing w:after="0" w:line="240" w:lineRule="auto"/>
              <w:ind w:firstLine="851"/>
              <w:jc w:val="center"/>
              <w:rPr>
                <w:rFonts w:ascii="Times New Roman" w:eastAsia="Times New Roman" w:hAnsi="Times New Roman" w:cs="Times New Roman"/>
                <w:b/>
                <w:bCs/>
                <w:color w:val="000000"/>
                <w:sz w:val="32"/>
                <w:szCs w:val="32"/>
                <w:lang w:eastAsia="ru-RU"/>
              </w:rPr>
            </w:pPr>
            <w:r w:rsidRPr="00B94F8B">
              <w:rPr>
                <w:rFonts w:ascii="Times New Roman" w:eastAsia="Times New Roman" w:hAnsi="Times New Roman" w:cs="Times New Roman"/>
                <w:b/>
                <w:bCs/>
                <w:color w:val="000000"/>
                <w:sz w:val="32"/>
                <w:szCs w:val="32"/>
                <w:lang w:eastAsia="ru-RU"/>
              </w:rPr>
              <w:t>Конкурсные программы, олимпиады и проекты</w:t>
            </w:r>
          </w:p>
          <w:p w14:paraId="7D961730" w14:textId="77777777" w:rsidR="005B112D" w:rsidRPr="00B94F8B" w:rsidRDefault="005B112D" w:rsidP="005B112D">
            <w:pPr>
              <w:spacing w:after="0" w:line="240" w:lineRule="auto"/>
              <w:ind w:firstLine="851"/>
              <w:jc w:val="center"/>
              <w:rPr>
                <w:rFonts w:ascii="Times New Roman" w:eastAsia="Times New Roman" w:hAnsi="Times New Roman" w:cs="Times New Roman"/>
                <w:b/>
                <w:bCs/>
                <w:i/>
                <w:iCs/>
                <w:color w:val="000000"/>
                <w:sz w:val="24"/>
                <w:szCs w:val="24"/>
                <w:lang w:eastAsia="ru-RU"/>
              </w:rPr>
            </w:pPr>
            <w:r w:rsidRPr="00B94F8B">
              <w:rPr>
                <w:rFonts w:ascii="Times New Roman" w:eastAsia="Times New Roman" w:hAnsi="Times New Roman" w:cs="Times New Roman"/>
                <w:b/>
                <w:bCs/>
                <w:color w:val="000000"/>
                <w:sz w:val="24"/>
                <w:szCs w:val="24"/>
                <w:lang w:eastAsia="ru-RU"/>
              </w:rPr>
              <w:t xml:space="preserve"> </w:t>
            </w:r>
            <w:r w:rsidRPr="00B94F8B">
              <w:rPr>
                <w:rFonts w:ascii="Times New Roman" w:eastAsia="Times New Roman" w:hAnsi="Times New Roman" w:cs="Times New Roman"/>
                <w:b/>
                <w:bCs/>
                <w:i/>
                <w:iCs/>
                <w:color w:val="000000"/>
                <w:sz w:val="24"/>
                <w:szCs w:val="24"/>
                <w:lang w:eastAsia="ru-RU"/>
              </w:rPr>
              <w:t xml:space="preserve">(популяризация научных знаний, выявление талантливых и одаренных детей) </w:t>
            </w:r>
          </w:p>
          <w:p w14:paraId="02048EF7" w14:textId="77777777" w:rsidR="005B112D" w:rsidRPr="00B94F8B" w:rsidRDefault="005B112D" w:rsidP="005B112D">
            <w:pPr>
              <w:spacing w:after="0" w:line="240" w:lineRule="auto"/>
              <w:ind w:firstLine="851"/>
              <w:jc w:val="center"/>
              <w:rPr>
                <w:rFonts w:ascii="Times New Roman" w:eastAsia="Batang" w:hAnsi="Batang" w:cs="Times New Roman"/>
                <w:color w:val="000000" w:themeColor="text1"/>
                <w:sz w:val="24"/>
                <w:szCs w:val="24"/>
                <w:u w:val="single"/>
                <w:lang w:eastAsia="ru-RU"/>
              </w:rPr>
            </w:pPr>
            <w:r w:rsidRPr="00B94F8B">
              <w:rPr>
                <w:rFonts w:ascii="Times New Roman" w:eastAsia="Times New Roman" w:hAnsi="Times New Roman" w:cs="Times New Roman"/>
                <w:b/>
                <w:bCs/>
                <w:i/>
                <w:iCs/>
                <w:color w:val="000000"/>
                <w:sz w:val="24"/>
                <w:szCs w:val="24"/>
                <w:lang w:eastAsia="ru-RU"/>
              </w:rPr>
              <w:t>Направления «Школьные «академики», «Творческий марафон», «Олимпийские чемпионы»)</w:t>
            </w:r>
          </w:p>
        </w:tc>
      </w:tr>
      <w:tr w:rsidR="005B112D" w:rsidRPr="00B94F8B" w14:paraId="2F975112" w14:textId="77777777" w:rsidTr="005B112D">
        <w:trPr>
          <w:gridAfter w:val="2"/>
          <w:wAfter w:w="119" w:type="dxa"/>
        </w:trPr>
        <w:tc>
          <w:tcPr>
            <w:tcW w:w="6658" w:type="dxa"/>
            <w:tcBorders>
              <w:top w:val="single" w:sz="4" w:space="0" w:color="auto"/>
              <w:left w:val="single" w:sz="4" w:space="0" w:color="auto"/>
              <w:bottom w:val="single" w:sz="4" w:space="0" w:color="auto"/>
              <w:right w:val="nil"/>
            </w:tcBorders>
            <w:shd w:val="clear" w:color="auto" w:fill="FFFFFF"/>
          </w:tcPr>
          <w:p w14:paraId="44249FFE" w14:textId="77777777" w:rsidR="005B112D" w:rsidRPr="00B94F8B" w:rsidRDefault="005B112D" w:rsidP="005B112D">
            <w:pPr>
              <w:spacing w:after="0" w:line="220" w:lineRule="exact"/>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Участие во Всероссийской олимпиаде школьников</w:t>
            </w:r>
          </w:p>
        </w:tc>
        <w:tc>
          <w:tcPr>
            <w:tcW w:w="2126" w:type="dxa"/>
            <w:tcBorders>
              <w:top w:val="single" w:sz="4" w:space="0" w:color="auto"/>
              <w:left w:val="single" w:sz="4" w:space="0" w:color="auto"/>
              <w:bottom w:val="single" w:sz="4" w:space="0" w:color="auto"/>
              <w:right w:val="nil"/>
            </w:tcBorders>
            <w:shd w:val="clear" w:color="auto" w:fill="FFFFFF"/>
          </w:tcPr>
          <w:p w14:paraId="4C1ABBDD" w14:textId="77777777" w:rsidR="005B112D" w:rsidRPr="00B94F8B" w:rsidRDefault="005B112D" w:rsidP="005B112D">
            <w:pPr>
              <w:spacing w:after="0" w:line="220" w:lineRule="exac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5-9</w:t>
            </w:r>
          </w:p>
        </w:tc>
        <w:tc>
          <w:tcPr>
            <w:tcW w:w="2268" w:type="dxa"/>
            <w:tcBorders>
              <w:top w:val="single" w:sz="4" w:space="0" w:color="auto"/>
              <w:left w:val="single" w:sz="4" w:space="0" w:color="auto"/>
              <w:bottom w:val="nil"/>
              <w:right w:val="nil"/>
            </w:tcBorders>
            <w:shd w:val="clear" w:color="auto" w:fill="FFFFFF"/>
          </w:tcPr>
          <w:p w14:paraId="38A5EDB8" w14:textId="77777777" w:rsidR="005B112D" w:rsidRPr="00B94F8B" w:rsidRDefault="005B112D" w:rsidP="005B112D">
            <w:pPr>
              <w:spacing w:after="0" w:line="220" w:lineRule="exact"/>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Октябрь-</w:t>
            </w:r>
          </w:p>
          <w:p w14:paraId="509D7CEA" w14:textId="77777777" w:rsidR="005B112D" w:rsidRPr="00B94F8B" w:rsidRDefault="005B112D" w:rsidP="005B112D">
            <w:pPr>
              <w:spacing w:after="0" w:line="220" w:lineRule="exact"/>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ноябрь</w:t>
            </w:r>
          </w:p>
        </w:tc>
        <w:tc>
          <w:tcPr>
            <w:tcW w:w="3508" w:type="dxa"/>
            <w:tcBorders>
              <w:top w:val="single" w:sz="4" w:space="0" w:color="auto"/>
              <w:left w:val="single" w:sz="4" w:space="0" w:color="auto"/>
              <w:bottom w:val="nil"/>
              <w:right w:val="nil"/>
            </w:tcBorders>
            <w:shd w:val="clear" w:color="auto" w:fill="FFFFFF"/>
          </w:tcPr>
          <w:p w14:paraId="44CE0B61" w14:textId="77777777" w:rsidR="005B112D" w:rsidRPr="00B94F8B" w:rsidRDefault="005B112D" w:rsidP="005B112D">
            <w:pPr>
              <w:spacing w:after="0" w:line="220" w:lineRule="exact"/>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Учителя-предметники</w:t>
            </w:r>
          </w:p>
        </w:tc>
      </w:tr>
      <w:tr w:rsidR="005B112D" w:rsidRPr="00B94F8B" w14:paraId="23731DC3" w14:textId="77777777" w:rsidTr="005B112D">
        <w:trPr>
          <w:gridAfter w:val="2"/>
          <w:wAfter w:w="119" w:type="dxa"/>
        </w:trPr>
        <w:tc>
          <w:tcPr>
            <w:tcW w:w="6658" w:type="dxa"/>
            <w:tcBorders>
              <w:top w:val="single" w:sz="4" w:space="0" w:color="auto"/>
              <w:left w:val="single" w:sz="4" w:space="0" w:color="auto"/>
              <w:bottom w:val="nil"/>
              <w:right w:val="nil"/>
            </w:tcBorders>
            <w:shd w:val="clear" w:color="auto" w:fill="FFFFFF"/>
            <w:vAlign w:val="bottom"/>
          </w:tcPr>
          <w:p w14:paraId="5B0DE84B" w14:textId="77777777" w:rsidR="005B112D" w:rsidRPr="00B94F8B" w:rsidRDefault="005B112D" w:rsidP="005B112D">
            <w:pPr>
              <w:spacing w:after="0" w:line="240" w:lineRule="auto"/>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Участие в конкурсах, соревнованиях, проектах различной направленности, организованных центрами дополнительного образования, общественными и государственными организациями</w:t>
            </w:r>
          </w:p>
        </w:tc>
        <w:tc>
          <w:tcPr>
            <w:tcW w:w="2126" w:type="dxa"/>
            <w:tcBorders>
              <w:top w:val="single" w:sz="4" w:space="0" w:color="auto"/>
              <w:left w:val="single" w:sz="4" w:space="0" w:color="auto"/>
              <w:bottom w:val="nil"/>
              <w:right w:val="nil"/>
            </w:tcBorders>
            <w:shd w:val="clear" w:color="auto" w:fill="FFFFFF"/>
          </w:tcPr>
          <w:p w14:paraId="3F956D66" w14:textId="77777777" w:rsidR="005B112D" w:rsidRPr="00B94F8B" w:rsidRDefault="005B112D" w:rsidP="005B112D">
            <w:pPr>
              <w:spacing w:after="0" w:line="220" w:lineRule="exac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5-9</w:t>
            </w:r>
          </w:p>
        </w:tc>
        <w:tc>
          <w:tcPr>
            <w:tcW w:w="2268" w:type="dxa"/>
            <w:tcBorders>
              <w:top w:val="single" w:sz="4" w:space="0" w:color="auto"/>
              <w:left w:val="single" w:sz="4" w:space="0" w:color="auto"/>
              <w:bottom w:val="nil"/>
              <w:right w:val="nil"/>
            </w:tcBorders>
            <w:shd w:val="clear" w:color="auto" w:fill="FFFFFF"/>
          </w:tcPr>
          <w:p w14:paraId="6292A7F6" w14:textId="77777777" w:rsidR="005B112D" w:rsidRPr="00B94F8B" w:rsidRDefault="005B112D" w:rsidP="005B112D">
            <w:pPr>
              <w:spacing w:after="0" w:line="220" w:lineRule="exact"/>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В течение года</w:t>
            </w:r>
          </w:p>
        </w:tc>
        <w:tc>
          <w:tcPr>
            <w:tcW w:w="3508" w:type="dxa"/>
            <w:tcBorders>
              <w:top w:val="single" w:sz="4" w:space="0" w:color="auto"/>
              <w:left w:val="single" w:sz="4" w:space="0" w:color="auto"/>
              <w:bottom w:val="nil"/>
              <w:right w:val="single" w:sz="4" w:space="0" w:color="auto"/>
            </w:tcBorders>
            <w:shd w:val="clear" w:color="auto" w:fill="FFFFFF"/>
          </w:tcPr>
          <w:p w14:paraId="2F427444" w14:textId="77777777" w:rsidR="005B112D" w:rsidRPr="00B94F8B" w:rsidRDefault="005B112D" w:rsidP="005B112D">
            <w:pPr>
              <w:spacing w:after="0" w:line="240" w:lineRule="auto"/>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Учителя-предметники Учителя внеурочной деятельности</w:t>
            </w:r>
          </w:p>
        </w:tc>
      </w:tr>
      <w:tr w:rsidR="005B112D" w:rsidRPr="00B94F8B" w14:paraId="54837AF3" w14:textId="77777777" w:rsidTr="005B112D">
        <w:trPr>
          <w:gridAfter w:val="2"/>
          <w:wAfter w:w="119" w:type="dxa"/>
        </w:trPr>
        <w:tc>
          <w:tcPr>
            <w:tcW w:w="6658" w:type="dxa"/>
            <w:tcBorders>
              <w:top w:val="single" w:sz="4" w:space="0" w:color="auto"/>
              <w:left w:val="single" w:sz="4" w:space="0" w:color="auto"/>
              <w:bottom w:val="nil"/>
              <w:right w:val="nil"/>
            </w:tcBorders>
            <w:shd w:val="clear" w:color="auto" w:fill="FFFFFF"/>
            <w:vAlign w:val="bottom"/>
          </w:tcPr>
          <w:p w14:paraId="12497924" w14:textId="77777777" w:rsidR="005B112D" w:rsidRPr="00B94F8B" w:rsidRDefault="005B112D" w:rsidP="005B112D">
            <w:pPr>
              <w:numPr>
                <w:ilvl w:val="0"/>
                <w:numId w:val="4"/>
              </w:numPr>
              <w:spacing w:after="0" w:line="240" w:lineRule="auto"/>
              <w:jc w:val="both"/>
              <w:rPr>
                <w:rFonts w:ascii="Times New Roman" w:eastAsia="Times New Roman" w:hAnsi="Times New Roman" w:cs="Times New Roman"/>
                <w:color w:val="000000"/>
                <w:sz w:val="24"/>
                <w:szCs w:val="24"/>
                <w:lang w:eastAsia="ru-RU"/>
              </w:rPr>
            </w:pPr>
            <w:r w:rsidRPr="00B94F8B">
              <w:rPr>
                <w:rFonts w:ascii="Times New Roman" w:eastAsia="Times New Roman" w:hAnsi="Times New Roman" w:cs="Times New Roman"/>
                <w:color w:val="000000"/>
                <w:sz w:val="24"/>
                <w:szCs w:val="24"/>
                <w:lang w:eastAsia="ru-RU"/>
              </w:rPr>
              <w:lastRenderedPageBreak/>
              <w:t>муниципальный конкурс рисунков, плакатов «Скажи терроризму - нет!»;</w:t>
            </w:r>
          </w:p>
          <w:p w14:paraId="27B90F81" w14:textId="77777777" w:rsidR="005B112D" w:rsidRPr="00B94F8B" w:rsidRDefault="005B112D" w:rsidP="005B112D">
            <w:pPr>
              <w:numPr>
                <w:ilvl w:val="0"/>
                <w:numId w:val="4"/>
              </w:numPr>
              <w:spacing w:after="0" w:line="240" w:lineRule="auto"/>
              <w:jc w:val="both"/>
              <w:rPr>
                <w:rFonts w:ascii="Times New Roman" w:eastAsia="Times New Roman" w:hAnsi="Times New Roman" w:cs="Times New Roman"/>
                <w:color w:val="000000"/>
                <w:sz w:val="24"/>
                <w:szCs w:val="24"/>
                <w:lang w:eastAsia="ru-RU"/>
              </w:rPr>
            </w:pPr>
            <w:r w:rsidRPr="00B94F8B">
              <w:rPr>
                <w:rFonts w:ascii="Times New Roman" w:eastAsia="Times New Roman" w:hAnsi="Times New Roman" w:cs="Times New Roman"/>
                <w:color w:val="000000"/>
                <w:sz w:val="24"/>
                <w:szCs w:val="24"/>
                <w:lang w:eastAsia="ru-RU"/>
              </w:rPr>
              <w:t>муниципальный этап Республиканского конкурса детских рисунков «Охрана труда глазами детей»</w:t>
            </w:r>
          </w:p>
          <w:p w14:paraId="01948EE6" w14:textId="77777777" w:rsidR="005B112D" w:rsidRPr="00B94F8B" w:rsidRDefault="005B112D" w:rsidP="005B112D">
            <w:pPr>
              <w:spacing w:after="0" w:line="240" w:lineRule="auto"/>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-муниципальный этап Республиканского конкурса детского творчества по безопасности дорожного движения “Дорога глазами детей”</w:t>
            </w:r>
          </w:p>
          <w:p w14:paraId="3B3AC886" w14:textId="77777777" w:rsidR="005B112D" w:rsidRPr="00B94F8B" w:rsidRDefault="005B112D" w:rsidP="005B112D">
            <w:pPr>
              <w:numPr>
                <w:ilvl w:val="0"/>
                <w:numId w:val="4"/>
              </w:numPr>
              <w:spacing w:after="0" w:line="240" w:lineRule="auto"/>
              <w:jc w:val="both"/>
              <w:rPr>
                <w:rFonts w:ascii="Times New Roman" w:eastAsia="Times New Roman" w:hAnsi="Times New Roman" w:cs="Times New Roman"/>
                <w:color w:val="000000"/>
                <w:sz w:val="24"/>
                <w:szCs w:val="24"/>
                <w:lang w:eastAsia="ru-RU"/>
              </w:rPr>
            </w:pPr>
            <w:r w:rsidRPr="00B94F8B">
              <w:rPr>
                <w:rFonts w:ascii="Times New Roman" w:eastAsia="Times New Roman" w:hAnsi="Times New Roman" w:cs="Times New Roman"/>
                <w:color w:val="000000"/>
                <w:sz w:val="24"/>
                <w:szCs w:val="24"/>
                <w:lang w:eastAsia="ru-RU"/>
              </w:rPr>
              <w:t>Муниципальный этап Республиканской информационно-просветительской акции «Красная книга глазами детей»</w:t>
            </w:r>
          </w:p>
          <w:p w14:paraId="592B94A5" w14:textId="77777777" w:rsidR="005B112D" w:rsidRPr="00B94F8B" w:rsidRDefault="005B112D" w:rsidP="005B112D">
            <w:pPr>
              <w:spacing w:after="0" w:line="240" w:lineRule="auto"/>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Муниципальный этап Республиканской эколого-природоохранной акции «К чистым истокам»</w:t>
            </w:r>
          </w:p>
        </w:tc>
        <w:tc>
          <w:tcPr>
            <w:tcW w:w="2126" w:type="dxa"/>
            <w:tcBorders>
              <w:top w:val="single" w:sz="4" w:space="0" w:color="auto"/>
              <w:left w:val="single" w:sz="4" w:space="0" w:color="auto"/>
              <w:bottom w:val="nil"/>
              <w:right w:val="nil"/>
            </w:tcBorders>
            <w:shd w:val="clear" w:color="auto" w:fill="FFFFFF"/>
          </w:tcPr>
          <w:p w14:paraId="77F26CAF" w14:textId="77777777" w:rsidR="005B112D" w:rsidRPr="00B94F8B" w:rsidRDefault="005B112D" w:rsidP="005B112D">
            <w:pPr>
              <w:spacing w:after="0" w:line="220" w:lineRule="exac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5-9</w:t>
            </w:r>
          </w:p>
        </w:tc>
        <w:tc>
          <w:tcPr>
            <w:tcW w:w="2268" w:type="dxa"/>
            <w:tcBorders>
              <w:top w:val="single" w:sz="4" w:space="0" w:color="auto"/>
              <w:left w:val="single" w:sz="4" w:space="0" w:color="auto"/>
              <w:bottom w:val="nil"/>
              <w:right w:val="nil"/>
            </w:tcBorders>
            <w:shd w:val="clear" w:color="auto" w:fill="FFFFFF"/>
          </w:tcPr>
          <w:p w14:paraId="2A40613F" w14:textId="77777777" w:rsidR="005B112D" w:rsidRPr="00B94F8B" w:rsidRDefault="005B112D" w:rsidP="005B112D">
            <w:pPr>
              <w:spacing w:after="0" w:line="220" w:lineRule="exact"/>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сентябрь</w:t>
            </w:r>
          </w:p>
        </w:tc>
        <w:tc>
          <w:tcPr>
            <w:tcW w:w="3508" w:type="dxa"/>
            <w:tcBorders>
              <w:top w:val="single" w:sz="4" w:space="0" w:color="auto"/>
              <w:left w:val="single" w:sz="4" w:space="0" w:color="auto"/>
              <w:bottom w:val="nil"/>
              <w:right w:val="single" w:sz="4" w:space="0" w:color="auto"/>
            </w:tcBorders>
            <w:shd w:val="clear" w:color="auto" w:fill="FFFFFF"/>
          </w:tcPr>
          <w:p w14:paraId="02DF887B" w14:textId="77777777" w:rsidR="005B112D" w:rsidRPr="00B94F8B" w:rsidRDefault="005B112D" w:rsidP="005B112D">
            <w:pPr>
              <w:spacing w:after="0" w:line="240" w:lineRule="auto"/>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Учителя внеурочной деятельности, классные руководители</w:t>
            </w:r>
          </w:p>
        </w:tc>
      </w:tr>
      <w:tr w:rsidR="005B112D" w:rsidRPr="00B94F8B" w14:paraId="5F0D4F89" w14:textId="77777777" w:rsidTr="005B112D">
        <w:trPr>
          <w:gridAfter w:val="2"/>
          <w:wAfter w:w="119" w:type="dxa"/>
        </w:trPr>
        <w:tc>
          <w:tcPr>
            <w:tcW w:w="6658" w:type="dxa"/>
            <w:tcBorders>
              <w:top w:val="single" w:sz="4" w:space="0" w:color="auto"/>
              <w:left w:val="single" w:sz="4" w:space="0" w:color="auto"/>
              <w:bottom w:val="nil"/>
              <w:right w:val="nil"/>
            </w:tcBorders>
            <w:shd w:val="clear" w:color="auto" w:fill="FFFFFF"/>
            <w:vAlign w:val="bottom"/>
          </w:tcPr>
          <w:p w14:paraId="531092D2" w14:textId="77777777" w:rsidR="005B112D" w:rsidRPr="00B94F8B" w:rsidRDefault="005B112D" w:rsidP="005B112D">
            <w:pPr>
              <w:numPr>
                <w:ilvl w:val="0"/>
                <w:numId w:val="5"/>
              </w:numPr>
              <w:spacing w:after="0" w:line="240" w:lineRule="auto"/>
              <w:jc w:val="both"/>
              <w:rPr>
                <w:rFonts w:ascii="Times New Roman" w:eastAsia="Times New Roman" w:hAnsi="Times New Roman" w:cs="Times New Roman"/>
                <w:color w:val="000000"/>
                <w:sz w:val="24"/>
                <w:szCs w:val="24"/>
                <w:lang w:eastAsia="ru-RU"/>
              </w:rPr>
            </w:pPr>
            <w:r w:rsidRPr="00B94F8B">
              <w:rPr>
                <w:rFonts w:ascii="Times New Roman" w:eastAsia="Times New Roman" w:hAnsi="Times New Roman" w:cs="Times New Roman"/>
                <w:color w:val="000000"/>
                <w:sz w:val="24"/>
                <w:szCs w:val="24"/>
                <w:lang w:eastAsia="ru-RU"/>
              </w:rPr>
              <w:t>Всероссийский фестиваль «#</w:t>
            </w:r>
            <w:proofErr w:type="spellStart"/>
            <w:r w:rsidRPr="00B94F8B">
              <w:rPr>
                <w:rFonts w:ascii="Times New Roman" w:eastAsia="Times New Roman" w:hAnsi="Times New Roman" w:cs="Times New Roman"/>
                <w:color w:val="000000"/>
                <w:sz w:val="24"/>
                <w:szCs w:val="24"/>
                <w:lang w:eastAsia="ru-RU"/>
              </w:rPr>
              <w:t>ВместеЯрче</w:t>
            </w:r>
            <w:proofErr w:type="spellEnd"/>
            <w:r w:rsidRPr="00B94F8B">
              <w:rPr>
                <w:rFonts w:ascii="Times New Roman" w:eastAsia="Times New Roman" w:hAnsi="Times New Roman" w:cs="Times New Roman"/>
                <w:color w:val="000000"/>
                <w:sz w:val="24"/>
                <w:szCs w:val="24"/>
                <w:lang w:eastAsia="ru-RU"/>
              </w:rPr>
              <w:t>»</w:t>
            </w:r>
          </w:p>
          <w:p w14:paraId="3DDD6B44" w14:textId="77777777" w:rsidR="005B112D" w:rsidRPr="00B94F8B" w:rsidRDefault="005B112D" w:rsidP="005B112D">
            <w:pPr>
              <w:numPr>
                <w:ilvl w:val="0"/>
                <w:numId w:val="5"/>
              </w:numPr>
              <w:spacing w:after="0" w:line="240" w:lineRule="auto"/>
              <w:jc w:val="both"/>
              <w:rPr>
                <w:rFonts w:ascii="Times New Roman" w:eastAsia="Times New Roman" w:hAnsi="Times New Roman" w:cs="Times New Roman"/>
                <w:color w:val="000000"/>
                <w:sz w:val="24"/>
                <w:szCs w:val="24"/>
                <w:lang w:eastAsia="ru-RU"/>
              </w:rPr>
            </w:pPr>
            <w:r w:rsidRPr="00B94F8B">
              <w:rPr>
                <w:rFonts w:ascii="Times New Roman" w:eastAsia="Times New Roman" w:hAnsi="Times New Roman" w:cs="Times New Roman"/>
                <w:color w:val="000000"/>
                <w:sz w:val="24"/>
                <w:szCs w:val="24"/>
                <w:lang w:eastAsia="ru-RU"/>
              </w:rPr>
              <w:t xml:space="preserve">муниципальный этап Республиканского конкурса-фестиваля детского творчества </w:t>
            </w:r>
            <w:r w:rsidRPr="00B94F8B">
              <w:rPr>
                <w:rFonts w:ascii="Times New Roman" w:eastAsia="Times New Roman" w:hAnsi="Times New Roman" w:cs="Times New Roman"/>
                <w:b/>
                <w:bCs/>
                <w:color w:val="000000"/>
                <w:sz w:val="24"/>
                <w:szCs w:val="24"/>
                <w:lang w:eastAsia="ru-RU"/>
              </w:rPr>
              <w:t xml:space="preserve">«Крым в сердце моем» </w:t>
            </w:r>
            <w:r w:rsidRPr="00B94F8B">
              <w:rPr>
                <w:rFonts w:ascii="Times New Roman" w:eastAsia="Times New Roman" w:hAnsi="Times New Roman" w:cs="Times New Roman"/>
                <w:color w:val="000000"/>
                <w:sz w:val="24"/>
                <w:szCs w:val="24"/>
                <w:lang w:eastAsia="ru-RU"/>
              </w:rPr>
              <w:t>по номинациям</w:t>
            </w:r>
          </w:p>
          <w:p w14:paraId="7268D589" w14:textId="77777777" w:rsidR="005B112D" w:rsidRPr="00B94F8B" w:rsidRDefault="005B112D" w:rsidP="005B112D">
            <w:pPr>
              <w:numPr>
                <w:ilvl w:val="0"/>
                <w:numId w:val="5"/>
              </w:numPr>
              <w:spacing w:after="0" w:line="240" w:lineRule="auto"/>
              <w:jc w:val="both"/>
              <w:rPr>
                <w:rFonts w:ascii="Times New Roman" w:eastAsia="Times New Roman" w:hAnsi="Times New Roman" w:cs="Times New Roman"/>
                <w:color w:val="000000"/>
                <w:sz w:val="24"/>
                <w:szCs w:val="24"/>
                <w:lang w:eastAsia="ru-RU"/>
              </w:rPr>
            </w:pPr>
            <w:r w:rsidRPr="00B94F8B">
              <w:rPr>
                <w:rFonts w:ascii="Times New Roman" w:eastAsia="Times New Roman" w:hAnsi="Times New Roman" w:cs="Times New Roman"/>
                <w:color w:val="000000"/>
                <w:sz w:val="24"/>
                <w:szCs w:val="24"/>
                <w:lang w:eastAsia="ru-RU"/>
              </w:rPr>
              <w:t>муниципальный детский фотоконкурс «В мире фотографий»</w:t>
            </w:r>
          </w:p>
          <w:p w14:paraId="3AD4CDB3" w14:textId="77777777" w:rsidR="005B112D" w:rsidRPr="00B94F8B" w:rsidRDefault="005B112D" w:rsidP="005B112D">
            <w:pPr>
              <w:numPr>
                <w:ilvl w:val="0"/>
                <w:numId w:val="5"/>
              </w:numPr>
              <w:spacing w:after="0" w:line="240" w:lineRule="auto"/>
              <w:jc w:val="both"/>
              <w:rPr>
                <w:rFonts w:ascii="Times New Roman" w:eastAsia="Times New Roman" w:hAnsi="Times New Roman" w:cs="Times New Roman"/>
                <w:color w:val="000000"/>
                <w:sz w:val="24"/>
                <w:szCs w:val="24"/>
                <w:lang w:eastAsia="ru-RU"/>
              </w:rPr>
            </w:pPr>
            <w:r w:rsidRPr="00B94F8B">
              <w:rPr>
                <w:rFonts w:ascii="Times New Roman" w:eastAsia="Times New Roman" w:hAnsi="Times New Roman" w:cs="Times New Roman"/>
                <w:color w:val="000000"/>
                <w:sz w:val="24"/>
                <w:szCs w:val="24"/>
                <w:lang w:eastAsia="ru-RU"/>
              </w:rPr>
              <w:t xml:space="preserve">Региональный этап Международного конкурса детского </w:t>
            </w:r>
            <w:r w:rsidRPr="00B94F8B">
              <w:rPr>
                <w:rFonts w:ascii="Georgia" w:eastAsia="Times New Roman" w:hAnsi="Georgia" w:cs="Georgia"/>
                <w:color w:val="000000"/>
                <w:sz w:val="18"/>
                <w:szCs w:val="18"/>
                <w:lang w:eastAsia="ru-RU"/>
              </w:rPr>
              <w:t>т</w:t>
            </w:r>
            <w:r w:rsidRPr="00B94F8B">
              <w:rPr>
                <w:rFonts w:ascii="Times New Roman" w:eastAsia="Times New Roman" w:hAnsi="Times New Roman" w:cs="Times New Roman"/>
                <w:color w:val="000000"/>
                <w:sz w:val="24"/>
                <w:szCs w:val="24"/>
                <w:lang w:eastAsia="ru-RU"/>
              </w:rPr>
              <w:t>ворчества «Красота Божьего мира»»</w:t>
            </w:r>
          </w:p>
          <w:p w14:paraId="10E41948" w14:textId="77777777" w:rsidR="005B112D" w:rsidRDefault="005B112D" w:rsidP="005B112D">
            <w:pPr>
              <w:numPr>
                <w:ilvl w:val="0"/>
                <w:numId w:val="5"/>
              </w:numPr>
              <w:spacing w:after="0" w:line="240" w:lineRule="auto"/>
              <w:jc w:val="both"/>
              <w:rPr>
                <w:rFonts w:ascii="Times New Roman" w:eastAsia="Times New Roman" w:hAnsi="Times New Roman" w:cs="Times New Roman"/>
                <w:color w:val="000000"/>
                <w:sz w:val="24"/>
                <w:szCs w:val="24"/>
                <w:lang w:eastAsia="ru-RU"/>
              </w:rPr>
            </w:pPr>
            <w:r w:rsidRPr="00B94F8B">
              <w:rPr>
                <w:rFonts w:ascii="Times New Roman" w:eastAsia="Times New Roman" w:hAnsi="Times New Roman" w:cs="Times New Roman"/>
                <w:color w:val="000000"/>
                <w:sz w:val="24"/>
                <w:szCs w:val="24"/>
                <w:lang w:eastAsia="ru-RU"/>
              </w:rPr>
              <w:t>муниципальный этап Республиканской природоохранной акции «Птица года»;</w:t>
            </w:r>
          </w:p>
          <w:p w14:paraId="19AA9D0D" w14:textId="77777777" w:rsidR="005B112D" w:rsidRPr="00B94F8B" w:rsidRDefault="005B112D" w:rsidP="005B112D">
            <w:pPr>
              <w:numPr>
                <w:ilvl w:val="0"/>
                <w:numId w:val="5"/>
              </w:num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val="en-US" w:eastAsia="ru-RU"/>
              </w:rPr>
              <w:t>I</w:t>
            </w:r>
            <w:r>
              <w:rPr>
                <w:rFonts w:ascii="Times New Roman" w:eastAsia="Times New Roman" w:hAnsi="Times New Roman" w:cs="Times New Roman"/>
                <w:color w:val="000000"/>
                <w:sz w:val="24"/>
                <w:szCs w:val="24"/>
                <w:lang w:eastAsia="ru-RU"/>
              </w:rPr>
              <w:t xml:space="preserve"> этап Республиканского конкурса-защиты научно-исследовательских работ учащихся-членов МАН «Искатель»</w:t>
            </w:r>
          </w:p>
          <w:p w14:paraId="4157B08C" w14:textId="77777777" w:rsidR="005B112D" w:rsidRPr="00B94F8B" w:rsidRDefault="005B112D" w:rsidP="005B112D">
            <w:pPr>
              <w:numPr>
                <w:ilvl w:val="0"/>
                <w:numId w:val="5"/>
              </w:numPr>
              <w:spacing w:after="0" w:line="240" w:lineRule="auto"/>
              <w:jc w:val="both"/>
              <w:rPr>
                <w:rFonts w:ascii="Times New Roman" w:eastAsia="Times New Roman" w:hAnsi="Times New Roman" w:cs="Times New Roman"/>
                <w:color w:val="000000"/>
                <w:sz w:val="24"/>
                <w:szCs w:val="24"/>
                <w:lang w:eastAsia="ru-RU"/>
              </w:rPr>
            </w:pPr>
            <w:r w:rsidRPr="00B94F8B">
              <w:rPr>
                <w:rFonts w:ascii="Times New Roman" w:eastAsia="Times New Roman" w:hAnsi="Times New Roman" w:cs="Times New Roman"/>
                <w:color w:val="000000"/>
                <w:sz w:val="24"/>
                <w:szCs w:val="24"/>
                <w:lang w:eastAsia="ru-RU"/>
              </w:rPr>
              <w:t>Межрегиональный конкурс творческих работ по проблемам противодействия терроризму и экстремизму «Антитеррор: голос юных, выбор молодых»</w:t>
            </w:r>
          </w:p>
          <w:p w14:paraId="5C1CC6DF" w14:textId="77777777" w:rsidR="005B112D" w:rsidRPr="00B94F8B" w:rsidRDefault="005B112D" w:rsidP="005B112D">
            <w:pPr>
              <w:numPr>
                <w:ilvl w:val="0"/>
                <w:numId w:val="5"/>
              </w:numPr>
              <w:spacing w:after="0" w:line="240" w:lineRule="auto"/>
              <w:jc w:val="both"/>
              <w:rPr>
                <w:rFonts w:ascii="Times New Roman" w:eastAsia="Times New Roman" w:hAnsi="Times New Roman" w:cs="Times New Roman"/>
                <w:color w:val="000000"/>
                <w:sz w:val="24"/>
                <w:szCs w:val="24"/>
                <w:lang w:eastAsia="ru-RU"/>
              </w:rPr>
            </w:pPr>
            <w:r w:rsidRPr="00B94F8B">
              <w:rPr>
                <w:rFonts w:ascii="Times New Roman" w:eastAsia="Times New Roman" w:hAnsi="Times New Roman" w:cs="Times New Roman"/>
                <w:color w:val="000000"/>
                <w:sz w:val="24"/>
                <w:szCs w:val="24"/>
                <w:lang w:eastAsia="ru-RU"/>
              </w:rPr>
              <w:t>конкурс на лучшее знание государственной символики РФ и РК</w:t>
            </w:r>
          </w:p>
        </w:tc>
        <w:tc>
          <w:tcPr>
            <w:tcW w:w="2126" w:type="dxa"/>
            <w:tcBorders>
              <w:top w:val="single" w:sz="4" w:space="0" w:color="auto"/>
              <w:left w:val="single" w:sz="4" w:space="0" w:color="auto"/>
              <w:bottom w:val="nil"/>
              <w:right w:val="nil"/>
            </w:tcBorders>
            <w:shd w:val="clear" w:color="auto" w:fill="FFFFFF"/>
          </w:tcPr>
          <w:p w14:paraId="570634F3" w14:textId="77777777" w:rsidR="005B112D" w:rsidRPr="00B94F8B" w:rsidRDefault="005B112D" w:rsidP="005B112D">
            <w:pPr>
              <w:spacing w:after="0" w:line="220" w:lineRule="exac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5-9</w:t>
            </w:r>
          </w:p>
        </w:tc>
        <w:tc>
          <w:tcPr>
            <w:tcW w:w="2268" w:type="dxa"/>
            <w:tcBorders>
              <w:top w:val="single" w:sz="4" w:space="0" w:color="auto"/>
              <w:left w:val="single" w:sz="4" w:space="0" w:color="auto"/>
              <w:bottom w:val="nil"/>
              <w:right w:val="nil"/>
            </w:tcBorders>
            <w:shd w:val="clear" w:color="auto" w:fill="FFFFFF"/>
          </w:tcPr>
          <w:p w14:paraId="242A2340" w14:textId="77777777" w:rsidR="005B112D" w:rsidRPr="00B94F8B" w:rsidRDefault="005B112D" w:rsidP="005B112D">
            <w:pPr>
              <w:spacing w:after="0" w:line="220" w:lineRule="exact"/>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Октябрь</w:t>
            </w:r>
          </w:p>
        </w:tc>
        <w:tc>
          <w:tcPr>
            <w:tcW w:w="3508" w:type="dxa"/>
            <w:tcBorders>
              <w:top w:val="single" w:sz="4" w:space="0" w:color="auto"/>
              <w:left w:val="single" w:sz="4" w:space="0" w:color="auto"/>
              <w:bottom w:val="nil"/>
              <w:right w:val="single" w:sz="4" w:space="0" w:color="auto"/>
            </w:tcBorders>
            <w:shd w:val="clear" w:color="auto" w:fill="FFFFFF"/>
          </w:tcPr>
          <w:p w14:paraId="7F9700F9" w14:textId="77777777" w:rsidR="005B112D" w:rsidRPr="00B94F8B" w:rsidRDefault="005B112D" w:rsidP="005B112D">
            <w:pPr>
              <w:spacing w:after="0" w:line="240" w:lineRule="auto"/>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Учителя внеурочной деятельности</w:t>
            </w:r>
            <w:r>
              <w:rPr>
                <w:rFonts w:ascii="Times New Roman" w:eastAsia="Times New Roman" w:hAnsi="Times New Roman" w:cs="Times New Roman"/>
                <w:color w:val="000000"/>
                <w:sz w:val="24"/>
                <w:szCs w:val="24"/>
                <w:lang w:eastAsia="ru-RU"/>
              </w:rPr>
              <w:t>,</w:t>
            </w:r>
            <w:r w:rsidRPr="00B94F8B">
              <w:rPr>
                <w:rFonts w:ascii="Times New Roman" w:eastAsia="Times New Roman" w:hAnsi="Times New Roman" w:cs="Times New Roman"/>
                <w:color w:val="000000"/>
                <w:sz w:val="24"/>
                <w:szCs w:val="24"/>
                <w:lang w:eastAsia="ru-RU"/>
              </w:rPr>
              <w:t xml:space="preserve"> классные руководители</w:t>
            </w:r>
          </w:p>
        </w:tc>
      </w:tr>
      <w:tr w:rsidR="005B112D" w:rsidRPr="00B94F8B" w14:paraId="27463600" w14:textId="77777777" w:rsidTr="005B112D">
        <w:trPr>
          <w:gridAfter w:val="2"/>
          <w:wAfter w:w="119" w:type="dxa"/>
          <w:trHeight w:val="3392"/>
        </w:trPr>
        <w:tc>
          <w:tcPr>
            <w:tcW w:w="6658" w:type="dxa"/>
            <w:tcBorders>
              <w:top w:val="single" w:sz="4" w:space="0" w:color="auto"/>
              <w:left w:val="single" w:sz="4" w:space="0" w:color="auto"/>
              <w:right w:val="nil"/>
            </w:tcBorders>
            <w:shd w:val="clear" w:color="auto" w:fill="FFFFFF"/>
          </w:tcPr>
          <w:p w14:paraId="1CB11702" w14:textId="77777777" w:rsidR="005B112D" w:rsidRPr="00B94F8B" w:rsidRDefault="005B112D" w:rsidP="005B112D">
            <w:pPr>
              <w:spacing w:after="0" w:line="240" w:lineRule="auto"/>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lastRenderedPageBreak/>
              <w:t>муниципальный этап Республиканского конкурса- фестиваля «Парад солистов» по номинациям</w:t>
            </w:r>
          </w:p>
          <w:p w14:paraId="50CC7234" w14:textId="77777777" w:rsidR="005B112D" w:rsidRPr="00B94F8B" w:rsidRDefault="005B112D" w:rsidP="005B112D">
            <w:pPr>
              <w:numPr>
                <w:ilvl w:val="0"/>
                <w:numId w:val="6"/>
              </w:numPr>
              <w:spacing w:after="0" w:line="240" w:lineRule="auto"/>
              <w:rPr>
                <w:rFonts w:ascii="Times New Roman" w:eastAsia="Times New Roman" w:hAnsi="Times New Roman" w:cs="Times New Roman"/>
                <w:color w:val="000000"/>
                <w:sz w:val="24"/>
                <w:szCs w:val="24"/>
                <w:lang w:eastAsia="ru-RU"/>
              </w:rPr>
            </w:pPr>
            <w:r w:rsidRPr="00B94F8B">
              <w:rPr>
                <w:rFonts w:ascii="Times New Roman" w:eastAsia="Times New Roman" w:hAnsi="Times New Roman" w:cs="Times New Roman"/>
                <w:color w:val="000000"/>
                <w:sz w:val="24"/>
                <w:szCs w:val="24"/>
                <w:lang w:eastAsia="ru-RU"/>
              </w:rPr>
              <w:t>экологическая акция «Сохраним можжевельники Крыма»</w:t>
            </w:r>
          </w:p>
          <w:p w14:paraId="4E4623DC" w14:textId="77777777" w:rsidR="005B112D" w:rsidRPr="00B94F8B" w:rsidRDefault="005B112D" w:rsidP="005B112D">
            <w:pPr>
              <w:numPr>
                <w:ilvl w:val="0"/>
                <w:numId w:val="6"/>
              </w:numPr>
              <w:spacing w:after="0" w:line="240" w:lineRule="auto"/>
              <w:rPr>
                <w:rFonts w:ascii="Times New Roman" w:eastAsia="Times New Roman" w:hAnsi="Times New Roman" w:cs="Times New Roman"/>
                <w:color w:val="000000"/>
                <w:sz w:val="24"/>
                <w:szCs w:val="24"/>
                <w:lang w:eastAsia="ru-RU"/>
              </w:rPr>
            </w:pPr>
            <w:r w:rsidRPr="00B94F8B">
              <w:rPr>
                <w:rFonts w:ascii="Times New Roman" w:eastAsia="Times New Roman" w:hAnsi="Times New Roman" w:cs="Times New Roman"/>
                <w:color w:val="000000"/>
                <w:sz w:val="24"/>
                <w:szCs w:val="24"/>
                <w:lang w:eastAsia="ru-RU"/>
              </w:rPr>
              <w:t>конкурс детских рисунков, плакатов «Я - против коррупции» и логотипов «Стоп коррупция»</w:t>
            </w:r>
          </w:p>
          <w:p w14:paraId="73DA8922" w14:textId="77777777" w:rsidR="005B112D" w:rsidRPr="00B94F8B" w:rsidRDefault="005B112D" w:rsidP="005B112D">
            <w:pPr>
              <w:numPr>
                <w:ilvl w:val="0"/>
                <w:numId w:val="4"/>
              </w:numPr>
              <w:spacing w:after="0" w:line="240" w:lineRule="auto"/>
              <w:rPr>
                <w:rFonts w:ascii="Times New Roman" w:eastAsia="Times New Roman" w:hAnsi="Times New Roman" w:cs="Times New Roman"/>
                <w:color w:val="000000"/>
                <w:sz w:val="24"/>
                <w:szCs w:val="24"/>
                <w:lang w:eastAsia="ru-RU"/>
              </w:rPr>
            </w:pPr>
            <w:r w:rsidRPr="00B94F8B">
              <w:rPr>
                <w:rFonts w:ascii="Times New Roman" w:eastAsia="Times New Roman" w:hAnsi="Times New Roman" w:cs="Times New Roman"/>
                <w:color w:val="000000"/>
                <w:sz w:val="24"/>
                <w:szCs w:val="24"/>
                <w:lang w:eastAsia="ru-RU"/>
              </w:rPr>
              <w:t>творческий конкурс фотографий «Краски крымской осени»</w:t>
            </w:r>
          </w:p>
          <w:p w14:paraId="21CBD1DE" w14:textId="77777777" w:rsidR="005B112D" w:rsidRPr="00B94F8B" w:rsidRDefault="005B112D" w:rsidP="005B112D">
            <w:pPr>
              <w:numPr>
                <w:ilvl w:val="0"/>
                <w:numId w:val="4"/>
              </w:numPr>
              <w:spacing w:after="0" w:line="240" w:lineRule="auto"/>
              <w:rPr>
                <w:rFonts w:ascii="Times New Roman" w:eastAsia="Times New Roman" w:hAnsi="Times New Roman" w:cs="Times New Roman"/>
                <w:color w:val="000000"/>
                <w:sz w:val="24"/>
                <w:szCs w:val="24"/>
                <w:lang w:eastAsia="ru-RU"/>
              </w:rPr>
            </w:pPr>
            <w:r w:rsidRPr="00B94F8B">
              <w:rPr>
                <w:rFonts w:ascii="Times New Roman" w:eastAsia="Times New Roman" w:hAnsi="Times New Roman" w:cs="Times New Roman"/>
                <w:color w:val="000000"/>
                <w:sz w:val="24"/>
                <w:szCs w:val="24"/>
                <w:lang w:eastAsia="ru-RU"/>
              </w:rPr>
              <w:t>муниципальном конкурсе детского и юношеского творчества «Базовые национальные ценности»</w:t>
            </w:r>
          </w:p>
          <w:p w14:paraId="233EF682" w14:textId="77777777" w:rsidR="005B112D" w:rsidRPr="00B94F8B" w:rsidRDefault="005B112D" w:rsidP="005B112D">
            <w:pPr>
              <w:spacing w:after="0" w:line="240" w:lineRule="auto"/>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муниципальном конкурсе юных журналистов, поэтов и прозаиков «Мой голос»</w:t>
            </w:r>
          </w:p>
          <w:p w14:paraId="4183B04B" w14:textId="77777777" w:rsidR="005B112D" w:rsidRPr="00B94F8B" w:rsidRDefault="005B112D" w:rsidP="005B112D">
            <w:pPr>
              <w:numPr>
                <w:ilvl w:val="0"/>
                <w:numId w:val="4"/>
              </w:numPr>
              <w:spacing w:after="0" w:line="240" w:lineRule="auto"/>
              <w:rPr>
                <w:rFonts w:ascii="Times New Roman" w:eastAsia="Times New Roman" w:hAnsi="Times New Roman" w:cs="Times New Roman"/>
                <w:color w:val="000000"/>
                <w:sz w:val="24"/>
                <w:szCs w:val="24"/>
                <w:lang w:eastAsia="ru-RU"/>
              </w:rPr>
            </w:pPr>
            <w:r w:rsidRPr="00B94F8B">
              <w:rPr>
                <w:rFonts w:ascii="Times New Roman" w:eastAsia="Times New Roman" w:hAnsi="Times New Roman" w:cs="Times New Roman"/>
                <w:color w:val="000000"/>
                <w:sz w:val="24"/>
                <w:szCs w:val="24"/>
                <w:lang w:eastAsia="ru-RU"/>
              </w:rPr>
              <w:t>муниципальном конкурсе видеороликов «Безопасный переход</w:t>
            </w:r>
          </w:p>
        </w:tc>
        <w:tc>
          <w:tcPr>
            <w:tcW w:w="2126" w:type="dxa"/>
            <w:tcBorders>
              <w:top w:val="single" w:sz="4" w:space="0" w:color="auto"/>
              <w:left w:val="single" w:sz="4" w:space="0" w:color="auto"/>
              <w:right w:val="nil"/>
            </w:tcBorders>
            <w:shd w:val="clear" w:color="auto" w:fill="FFFFFF"/>
          </w:tcPr>
          <w:p w14:paraId="740F09A1" w14:textId="77777777" w:rsidR="005B112D" w:rsidRPr="00B94F8B" w:rsidRDefault="005B112D" w:rsidP="005B112D">
            <w:pPr>
              <w:spacing w:after="0" w:line="220" w:lineRule="exac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5-9</w:t>
            </w:r>
          </w:p>
        </w:tc>
        <w:tc>
          <w:tcPr>
            <w:tcW w:w="2268" w:type="dxa"/>
            <w:tcBorders>
              <w:top w:val="single" w:sz="4" w:space="0" w:color="auto"/>
              <w:left w:val="single" w:sz="4" w:space="0" w:color="auto"/>
              <w:right w:val="nil"/>
            </w:tcBorders>
            <w:shd w:val="clear" w:color="auto" w:fill="FFFFFF"/>
          </w:tcPr>
          <w:p w14:paraId="7FF16443" w14:textId="77777777" w:rsidR="005B112D" w:rsidRPr="00B94F8B" w:rsidRDefault="005B112D" w:rsidP="005B112D">
            <w:pPr>
              <w:spacing w:after="0" w:line="220" w:lineRule="exact"/>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Ноябрь</w:t>
            </w:r>
          </w:p>
        </w:tc>
        <w:tc>
          <w:tcPr>
            <w:tcW w:w="3508" w:type="dxa"/>
            <w:tcBorders>
              <w:top w:val="single" w:sz="4" w:space="0" w:color="auto"/>
              <w:left w:val="single" w:sz="4" w:space="0" w:color="auto"/>
              <w:right w:val="single" w:sz="4" w:space="0" w:color="auto"/>
            </w:tcBorders>
            <w:shd w:val="clear" w:color="auto" w:fill="FFFFFF"/>
          </w:tcPr>
          <w:p w14:paraId="6AA06B6D" w14:textId="77777777" w:rsidR="005B112D" w:rsidRPr="00B94F8B" w:rsidRDefault="005B112D" w:rsidP="005B112D">
            <w:pPr>
              <w:spacing w:after="0" w:line="240" w:lineRule="auto"/>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Учителя внеурочной деятельности</w:t>
            </w:r>
            <w:r>
              <w:rPr>
                <w:rFonts w:ascii="Times New Roman" w:eastAsia="Times New Roman" w:hAnsi="Times New Roman" w:cs="Times New Roman"/>
                <w:color w:val="000000"/>
                <w:sz w:val="24"/>
                <w:szCs w:val="24"/>
                <w:lang w:eastAsia="ru-RU"/>
              </w:rPr>
              <w:t>,</w:t>
            </w:r>
            <w:r w:rsidRPr="00B94F8B">
              <w:rPr>
                <w:rFonts w:ascii="Times New Roman" w:eastAsia="Times New Roman" w:hAnsi="Times New Roman" w:cs="Times New Roman"/>
                <w:color w:val="000000"/>
                <w:sz w:val="24"/>
                <w:szCs w:val="24"/>
                <w:lang w:eastAsia="ru-RU"/>
              </w:rPr>
              <w:t xml:space="preserve"> классные руководители</w:t>
            </w:r>
          </w:p>
        </w:tc>
      </w:tr>
      <w:tr w:rsidR="005B112D" w:rsidRPr="00B94F8B" w14:paraId="3EDB914B" w14:textId="77777777" w:rsidTr="005B112D">
        <w:trPr>
          <w:gridAfter w:val="2"/>
          <w:wAfter w:w="119" w:type="dxa"/>
        </w:trPr>
        <w:tc>
          <w:tcPr>
            <w:tcW w:w="6658" w:type="dxa"/>
            <w:tcBorders>
              <w:top w:val="single" w:sz="4" w:space="0" w:color="auto"/>
              <w:left w:val="single" w:sz="4" w:space="0" w:color="auto"/>
              <w:bottom w:val="nil"/>
              <w:right w:val="nil"/>
            </w:tcBorders>
            <w:shd w:val="clear" w:color="auto" w:fill="FFFFFF"/>
            <w:vAlign w:val="bottom"/>
          </w:tcPr>
          <w:p w14:paraId="4B926C13" w14:textId="77777777" w:rsidR="005B112D" w:rsidRPr="00B94F8B" w:rsidRDefault="005B112D" w:rsidP="005B112D">
            <w:pPr>
              <w:numPr>
                <w:ilvl w:val="0"/>
                <w:numId w:val="5"/>
              </w:numPr>
              <w:spacing w:after="0" w:line="240" w:lineRule="auto"/>
              <w:jc w:val="both"/>
              <w:rPr>
                <w:rFonts w:ascii="Times New Roman" w:eastAsia="Times New Roman" w:hAnsi="Times New Roman" w:cs="Times New Roman"/>
                <w:color w:val="000000"/>
                <w:sz w:val="24"/>
                <w:szCs w:val="24"/>
                <w:lang w:eastAsia="ru-RU"/>
              </w:rPr>
            </w:pPr>
            <w:r w:rsidRPr="00B94F8B">
              <w:rPr>
                <w:rFonts w:ascii="Times New Roman" w:eastAsia="Times New Roman" w:hAnsi="Times New Roman" w:cs="Times New Roman"/>
                <w:color w:val="000000"/>
                <w:sz w:val="24"/>
                <w:szCs w:val="24"/>
                <w:lang w:eastAsia="ru-RU"/>
              </w:rPr>
              <w:t>муниципальный благотворительный конкурс декоративно-прикладного творчества «Новогодняя игрушка»</w:t>
            </w:r>
          </w:p>
        </w:tc>
        <w:tc>
          <w:tcPr>
            <w:tcW w:w="2126" w:type="dxa"/>
            <w:tcBorders>
              <w:top w:val="single" w:sz="4" w:space="0" w:color="auto"/>
              <w:left w:val="single" w:sz="4" w:space="0" w:color="auto"/>
              <w:bottom w:val="nil"/>
              <w:right w:val="nil"/>
            </w:tcBorders>
            <w:shd w:val="clear" w:color="auto" w:fill="FFFFFF"/>
          </w:tcPr>
          <w:p w14:paraId="4B48F915" w14:textId="77777777" w:rsidR="005B112D" w:rsidRPr="00B94F8B" w:rsidRDefault="005B112D" w:rsidP="005B112D">
            <w:pPr>
              <w:spacing w:after="0" w:line="220" w:lineRule="exac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5-9</w:t>
            </w:r>
          </w:p>
        </w:tc>
        <w:tc>
          <w:tcPr>
            <w:tcW w:w="2268" w:type="dxa"/>
            <w:tcBorders>
              <w:top w:val="single" w:sz="4" w:space="0" w:color="auto"/>
              <w:left w:val="single" w:sz="4" w:space="0" w:color="auto"/>
              <w:bottom w:val="nil"/>
              <w:right w:val="nil"/>
            </w:tcBorders>
            <w:shd w:val="clear" w:color="auto" w:fill="FFFFFF"/>
          </w:tcPr>
          <w:p w14:paraId="49886ED9" w14:textId="77777777" w:rsidR="005B112D" w:rsidRPr="00B94F8B" w:rsidRDefault="005B112D" w:rsidP="005B112D">
            <w:pPr>
              <w:spacing w:after="0" w:line="220" w:lineRule="exact"/>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декабрь</w:t>
            </w:r>
          </w:p>
        </w:tc>
        <w:tc>
          <w:tcPr>
            <w:tcW w:w="3508" w:type="dxa"/>
            <w:tcBorders>
              <w:top w:val="single" w:sz="4" w:space="0" w:color="auto"/>
              <w:left w:val="single" w:sz="4" w:space="0" w:color="auto"/>
              <w:bottom w:val="nil"/>
              <w:right w:val="single" w:sz="4" w:space="0" w:color="auto"/>
            </w:tcBorders>
            <w:shd w:val="clear" w:color="auto" w:fill="FFFFFF"/>
            <w:vAlign w:val="bottom"/>
          </w:tcPr>
          <w:p w14:paraId="12115AF8" w14:textId="77777777" w:rsidR="005B112D" w:rsidRPr="00B94F8B" w:rsidRDefault="005B112D" w:rsidP="005B112D">
            <w:pPr>
              <w:spacing w:after="0" w:line="240" w:lineRule="auto"/>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Учителя внеурочной деятельности</w:t>
            </w:r>
            <w:r>
              <w:rPr>
                <w:rFonts w:ascii="Times New Roman" w:eastAsia="Times New Roman" w:hAnsi="Times New Roman" w:cs="Times New Roman"/>
                <w:color w:val="000000"/>
                <w:sz w:val="24"/>
                <w:szCs w:val="24"/>
                <w:lang w:eastAsia="ru-RU"/>
              </w:rPr>
              <w:t>,</w:t>
            </w:r>
            <w:r w:rsidRPr="00B94F8B">
              <w:rPr>
                <w:rFonts w:ascii="Times New Roman" w:eastAsia="Times New Roman" w:hAnsi="Times New Roman" w:cs="Times New Roman"/>
                <w:color w:val="000000"/>
                <w:sz w:val="24"/>
                <w:szCs w:val="24"/>
                <w:lang w:eastAsia="ru-RU"/>
              </w:rPr>
              <w:t xml:space="preserve"> классные руководители</w:t>
            </w:r>
          </w:p>
        </w:tc>
      </w:tr>
      <w:tr w:rsidR="005B112D" w:rsidRPr="00B94F8B" w14:paraId="0202E618" w14:textId="77777777" w:rsidTr="005B112D">
        <w:trPr>
          <w:gridAfter w:val="2"/>
          <w:wAfter w:w="119" w:type="dxa"/>
        </w:trPr>
        <w:tc>
          <w:tcPr>
            <w:tcW w:w="6658" w:type="dxa"/>
            <w:tcBorders>
              <w:top w:val="single" w:sz="4" w:space="0" w:color="auto"/>
              <w:left w:val="single" w:sz="4" w:space="0" w:color="auto"/>
              <w:bottom w:val="nil"/>
              <w:right w:val="nil"/>
            </w:tcBorders>
            <w:shd w:val="clear" w:color="auto" w:fill="FFFFFF"/>
            <w:vAlign w:val="bottom"/>
          </w:tcPr>
          <w:p w14:paraId="0861C2BD" w14:textId="77777777" w:rsidR="005B112D" w:rsidRDefault="005B112D" w:rsidP="005B112D">
            <w:pPr>
              <w:numPr>
                <w:ilvl w:val="0"/>
                <w:numId w:val="6"/>
              </w:numPr>
              <w:spacing w:after="0" w:line="240" w:lineRule="auto"/>
              <w:jc w:val="both"/>
              <w:rPr>
                <w:rFonts w:ascii="Times New Roman" w:eastAsia="Times New Roman" w:hAnsi="Times New Roman" w:cs="Times New Roman"/>
                <w:color w:val="000000"/>
                <w:sz w:val="24"/>
                <w:szCs w:val="24"/>
                <w:lang w:eastAsia="ru-RU"/>
              </w:rPr>
            </w:pPr>
            <w:r w:rsidRPr="00B94F8B">
              <w:rPr>
                <w:rFonts w:ascii="Times New Roman" w:eastAsia="Times New Roman" w:hAnsi="Times New Roman" w:cs="Times New Roman"/>
                <w:color w:val="000000"/>
                <w:sz w:val="24"/>
                <w:szCs w:val="24"/>
                <w:lang w:eastAsia="ru-RU"/>
              </w:rPr>
              <w:t>Муниципальный Конкурс «Семейный очаг»</w:t>
            </w:r>
          </w:p>
          <w:p w14:paraId="297893FE" w14:textId="77777777" w:rsidR="005B112D" w:rsidRDefault="005B112D" w:rsidP="005B112D">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Pr="00F51604">
              <w:rPr>
                <w:rFonts w:ascii="Times New Roman" w:eastAsia="Times New Roman" w:hAnsi="Times New Roman" w:cs="Times New Roman"/>
                <w:color w:val="000000"/>
                <w:sz w:val="24"/>
                <w:szCs w:val="24"/>
                <w:lang w:eastAsia="ru-RU"/>
              </w:rPr>
              <w:t>Конкурс защиты научно-исследовательских работ МАН «Искатель» «Мы гордость Крыма!»</w:t>
            </w:r>
          </w:p>
          <w:p w14:paraId="11D24E1E" w14:textId="77777777" w:rsidR="005B112D" w:rsidRPr="00F51604" w:rsidRDefault="005B112D" w:rsidP="005B112D">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lang w:eastAsia="ru-RU"/>
              </w:rPr>
              <w:t xml:space="preserve">- </w:t>
            </w:r>
            <w:r w:rsidRPr="00F51604">
              <w:rPr>
                <w:rFonts w:ascii="Times New Roman" w:eastAsia="Times New Roman" w:hAnsi="Times New Roman" w:cs="Times New Roman"/>
                <w:color w:val="000000"/>
                <w:lang w:eastAsia="ru-RU"/>
              </w:rPr>
              <w:t>Муниципальный этап исследовательских работ и проектов «Ученик 21 века»</w:t>
            </w:r>
          </w:p>
          <w:p w14:paraId="4C0B9C61" w14:textId="77777777" w:rsidR="005B112D" w:rsidRPr="00F51604" w:rsidRDefault="005B112D" w:rsidP="005B112D">
            <w:pPr>
              <w:numPr>
                <w:ilvl w:val="0"/>
                <w:numId w:val="6"/>
              </w:numPr>
              <w:spacing w:after="0" w:line="240" w:lineRule="auto"/>
              <w:rPr>
                <w:rFonts w:ascii="Times New Roman" w:eastAsia="Times New Roman" w:hAnsi="Times New Roman" w:cs="Times New Roman"/>
                <w:color w:val="000000"/>
                <w:lang w:eastAsia="ru-RU"/>
              </w:rPr>
            </w:pPr>
            <w:r w:rsidRPr="00F51604">
              <w:rPr>
                <w:rFonts w:ascii="Times New Roman" w:eastAsia="Times New Roman" w:hAnsi="Times New Roman" w:cs="Times New Roman"/>
                <w:color w:val="000000"/>
                <w:lang w:eastAsia="ru-RU"/>
              </w:rPr>
              <w:t>Муниципальный этап Республиканского патриотического конкурса детского творчества «Ради жизни на Земле!..»</w:t>
            </w:r>
          </w:p>
          <w:p w14:paraId="747B1A04" w14:textId="77777777" w:rsidR="005B112D" w:rsidRPr="00F51604" w:rsidRDefault="005B112D" w:rsidP="005B112D">
            <w:pPr>
              <w:numPr>
                <w:ilvl w:val="0"/>
                <w:numId w:val="6"/>
              </w:numPr>
              <w:spacing w:after="0" w:line="240" w:lineRule="auto"/>
              <w:rPr>
                <w:rFonts w:ascii="Times New Roman" w:eastAsia="Times New Roman" w:hAnsi="Times New Roman" w:cs="Times New Roman"/>
                <w:color w:val="000000"/>
                <w:sz w:val="24"/>
                <w:szCs w:val="24"/>
                <w:lang w:eastAsia="ru-RU"/>
              </w:rPr>
            </w:pPr>
            <w:r w:rsidRPr="00F51604">
              <w:rPr>
                <w:rFonts w:ascii="Times New Roman" w:eastAsia="Times New Roman" w:hAnsi="Times New Roman" w:cs="Times New Roman"/>
                <w:color w:val="000000"/>
                <w:sz w:val="24"/>
                <w:szCs w:val="24"/>
                <w:lang w:eastAsia="ru-RU"/>
              </w:rPr>
              <w:t>этап защиты исследовательских работ культурного проекта «Санкт-Петербург</w:t>
            </w:r>
            <w:r>
              <w:rPr>
                <w:rFonts w:ascii="Times New Roman" w:eastAsia="Times New Roman" w:hAnsi="Times New Roman" w:cs="Times New Roman"/>
                <w:color w:val="000000"/>
                <w:sz w:val="24"/>
                <w:szCs w:val="24"/>
                <w:lang w:eastAsia="ru-RU"/>
              </w:rPr>
              <w:t xml:space="preserve"> </w:t>
            </w:r>
            <w:r w:rsidRPr="00F51604">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 xml:space="preserve"> </w:t>
            </w:r>
            <w:r w:rsidRPr="00F51604">
              <w:rPr>
                <w:rFonts w:ascii="Times New Roman" w:eastAsia="Times New Roman" w:hAnsi="Times New Roman" w:cs="Times New Roman"/>
                <w:color w:val="000000"/>
                <w:sz w:val="24"/>
                <w:szCs w:val="24"/>
                <w:lang w:eastAsia="ru-RU"/>
              </w:rPr>
              <w:t>Крым»</w:t>
            </w:r>
          </w:p>
          <w:p w14:paraId="31A1F10F" w14:textId="77777777" w:rsidR="005B112D" w:rsidRPr="00B94F8B" w:rsidRDefault="005B112D" w:rsidP="005B112D">
            <w:pPr>
              <w:numPr>
                <w:ilvl w:val="0"/>
                <w:numId w:val="6"/>
              </w:numPr>
              <w:spacing w:after="0" w:line="240" w:lineRule="auto"/>
              <w:jc w:val="both"/>
              <w:rPr>
                <w:rFonts w:ascii="Times New Roman" w:eastAsia="Times New Roman" w:hAnsi="Times New Roman" w:cs="Times New Roman"/>
                <w:color w:val="000000"/>
                <w:sz w:val="24"/>
                <w:szCs w:val="24"/>
                <w:lang w:eastAsia="ru-RU"/>
              </w:rPr>
            </w:pPr>
            <w:r w:rsidRPr="00B94F8B">
              <w:rPr>
                <w:rFonts w:ascii="Times New Roman" w:eastAsia="Times New Roman" w:hAnsi="Times New Roman" w:cs="Times New Roman"/>
                <w:color w:val="000000"/>
                <w:sz w:val="24"/>
                <w:szCs w:val="24"/>
                <w:lang w:eastAsia="ru-RU"/>
              </w:rPr>
              <w:t>Муниципальный конкурс «Крым-территория безопасности»</w:t>
            </w:r>
          </w:p>
          <w:p w14:paraId="2CA98B9E" w14:textId="77777777" w:rsidR="005B112D" w:rsidRDefault="005B112D" w:rsidP="005B112D">
            <w:pPr>
              <w:numPr>
                <w:ilvl w:val="0"/>
                <w:numId w:val="6"/>
              </w:numPr>
              <w:spacing w:after="0" w:line="240" w:lineRule="auto"/>
              <w:jc w:val="both"/>
              <w:rPr>
                <w:rFonts w:ascii="Times New Roman" w:eastAsia="Times New Roman" w:hAnsi="Times New Roman" w:cs="Times New Roman"/>
                <w:color w:val="000000"/>
                <w:sz w:val="24"/>
                <w:szCs w:val="24"/>
                <w:lang w:eastAsia="ru-RU"/>
              </w:rPr>
            </w:pPr>
            <w:r w:rsidRPr="00B94F8B">
              <w:rPr>
                <w:rFonts w:ascii="Times New Roman" w:eastAsia="Times New Roman" w:hAnsi="Times New Roman" w:cs="Times New Roman"/>
                <w:color w:val="000000"/>
                <w:sz w:val="24"/>
                <w:szCs w:val="24"/>
                <w:lang w:eastAsia="ru-RU"/>
              </w:rPr>
              <w:t>муниципальный конкурс «Дорожные приключения»</w:t>
            </w:r>
          </w:p>
          <w:p w14:paraId="7F5DE497" w14:textId="77777777" w:rsidR="005B112D" w:rsidRPr="00B94F8B" w:rsidRDefault="005B112D" w:rsidP="005B112D">
            <w:pPr>
              <w:numPr>
                <w:ilvl w:val="0"/>
                <w:numId w:val="6"/>
              </w:numPr>
              <w:spacing w:after="0" w:line="240" w:lineRule="auto"/>
              <w:rPr>
                <w:rFonts w:ascii="Times New Roman" w:eastAsia="Times New Roman" w:hAnsi="Times New Roman" w:cs="Times New Roman"/>
                <w:color w:val="000000"/>
                <w:sz w:val="24"/>
                <w:szCs w:val="24"/>
                <w:lang w:eastAsia="ru-RU"/>
              </w:rPr>
            </w:pPr>
            <w:r w:rsidRPr="00693BB9">
              <w:rPr>
                <w:rFonts w:ascii="Times New Roman" w:eastAsia="Times New Roman" w:hAnsi="Times New Roman"/>
                <w:color w:val="000000"/>
                <w:lang w:eastAsia="ru-RU"/>
              </w:rPr>
              <w:t>Муниципальный этап Республиканского детского творческого конкурса рисунка «Аттракциона»</w:t>
            </w:r>
          </w:p>
        </w:tc>
        <w:tc>
          <w:tcPr>
            <w:tcW w:w="2126" w:type="dxa"/>
            <w:tcBorders>
              <w:top w:val="single" w:sz="4" w:space="0" w:color="auto"/>
              <w:left w:val="single" w:sz="4" w:space="0" w:color="auto"/>
              <w:bottom w:val="nil"/>
              <w:right w:val="nil"/>
            </w:tcBorders>
            <w:shd w:val="clear" w:color="auto" w:fill="FFFFFF"/>
          </w:tcPr>
          <w:p w14:paraId="50177DE6" w14:textId="77777777" w:rsidR="005B112D" w:rsidRPr="00B94F8B" w:rsidRDefault="005B112D" w:rsidP="005B112D">
            <w:pPr>
              <w:spacing w:after="0" w:line="220" w:lineRule="exac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5-9</w:t>
            </w:r>
          </w:p>
        </w:tc>
        <w:tc>
          <w:tcPr>
            <w:tcW w:w="2268" w:type="dxa"/>
            <w:tcBorders>
              <w:top w:val="single" w:sz="4" w:space="0" w:color="auto"/>
              <w:left w:val="single" w:sz="4" w:space="0" w:color="auto"/>
              <w:bottom w:val="nil"/>
              <w:right w:val="nil"/>
            </w:tcBorders>
            <w:shd w:val="clear" w:color="auto" w:fill="FFFFFF"/>
          </w:tcPr>
          <w:p w14:paraId="3045C2F0" w14:textId="77777777" w:rsidR="005B112D" w:rsidRPr="00B94F8B" w:rsidRDefault="005B112D" w:rsidP="005B112D">
            <w:pPr>
              <w:spacing w:after="0" w:line="220" w:lineRule="exact"/>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февраль</w:t>
            </w:r>
          </w:p>
        </w:tc>
        <w:tc>
          <w:tcPr>
            <w:tcW w:w="3508" w:type="dxa"/>
            <w:tcBorders>
              <w:top w:val="single" w:sz="4" w:space="0" w:color="auto"/>
              <w:left w:val="single" w:sz="4" w:space="0" w:color="auto"/>
              <w:bottom w:val="nil"/>
              <w:right w:val="single" w:sz="4" w:space="0" w:color="auto"/>
            </w:tcBorders>
            <w:shd w:val="clear" w:color="auto" w:fill="FFFFFF"/>
          </w:tcPr>
          <w:p w14:paraId="7F54379E" w14:textId="77777777" w:rsidR="005B112D" w:rsidRPr="00B94F8B" w:rsidRDefault="005B112D" w:rsidP="005B112D">
            <w:pPr>
              <w:spacing w:after="0" w:line="240" w:lineRule="auto"/>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Учителя английской филологии</w:t>
            </w:r>
            <w:r>
              <w:rPr>
                <w:rFonts w:ascii="Times New Roman" w:eastAsia="Times New Roman" w:hAnsi="Times New Roman" w:cs="Times New Roman"/>
                <w:color w:val="000000"/>
                <w:sz w:val="24"/>
                <w:szCs w:val="24"/>
                <w:lang w:eastAsia="ru-RU"/>
              </w:rPr>
              <w:t>.</w:t>
            </w:r>
          </w:p>
          <w:p w14:paraId="5CE69EB5" w14:textId="77777777" w:rsidR="005B112D" w:rsidRPr="00B94F8B" w:rsidRDefault="005B112D" w:rsidP="005B112D">
            <w:pPr>
              <w:spacing w:after="0" w:line="240" w:lineRule="auto"/>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Учителя внеурочной деятельности</w:t>
            </w:r>
            <w:r>
              <w:rPr>
                <w:rFonts w:ascii="Times New Roman" w:eastAsia="Times New Roman" w:hAnsi="Times New Roman" w:cs="Times New Roman"/>
                <w:color w:val="000000"/>
                <w:sz w:val="24"/>
                <w:szCs w:val="24"/>
                <w:lang w:eastAsia="ru-RU"/>
              </w:rPr>
              <w:t>,</w:t>
            </w:r>
          </w:p>
          <w:p w14:paraId="16637EC4" w14:textId="77777777" w:rsidR="005B112D" w:rsidRPr="00B94F8B" w:rsidRDefault="005B112D" w:rsidP="005B112D">
            <w:pPr>
              <w:spacing w:after="0" w:line="240" w:lineRule="auto"/>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классные руководители</w:t>
            </w:r>
          </w:p>
        </w:tc>
      </w:tr>
      <w:tr w:rsidR="005B112D" w:rsidRPr="00B94F8B" w14:paraId="7C56FEA0" w14:textId="77777777" w:rsidTr="005B112D">
        <w:trPr>
          <w:gridAfter w:val="2"/>
          <w:wAfter w:w="119" w:type="dxa"/>
        </w:trPr>
        <w:tc>
          <w:tcPr>
            <w:tcW w:w="6658" w:type="dxa"/>
            <w:tcBorders>
              <w:top w:val="single" w:sz="4" w:space="0" w:color="auto"/>
              <w:left w:val="single" w:sz="4" w:space="0" w:color="auto"/>
              <w:bottom w:val="nil"/>
              <w:right w:val="nil"/>
            </w:tcBorders>
            <w:shd w:val="clear" w:color="auto" w:fill="FFFFFF"/>
            <w:vAlign w:val="bottom"/>
          </w:tcPr>
          <w:p w14:paraId="4441E5BC" w14:textId="77777777" w:rsidR="005B112D" w:rsidRPr="00F51604" w:rsidRDefault="005B112D" w:rsidP="005B112D">
            <w:pPr>
              <w:numPr>
                <w:ilvl w:val="0"/>
                <w:numId w:val="7"/>
              </w:numPr>
              <w:spacing w:after="0" w:line="240" w:lineRule="auto"/>
              <w:rPr>
                <w:rFonts w:ascii="Times New Roman" w:eastAsia="Times New Roman" w:hAnsi="Times New Roman" w:cs="Times New Roman"/>
                <w:color w:val="000000"/>
                <w:lang w:eastAsia="ru-RU"/>
              </w:rPr>
            </w:pPr>
            <w:r w:rsidRPr="00F51604">
              <w:rPr>
                <w:rFonts w:ascii="Times New Roman" w:eastAsia="Times New Roman" w:hAnsi="Times New Roman" w:cs="Times New Roman"/>
                <w:color w:val="000000"/>
                <w:lang w:eastAsia="ru-RU"/>
              </w:rPr>
              <w:t>муниципальный конкурс «И пробуждается поэзия во мне»</w:t>
            </w:r>
          </w:p>
          <w:p w14:paraId="2F172DEC" w14:textId="77777777" w:rsidR="005B112D" w:rsidRPr="00F51604" w:rsidRDefault="005B112D" w:rsidP="005B112D">
            <w:pPr>
              <w:numPr>
                <w:ilvl w:val="0"/>
                <w:numId w:val="7"/>
              </w:numPr>
              <w:spacing w:after="0" w:line="240" w:lineRule="auto"/>
              <w:rPr>
                <w:rFonts w:ascii="Times New Roman" w:eastAsia="Times New Roman" w:hAnsi="Times New Roman" w:cs="Times New Roman"/>
                <w:color w:val="000000"/>
                <w:lang w:eastAsia="ru-RU"/>
              </w:rPr>
            </w:pPr>
            <w:r w:rsidRPr="00F51604">
              <w:rPr>
                <w:rFonts w:ascii="Times New Roman" w:eastAsia="Times New Roman" w:hAnsi="Times New Roman" w:cs="Times New Roman"/>
                <w:color w:val="000000"/>
                <w:lang w:eastAsia="ru-RU"/>
              </w:rPr>
              <w:lastRenderedPageBreak/>
              <w:t>муниципальный этап творческого конкурса «Мы наследники Победы», посвященного Победе в Великой Отечественной войне 194</w:t>
            </w:r>
            <w:r>
              <w:rPr>
                <w:rFonts w:ascii="Times New Roman" w:eastAsia="Times New Roman" w:hAnsi="Times New Roman" w:cs="Times New Roman"/>
                <w:color w:val="000000"/>
                <w:lang w:eastAsia="ru-RU"/>
              </w:rPr>
              <w:t>1-1</w:t>
            </w:r>
            <w:r w:rsidRPr="00F51604">
              <w:rPr>
                <w:rFonts w:ascii="Times New Roman" w:eastAsia="Times New Roman" w:hAnsi="Times New Roman" w:cs="Times New Roman"/>
                <w:color w:val="000000"/>
                <w:lang w:eastAsia="ru-RU"/>
              </w:rPr>
              <w:t>945</w:t>
            </w:r>
            <w:r>
              <w:rPr>
                <w:rFonts w:ascii="Times New Roman" w:eastAsia="Times New Roman" w:hAnsi="Times New Roman" w:cs="Times New Roman"/>
                <w:color w:val="000000"/>
                <w:lang w:eastAsia="ru-RU"/>
              </w:rPr>
              <w:t xml:space="preserve"> </w:t>
            </w:r>
            <w:proofErr w:type="spellStart"/>
            <w:r>
              <w:rPr>
                <w:rFonts w:ascii="Times New Roman" w:eastAsia="Times New Roman" w:hAnsi="Times New Roman" w:cs="Times New Roman"/>
                <w:color w:val="000000"/>
                <w:lang w:eastAsia="ru-RU"/>
              </w:rPr>
              <w:t>г.г</w:t>
            </w:r>
            <w:proofErr w:type="spellEnd"/>
            <w:r>
              <w:rPr>
                <w:rFonts w:ascii="Times New Roman" w:eastAsia="Times New Roman" w:hAnsi="Times New Roman" w:cs="Times New Roman"/>
                <w:color w:val="000000"/>
                <w:lang w:eastAsia="ru-RU"/>
              </w:rPr>
              <w:t>.</w:t>
            </w:r>
          </w:p>
          <w:p w14:paraId="2749924C" w14:textId="77777777" w:rsidR="005B112D" w:rsidRPr="00F51604" w:rsidRDefault="005B112D" w:rsidP="005B112D">
            <w:pPr>
              <w:numPr>
                <w:ilvl w:val="0"/>
                <w:numId w:val="7"/>
              </w:numPr>
              <w:spacing w:after="0" w:line="240" w:lineRule="auto"/>
              <w:rPr>
                <w:rFonts w:ascii="Times New Roman" w:eastAsia="Times New Roman" w:hAnsi="Times New Roman" w:cs="Times New Roman"/>
                <w:color w:val="000000"/>
                <w:lang w:eastAsia="ru-RU"/>
              </w:rPr>
            </w:pPr>
            <w:r w:rsidRPr="00F51604">
              <w:rPr>
                <w:rFonts w:ascii="Times New Roman" w:eastAsia="Times New Roman" w:hAnsi="Times New Roman" w:cs="Times New Roman"/>
                <w:color w:val="000000"/>
                <w:lang w:eastAsia="ru-RU"/>
              </w:rPr>
              <w:t>Всероссийск</w:t>
            </w:r>
            <w:r>
              <w:rPr>
                <w:rFonts w:ascii="Times New Roman" w:eastAsia="Times New Roman" w:hAnsi="Times New Roman" w:cs="Times New Roman"/>
                <w:color w:val="000000"/>
                <w:lang w:eastAsia="ru-RU"/>
              </w:rPr>
              <w:t>ий</w:t>
            </w:r>
            <w:r w:rsidRPr="00F51604">
              <w:rPr>
                <w:rFonts w:ascii="Times New Roman" w:eastAsia="Times New Roman" w:hAnsi="Times New Roman" w:cs="Times New Roman"/>
                <w:color w:val="000000"/>
                <w:lang w:eastAsia="ru-RU"/>
              </w:rPr>
              <w:t xml:space="preserve"> Виртуальн</w:t>
            </w:r>
            <w:r>
              <w:rPr>
                <w:rFonts w:ascii="Times New Roman" w:eastAsia="Times New Roman" w:hAnsi="Times New Roman" w:cs="Times New Roman"/>
                <w:color w:val="000000"/>
                <w:lang w:eastAsia="ru-RU"/>
              </w:rPr>
              <w:t>ый</w:t>
            </w:r>
            <w:r w:rsidRPr="00F51604">
              <w:rPr>
                <w:rFonts w:ascii="Times New Roman" w:eastAsia="Times New Roman" w:hAnsi="Times New Roman" w:cs="Times New Roman"/>
                <w:color w:val="000000"/>
                <w:lang w:eastAsia="ru-RU"/>
              </w:rPr>
              <w:t xml:space="preserve"> марафон по изобразительному искусству в рамках программы «Моя страна</w:t>
            </w:r>
            <w:r>
              <w:rPr>
                <w:rFonts w:ascii="Times New Roman" w:eastAsia="Times New Roman" w:hAnsi="Times New Roman" w:cs="Times New Roman"/>
                <w:color w:val="000000"/>
                <w:lang w:eastAsia="ru-RU"/>
              </w:rPr>
              <w:t xml:space="preserve"> </w:t>
            </w:r>
            <w:r w:rsidRPr="00F51604">
              <w:rPr>
                <w:rFonts w:ascii="Times New Roman" w:eastAsia="Times New Roman" w:hAnsi="Times New Roman" w:cs="Times New Roman"/>
                <w:color w:val="000000"/>
                <w:lang w:eastAsia="ru-RU"/>
              </w:rPr>
              <w:t>-</w:t>
            </w:r>
            <w:r>
              <w:rPr>
                <w:rFonts w:ascii="Times New Roman" w:eastAsia="Times New Roman" w:hAnsi="Times New Roman" w:cs="Times New Roman"/>
                <w:color w:val="000000"/>
                <w:lang w:eastAsia="ru-RU"/>
              </w:rPr>
              <w:t xml:space="preserve"> </w:t>
            </w:r>
            <w:r w:rsidRPr="00F51604">
              <w:rPr>
                <w:rFonts w:ascii="Times New Roman" w:eastAsia="Times New Roman" w:hAnsi="Times New Roman" w:cs="Times New Roman"/>
                <w:color w:val="000000"/>
                <w:lang w:eastAsia="ru-RU"/>
              </w:rPr>
              <w:t>моя история»</w:t>
            </w:r>
          </w:p>
          <w:p w14:paraId="4C7E4619" w14:textId="77777777" w:rsidR="005B112D" w:rsidRPr="00F51604" w:rsidRDefault="005B112D" w:rsidP="005B112D">
            <w:pPr>
              <w:numPr>
                <w:ilvl w:val="0"/>
                <w:numId w:val="7"/>
              </w:numPr>
              <w:spacing w:after="0" w:line="240" w:lineRule="auto"/>
              <w:rPr>
                <w:rFonts w:ascii="Times New Roman" w:eastAsia="Times New Roman" w:hAnsi="Times New Roman" w:cs="Times New Roman"/>
                <w:color w:val="000000"/>
                <w:lang w:eastAsia="ru-RU"/>
              </w:rPr>
            </w:pPr>
            <w:r w:rsidRPr="00F51604">
              <w:rPr>
                <w:rFonts w:ascii="Times New Roman" w:eastAsia="Times New Roman" w:hAnsi="Times New Roman" w:cs="Times New Roman"/>
                <w:color w:val="000000"/>
                <w:lang w:eastAsia="ru-RU"/>
              </w:rPr>
              <w:t>Всероссийский конкурс минутных видеороликов социальной направленности «Мы за жизнь»</w:t>
            </w:r>
          </w:p>
          <w:p w14:paraId="23541AC7" w14:textId="77777777" w:rsidR="005B112D" w:rsidRDefault="005B112D" w:rsidP="005B112D">
            <w:pPr>
              <w:numPr>
                <w:ilvl w:val="0"/>
                <w:numId w:val="7"/>
              </w:numPr>
              <w:spacing w:after="0" w:line="240" w:lineRule="auto"/>
              <w:jc w:val="both"/>
              <w:rPr>
                <w:rFonts w:ascii="Times New Roman" w:eastAsia="Times New Roman" w:hAnsi="Times New Roman" w:cs="Times New Roman"/>
                <w:color w:val="000000"/>
                <w:sz w:val="24"/>
                <w:szCs w:val="24"/>
                <w:lang w:eastAsia="ru-RU"/>
              </w:rPr>
            </w:pPr>
            <w:r w:rsidRPr="00F51604">
              <w:rPr>
                <w:rFonts w:ascii="Times New Roman" w:eastAsia="Times New Roman" w:hAnsi="Times New Roman" w:cs="Times New Roman"/>
                <w:color w:val="000000"/>
                <w:lang w:eastAsia="ru-RU"/>
              </w:rPr>
              <w:t>-Муниципальный этап конкурса декоративно-прикладного творчества «Прикосновение к истокам»</w:t>
            </w:r>
          </w:p>
          <w:p w14:paraId="6C941B22" w14:textId="77777777" w:rsidR="005B112D" w:rsidRPr="00B94F8B" w:rsidRDefault="005B112D" w:rsidP="005B112D">
            <w:pPr>
              <w:numPr>
                <w:ilvl w:val="0"/>
                <w:numId w:val="7"/>
              </w:numPr>
              <w:spacing w:after="0" w:line="240" w:lineRule="auto"/>
              <w:jc w:val="both"/>
              <w:rPr>
                <w:rFonts w:ascii="Times New Roman" w:eastAsia="Times New Roman" w:hAnsi="Times New Roman" w:cs="Times New Roman"/>
                <w:color w:val="000000"/>
                <w:sz w:val="24"/>
                <w:szCs w:val="24"/>
                <w:lang w:eastAsia="ru-RU"/>
              </w:rPr>
            </w:pPr>
            <w:r w:rsidRPr="00B94F8B">
              <w:rPr>
                <w:rFonts w:ascii="Times New Roman" w:eastAsia="Times New Roman" w:hAnsi="Times New Roman" w:cs="Times New Roman"/>
                <w:color w:val="000000"/>
                <w:sz w:val="24"/>
                <w:szCs w:val="24"/>
                <w:lang w:eastAsia="ru-RU"/>
              </w:rPr>
              <w:t>Муниципальный конкурс «Поют дети России»»</w:t>
            </w:r>
          </w:p>
        </w:tc>
        <w:tc>
          <w:tcPr>
            <w:tcW w:w="2126" w:type="dxa"/>
            <w:tcBorders>
              <w:top w:val="single" w:sz="4" w:space="0" w:color="auto"/>
              <w:left w:val="single" w:sz="4" w:space="0" w:color="auto"/>
              <w:bottom w:val="nil"/>
              <w:right w:val="nil"/>
            </w:tcBorders>
            <w:shd w:val="clear" w:color="auto" w:fill="FFFFFF"/>
          </w:tcPr>
          <w:p w14:paraId="08E1D533" w14:textId="77777777" w:rsidR="005B112D" w:rsidRPr="00B94F8B" w:rsidRDefault="005B112D" w:rsidP="005B112D">
            <w:pPr>
              <w:spacing w:after="0" w:line="220" w:lineRule="exac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lastRenderedPageBreak/>
              <w:t>5-9</w:t>
            </w:r>
          </w:p>
        </w:tc>
        <w:tc>
          <w:tcPr>
            <w:tcW w:w="2268" w:type="dxa"/>
            <w:tcBorders>
              <w:top w:val="single" w:sz="4" w:space="0" w:color="auto"/>
              <w:left w:val="single" w:sz="4" w:space="0" w:color="auto"/>
              <w:bottom w:val="nil"/>
              <w:right w:val="nil"/>
            </w:tcBorders>
            <w:shd w:val="clear" w:color="auto" w:fill="FFFFFF"/>
          </w:tcPr>
          <w:p w14:paraId="5ABCC417" w14:textId="77777777" w:rsidR="005B112D" w:rsidRPr="00B94F8B" w:rsidRDefault="005B112D" w:rsidP="005B112D">
            <w:pPr>
              <w:spacing w:after="0" w:line="220" w:lineRule="exact"/>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март</w:t>
            </w:r>
          </w:p>
        </w:tc>
        <w:tc>
          <w:tcPr>
            <w:tcW w:w="3508" w:type="dxa"/>
            <w:tcBorders>
              <w:top w:val="single" w:sz="4" w:space="0" w:color="auto"/>
              <w:left w:val="single" w:sz="4" w:space="0" w:color="auto"/>
              <w:bottom w:val="nil"/>
              <w:right w:val="single" w:sz="4" w:space="0" w:color="auto"/>
            </w:tcBorders>
            <w:shd w:val="clear" w:color="auto" w:fill="FFFFFF"/>
          </w:tcPr>
          <w:p w14:paraId="16BB99E6" w14:textId="77777777" w:rsidR="005B112D" w:rsidRPr="00B94F8B" w:rsidRDefault="005B112D" w:rsidP="005B112D">
            <w:pPr>
              <w:spacing w:after="0" w:line="240" w:lineRule="auto"/>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Учителя внеурочной деятельности</w:t>
            </w:r>
          </w:p>
          <w:p w14:paraId="360BC37A" w14:textId="77777777" w:rsidR="005B112D" w:rsidRPr="00B94F8B" w:rsidRDefault="005B112D" w:rsidP="005B112D">
            <w:pPr>
              <w:spacing w:after="0" w:line="240" w:lineRule="auto"/>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lastRenderedPageBreak/>
              <w:t>классные руководители</w:t>
            </w:r>
          </w:p>
        </w:tc>
      </w:tr>
      <w:tr w:rsidR="005B112D" w:rsidRPr="00B94F8B" w14:paraId="486728B1" w14:textId="77777777" w:rsidTr="005B112D">
        <w:trPr>
          <w:gridAfter w:val="2"/>
          <w:wAfter w:w="119" w:type="dxa"/>
        </w:trPr>
        <w:tc>
          <w:tcPr>
            <w:tcW w:w="6658" w:type="dxa"/>
            <w:tcBorders>
              <w:top w:val="single" w:sz="4" w:space="0" w:color="auto"/>
              <w:left w:val="single" w:sz="4" w:space="0" w:color="auto"/>
              <w:bottom w:val="nil"/>
              <w:right w:val="nil"/>
            </w:tcBorders>
            <w:shd w:val="clear" w:color="auto" w:fill="FFFFFF"/>
            <w:vAlign w:val="bottom"/>
          </w:tcPr>
          <w:p w14:paraId="30734220" w14:textId="77777777" w:rsidR="005B112D" w:rsidRPr="00B94F8B" w:rsidRDefault="005B112D" w:rsidP="005B112D">
            <w:pPr>
              <w:numPr>
                <w:ilvl w:val="0"/>
                <w:numId w:val="8"/>
              </w:numPr>
              <w:spacing w:after="0" w:line="240" w:lineRule="auto"/>
              <w:jc w:val="both"/>
              <w:rPr>
                <w:rFonts w:ascii="Times New Roman" w:eastAsia="Times New Roman" w:hAnsi="Times New Roman" w:cs="Times New Roman"/>
                <w:color w:val="000000"/>
                <w:sz w:val="24"/>
                <w:szCs w:val="24"/>
                <w:lang w:eastAsia="ru-RU"/>
              </w:rPr>
            </w:pPr>
            <w:r w:rsidRPr="00B94F8B">
              <w:rPr>
                <w:rFonts w:ascii="Times New Roman" w:eastAsia="Times New Roman" w:hAnsi="Times New Roman" w:cs="Times New Roman"/>
                <w:color w:val="000000"/>
                <w:sz w:val="24"/>
                <w:szCs w:val="24"/>
                <w:lang w:eastAsia="ru-RU"/>
              </w:rPr>
              <w:lastRenderedPageBreak/>
              <w:t xml:space="preserve">муниципального этапа Международного детского экологического форума </w:t>
            </w:r>
            <w:r w:rsidRPr="00B94F8B">
              <w:rPr>
                <w:rFonts w:ascii="Times New Roman" w:eastAsia="Times New Roman" w:hAnsi="Times New Roman" w:cs="Times New Roman"/>
                <w:b/>
                <w:bCs/>
                <w:color w:val="000000"/>
                <w:sz w:val="24"/>
                <w:szCs w:val="24"/>
                <w:lang w:eastAsia="ru-RU"/>
              </w:rPr>
              <w:t>«Зеленая планета»</w:t>
            </w:r>
          </w:p>
          <w:p w14:paraId="50BCA528" w14:textId="77777777" w:rsidR="005B112D" w:rsidRPr="00E8017C" w:rsidRDefault="005B112D" w:rsidP="005B112D">
            <w:pPr>
              <w:numPr>
                <w:ilvl w:val="0"/>
                <w:numId w:val="8"/>
              </w:numPr>
              <w:spacing w:after="0" w:line="240" w:lineRule="auto"/>
              <w:jc w:val="both"/>
              <w:rPr>
                <w:rFonts w:ascii="Times New Roman" w:eastAsia="Times New Roman" w:hAnsi="Times New Roman" w:cs="Times New Roman"/>
                <w:color w:val="000000"/>
                <w:sz w:val="24"/>
                <w:szCs w:val="24"/>
                <w:lang w:eastAsia="ru-RU"/>
              </w:rPr>
            </w:pPr>
            <w:r w:rsidRPr="00B94F8B">
              <w:rPr>
                <w:rFonts w:ascii="Times New Roman" w:eastAsia="Times New Roman" w:hAnsi="Times New Roman" w:cs="Times New Roman"/>
                <w:color w:val="000000"/>
                <w:sz w:val="24"/>
                <w:szCs w:val="24"/>
                <w:lang w:eastAsia="ru-RU"/>
              </w:rPr>
              <w:t xml:space="preserve">муниципальный этап Республиканской выставки-конкурса декоративно-прикладного творчества и изобразительного искусства </w:t>
            </w:r>
            <w:r w:rsidRPr="00B94F8B">
              <w:rPr>
                <w:rFonts w:ascii="Times New Roman" w:eastAsia="Times New Roman" w:hAnsi="Times New Roman" w:cs="Times New Roman"/>
                <w:b/>
                <w:bCs/>
                <w:color w:val="000000"/>
                <w:sz w:val="24"/>
                <w:szCs w:val="24"/>
                <w:lang w:eastAsia="ru-RU"/>
              </w:rPr>
              <w:t>«Пасхальная ассамблея»</w:t>
            </w:r>
          </w:p>
          <w:p w14:paraId="7018E012" w14:textId="77777777" w:rsidR="005B112D" w:rsidRPr="00E8017C" w:rsidRDefault="005B112D" w:rsidP="005B112D">
            <w:pPr>
              <w:spacing w:after="0" w:line="240" w:lineRule="auto"/>
              <w:rPr>
                <w:rFonts w:ascii="Times New Roman" w:eastAsia="Times New Roman" w:hAnsi="Times New Roman" w:cs="Times New Roman"/>
                <w:sz w:val="24"/>
                <w:szCs w:val="24"/>
                <w:lang w:eastAsia="ru-RU"/>
              </w:rPr>
            </w:pPr>
            <w:r w:rsidRPr="00E8017C">
              <w:rPr>
                <w:rFonts w:ascii="Times New Roman" w:eastAsia="Times New Roman" w:hAnsi="Times New Roman" w:cs="Times New Roman"/>
                <w:color w:val="000000"/>
                <w:lang w:eastAsia="ru-RU"/>
              </w:rPr>
              <w:tab/>
              <w:t xml:space="preserve">муниципального этапа Республиканского фестиваля </w:t>
            </w:r>
            <w:r w:rsidRPr="00E8017C">
              <w:rPr>
                <w:rFonts w:ascii="Times New Roman" w:eastAsia="Times New Roman" w:hAnsi="Times New Roman" w:cs="Times New Roman"/>
                <w:b/>
                <w:bCs/>
                <w:color w:val="000000"/>
                <w:lang w:eastAsia="ru-RU"/>
              </w:rPr>
              <w:t>"Крымский вальс"</w:t>
            </w:r>
          </w:p>
          <w:p w14:paraId="05590C00" w14:textId="77777777" w:rsidR="005B112D" w:rsidRPr="00B94F8B" w:rsidRDefault="005B112D" w:rsidP="005B112D">
            <w:pPr>
              <w:numPr>
                <w:ilvl w:val="0"/>
                <w:numId w:val="8"/>
              </w:numPr>
              <w:spacing w:after="0" w:line="240" w:lineRule="auto"/>
              <w:rPr>
                <w:rFonts w:ascii="Times New Roman" w:eastAsia="Times New Roman" w:hAnsi="Times New Roman" w:cs="Times New Roman"/>
                <w:color w:val="000000"/>
                <w:sz w:val="24"/>
                <w:szCs w:val="24"/>
                <w:lang w:eastAsia="ru-RU"/>
              </w:rPr>
            </w:pPr>
            <w:r w:rsidRPr="00E8017C">
              <w:rPr>
                <w:rFonts w:ascii="Times New Roman" w:eastAsia="Times New Roman" w:hAnsi="Times New Roman" w:cs="Times New Roman"/>
                <w:color w:val="000000"/>
                <w:lang w:eastAsia="ru-RU"/>
              </w:rPr>
              <w:t xml:space="preserve">муниципальный фестиваль народного творчества </w:t>
            </w:r>
            <w:r w:rsidRPr="00E8017C">
              <w:rPr>
                <w:rFonts w:ascii="Times New Roman" w:eastAsia="Times New Roman" w:hAnsi="Times New Roman" w:cs="Times New Roman"/>
                <w:b/>
                <w:bCs/>
                <w:color w:val="000000"/>
                <w:lang w:eastAsia="ru-RU"/>
              </w:rPr>
              <w:t>«Салют Победы»</w:t>
            </w:r>
          </w:p>
        </w:tc>
        <w:tc>
          <w:tcPr>
            <w:tcW w:w="2126" w:type="dxa"/>
            <w:tcBorders>
              <w:top w:val="single" w:sz="4" w:space="0" w:color="auto"/>
              <w:left w:val="single" w:sz="4" w:space="0" w:color="auto"/>
              <w:bottom w:val="nil"/>
              <w:right w:val="nil"/>
            </w:tcBorders>
            <w:shd w:val="clear" w:color="auto" w:fill="FFFFFF"/>
          </w:tcPr>
          <w:p w14:paraId="442E2069" w14:textId="77777777" w:rsidR="005B112D" w:rsidRPr="00B94F8B" w:rsidRDefault="005B112D" w:rsidP="005B112D">
            <w:pPr>
              <w:spacing w:after="0" w:line="220" w:lineRule="exac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5-9</w:t>
            </w:r>
          </w:p>
        </w:tc>
        <w:tc>
          <w:tcPr>
            <w:tcW w:w="2268" w:type="dxa"/>
            <w:tcBorders>
              <w:top w:val="single" w:sz="4" w:space="0" w:color="auto"/>
              <w:left w:val="single" w:sz="4" w:space="0" w:color="auto"/>
              <w:bottom w:val="nil"/>
              <w:right w:val="nil"/>
            </w:tcBorders>
            <w:shd w:val="clear" w:color="auto" w:fill="FFFFFF"/>
          </w:tcPr>
          <w:p w14:paraId="389E2FC4" w14:textId="77777777" w:rsidR="005B112D" w:rsidRPr="00B94F8B" w:rsidRDefault="005B112D" w:rsidP="005B112D">
            <w:pPr>
              <w:spacing w:after="0" w:line="220" w:lineRule="exact"/>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апрель</w:t>
            </w:r>
          </w:p>
        </w:tc>
        <w:tc>
          <w:tcPr>
            <w:tcW w:w="3508" w:type="dxa"/>
            <w:tcBorders>
              <w:top w:val="single" w:sz="4" w:space="0" w:color="auto"/>
              <w:left w:val="single" w:sz="4" w:space="0" w:color="auto"/>
              <w:bottom w:val="nil"/>
              <w:right w:val="single" w:sz="4" w:space="0" w:color="auto"/>
            </w:tcBorders>
            <w:shd w:val="clear" w:color="auto" w:fill="FFFFFF"/>
          </w:tcPr>
          <w:p w14:paraId="279B40F4" w14:textId="77777777" w:rsidR="005B112D" w:rsidRPr="00B94F8B" w:rsidRDefault="005B112D" w:rsidP="005B112D">
            <w:pPr>
              <w:spacing w:after="0" w:line="240" w:lineRule="auto"/>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Учителя внеурочной деятельности</w:t>
            </w:r>
            <w:r>
              <w:rPr>
                <w:rFonts w:ascii="Times New Roman" w:eastAsia="Times New Roman" w:hAnsi="Times New Roman" w:cs="Times New Roman"/>
                <w:color w:val="000000"/>
                <w:sz w:val="24"/>
                <w:szCs w:val="24"/>
                <w:lang w:eastAsia="ru-RU"/>
              </w:rPr>
              <w:t>,</w:t>
            </w:r>
          </w:p>
          <w:p w14:paraId="0A17A6D0" w14:textId="77777777" w:rsidR="005B112D" w:rsidRPr="00B94F8B" w:rsidRDefault="005B112D" w:rsidP="005B112D">
            <w:pPr>
              <w:spacing w:after="0" w:line="240" w:lineRule="auto"/>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классные руководители</w:t>
            </w:r>
          </w:p>
        </w:tc>
      </w:tr>
      <w:tr w:rsidR="005B112D" w:rsidRPr="00B94F8B" w14:paraId="0DFD0544" w14:textId="77777777" w:rsidTr="005B112D">
        <w:trPr>
          <w:gridAfter w:val="2"/>
          <w:wAfter w:w="119" w:type="dxa"/>
        </w:trPr>
        <w:tc>
          <w:tcPr>
            <w:tcW w:w="6658" w:type="dxa"/>
            <w:tcBorders>
              <w:top w:val="single" w:sz="4" w:space="0" w:color="auto"/>
              <w:left w:val="single" w:sz="4" w:space="0" w:color="auto"/>
              <w:bottom w:val="single" w:sz="4" w:space="0" w:color="auto"/>
              <w:right w:val="nil"/>
            </w:tcBorders>
            <w:shd w:val="clear" w:color="auto" w:fill="FFFFFF"/>
            <w:vAlign w:val="bottom"/>
          </w:tcPr>
          <w:p w14:paraId="3890F1CE" w14:textId="77777777" w:rsidR="005B112D" w:rsidRPr="00B94F8B" w:rsidRDefault="005B112D" w:rsidP="005B112D">
            <w:pPr>
              <w:spacing w:after="0" w:line="240" w:lineRule="auto"/>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 xml:space="preserve">- муниципальный конкурс детского творчества по профилактике детского дорожно-транспортного травматизма </w:t>
            </w:r>
            <w:r w:rsidRPr="00B94F8B">
              <w:rPr>
                <w:rFonts w:ascii="Times New Roman" w:eastAsia="Times New Roman" w:hAnsi="Times New Roman" w:cs="Times New Roman"/>
                <w:b/>
                <w:bCs/>
                <w:color w:val="000000"/>
                <w:sz w:val="24"/>
                <w:szCs w:val="24"/>
                <w:lang w:eastAsia="ru-RU"/>
              </w:rPr>
              <w:t>«В стране безопасных дорог»</w:t>
            </w:r>
          </w:p>
        </w:tc>
        <w:tc>
          <w:tcPr>
            <w:tcW w:w="2126" w:type="dxa"/>
            <w:tcBorders>
              <w:top w:val="single" w:sz="4" w:space="0" w:color="auto"/>
              <w:left w:val="single" w:sz="4" w:space="0" w:color="auto"/>
              <w:bottom w:val="single" w:sz="4" w:space="0" w:color="auto"/>
              <w:right w:val="nil"/>
            </w:tcBorders>
            <w:shd w:val="clear" w:color="auto" w:fill="FFFFFF"/>
          </w:tcPr>
          <w:p w14:paraId="2B994E12" w14:textId="77777777" w:rsidR="005B112D" w:rsidRPr="00B94F8B" w:rsidRDefault="005B112D" w:rsidP="005B112D">
            <w:pPr>
              <w:spacing w:after="0" w:line="220" w:lineRule="exac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5-9</w:t>
            </w:r>
          </w:p>
        </w:tc>
        <w:tc>
          <w:tcPr>
            <w:tcW w:w="2268" w:type="dxa"/>
            <w:tcBorders>
              <w:top w:val="single" w:sz="4" w:space="0" w:color="auto"/>
              <w:left w:val="single" w:sz="4" w:space="0" w:color="auto"/>
              <w:bottom w:val="single" w:sz="4" w:space="0" w:color="auto"/>
              <w:right w:val="nil"/>
            </w:tcBorders>
            <w:shd w:val="clear" w:color="auto" w:fill="FFFFFF"/>
          </w:tcPr>
          <w:p w14:paraId="3354C109" w14:textId="77777777" w:rsidR="005B112D" w:rsidRPr="00B94F8B" w:rsidRDefault="005B112D" w:rsidP="005B112D">
            <w:pPr>
              <w:spacing w:after="0" w:line="220" w:lineRule="exact"/>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май</w:t>
            </w:r>
          </w:p>
        </w:tc>
        <w:tc>
          <w:tcPr>
            <w:tcW w:w="3508" w:type="dxa"/>
            <w:tcBorders>
              <w:top w:val="single" w:sz="4" w:space="0" w:color="auto"/>
              <w:left w:val="single" w:sz="4" w:space="0" w:color="auto"/>
              <w:bottom w:val="single" w:sz="4" w:space="0" w:color="auto"/>
              <w:right w:val="single" w:sz="4" w:space="0" w:color="auto"/>
            </w:tcBorders>
            <w:shd w:val="clear" w:color="auto" w:fill="FFFFFF"/>
            <w:vAlign w:val="bottom"/>
          </w:tcPr>
          <w:p w14:paraId="557E4E76" w14:textId="77777777" w:rsidR="005B112D" w:rsidRPr="00B94F8B" w:rsidRDefault="005B112D" w:rsidP="005B112D">
            <w:pPr>
              <w:spacing w:after="0" w:line="240" w:lineRule="auto"/>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Учителя внеурочной деятельности</w:t>
            </w:r>
          </w:p>
          <w:p w14:paraId="6994D6B0" w14:textId="77777777" w:rsidR="005B112D" w:rsidRPr="00B94F8B" w:rsidRDefault="005B112D" w:rsidP="005B112D">
            <w:pPr>
              <w:spacing w:after="0" w:line="240" w:lineRule="auto"/>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классные руководи гели</w:t>
            </w:r>
          </w:p>
        </w:tc>
      </w:tr>
      <w:tr w:rsidR="005B112D" w:rsidRPr="00B94F8B" w14:paraId="63BE64CC" w14:textId="77777777" w:rsidTr="005B112D">
        <w:trPr>
          <w:gridAfter w:val="2"/>
          <w:wAfter w:w="119" w:type="dxa"/>
        </w:trPr>
        <w:tc>
          <w:tcPr>
            <w:tcW w:w="14560" w:type="dxa"/>
            <w:gridSpan w:val="4"/>
            <w:shd w:val="clear" w:color="auto" w:fill="C5E0B3" w:themeFill="accent6" w:themeFillTint="66"/>
          </w:tcPr>
          <w:tbl>
            <w:tblPr>
              <w:tblW w:w="1467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Grid>
              <w:gridCol w:w="14679"/>
            </w:tblGrid>
            <w:tr w:rsidR="005B112D" w:rsidRPr="00B94F8B" w14:paraId="01031796" w14:textId="77777777" w:rsidTr="00221C6E">
              <w:trPr>
                <w:jc w:val="center"/>
              </w:trPr>
              <w:tc>
                <w:tcPr>
                  <w:tcW w:w="14560" w:type="dxa"/>
                  <w:shd w:val="clear" w:color="auto" w:fill="C5E0B3" w:themeFill="accent6" w:themeFillTint="66"/>
                </w:tcPr>
                <w:p w14:paraId="3EBFC7B0" w14:textId="77777777" w:rsidR="005B112D" w:rsidRDefault="005B112D" w:rsidP="005B112D">
                  <w:pPr>
                    <w:framePr w:hSpace="180" w:wrap="around" w:vAnchor="page" w:hAnchor="margin" w:y="1006"/>
                    <w:spacing w:after="0" w:line="240" w:lineRule="atLeast"/>
                    <w:ind w:firstLine="851"/>
                    <w:jc w:val="center"/>
                    <w:rPr>
                      <w:rFonts w:ascii="Times New Roman" w:eastAsia="Times New Roman" w:hAnsi="Times New Roman" w:cs="Times New Roman"/>
                      <w:b/>
                      <w:bCs/>
                      <w:color w:val="000000"/>
                      <w:sz w:val="32"/>
                      <w:szCs w:val="32"/>
                      <w:lang w:eastAsia="ru-RU"/>
                    </w:rPr>
                  </w:pPr>
                </w:p>
                <w:p w14:paraId="5E5C7770" w14:textId="77777777" w:rsidR="005B112D" w:rsidRPr="007F4989" w:rsidRDefault="005B112D" w:rsidP="005B112D">
                  <w:pPr>
                    <w:framePr w:hSpace="180" w:wrap="around" w:vAnchor="page" w:hAnchor="margin" w:y="1006"/>
                    <w:spacing w:after="0" w:line="240" w:lineRule="atLeast"/>
                    <w:ind w:firstLine="851"/>
                    <w:jc w:val="center"/>
                    <w:rPr>
                      <w:rFonts w:ascii="Times New Roman" w:eastAsia="Times New Roman" w:hAnsi="Times New Roman" w:cs="Times New Roman"/>
                      <w:b/>
                      <w:bCs/>
                      <w:sz w:val="32"/>
                      <w:szCs w:val="32"/>
                      <w:lang w:eastAsia="ru-RU"/>
                    </w:rPr>
                  </w:pPr>
                  <w:proofErr w:type="spellStart"/>
                  <w:r w:rsidRPr="007F4989">
                    <w:rPr>
                      <w:rFonts w:ascii="Times New Roman" w:eastAsia="Times New Roman" w:hAnsi="Times New Roman" w:cs="Times New Roman"/>
                      <w:b/>
                      <w:bCs/>
                      <w:sz w:val="32"/>
                      <w:szCs w:val="32"/>
                      <w:lang w:eastAsia="ru-RU"/>
                    </w:rPr>
                    <w:t>Кадетство</w:t>
                  </w:r>
                  <w:proofErr w:type="spellEnd"/>
                </w:p>
                <w:p w14:paraId="1C5EEEFD" w14:textId="77777777" w:rsidR="005B112D" w:rsidRPr="00B94F8B" w:rsidRDefault="005B112D" w:rsidP="005B112D">
                  <w:pPr>
                    <w:framePr w:hSpace="180" w:wrap="around" w:vAnchor="page" w:hAnchor="margin" w:y="1006"/>
                    <w:spacing w:after="0" w:line="240" w:lineRule="atLeast"/>
                    <w:ind w:firstLine="851"/>
                    <w:jc w:val="center"/>
                    <w:rPr>
                      <w:rFonts w:ascii="Times New Roman" w:eastAsia="Times New Roman" w:hAnsi="Times New Roman" w:cs="Times New Roman"/>
                      <w:b/>
                      <w:bCs/>
                      <w:color w:val="000000"/>
                      <w:sz w:val="32"/>
                      <w:szCs w:val="32"/>
                      <w:lang w:eastAsia="ru-RU"/>
                    </w:rPr>
                  </w:pPr>
                </w:p>
              </w:tc>
            </w:tr>
            <w:tr w:rsidR="005B112D" w:rsidRPr="00B94F8B" w14:paraId="3B285F29" w14:textId="77777777" w:rsidTr="00221C6E">
              <w:trPr>
                <w:jc w:val="center"/>
              </w:trPr>
              <w:tc>
                <w:tcPr>
                  <w:tcW w:w="14560" w:type="dxa"/>
                  <w:shd w:val="clear" w:color="auto" w:fill="C5E0B3" w:themeFill="accent6" w:themeFillTint="66"/>
                </w:tcPr>
                <w:tbl>
                  <w:tblPr>
                    <w:tblW w:w="1467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Grid>
                    <w:gridCol w:w="7142"/>
                    <w:gridCol w:w="2143"/>
                    <w:gridCol w:w="2143"/>
                    <w:gridCol w:w="3251"/>
                  </w:tblGrid>
                  <w:tr w:rsidR="005B112D" w:rsidRPr="00050BBA" w14:paraId="7ABF3B56" w14:textId="77777777" w:rsidTr="00221C6E">
                    <w:trPr>
                      <w:jc w:val="center"/>
                    </w:trPr>
                    <w:tc>
                      <w:tcPr>
                        <w:tcW w:w="7142" w:type="dxa"/>
                        <w:tcBorders>
                          <w:top w:val="single" w:sz="4" w:space="0" w:color="auto"/>
                          <w:left w:val="single" w:sz="4" w:space="0" w:color="auto"/>
                          <w:bottom w:val="single" w:sz="4" w:space="0" w:color="auto"/>
                          <w:right w:val="nil"/>
                        </w:tcBorders>
                        <w:shd w:val="clear" w:color="auto" w:fill="FFFFFF"/>
                        <w:vAlign w:val="bottom"/>
                      </w:tcPr>
                      <w:p w14:paraId="6EAC8764" w14:textId="77777777" w:rsidR="005B112D" w:rsidRPr="00050BBA" w:rsidRDefault="005B112D" w:rsidP="005B112D">
                        <w:pPr>
                          <w:framePr w:hSpace="180" w:wrap="around" w:vAnchor="page" w:hAnchor="margin" w:y="1006"/>
                          <w:spacing w:after="0" w:line="240" w:lineRule="auto"/>
                          <w:jc w:val="both"/>
                          <w:rPr>
                            <w:rFonts w:ascii="Times New Roman" w:eastAsia="Times New Roman" w:hAnsi="Times New Roman" w:cs="Times New Roman"/>
                            <w:sz w:val="24"/>
                            <w:szCs w:val="24"/>
                            <w:lang w:eastAsia="ru-RU"/>
                          </w:rPr>
                        </w:pPr>
                        <w:r w:rsidRPr="00050BBA">
                          <w:rPr>
                            <w:rFonts w:ascii="Times New Roman" w:eastAsia="Times New Roman" w:hAnsi="Times New Roman" w:cs="Times New Roman"/>
                            <w:sz w:val="24"/>
                            <w:szCs w:val="24"/>
                            <w:lang w:eastAsia="ru-RU"/>
                          </w:rPr>
                          <w:t>П</w:t>
                        </w:r>
                        <w:r>
                          <w:rPr>
                            <w:rFonts w:ascii="Times New Roman" w:eastAsia="Times New Roman" w:hAnsi="Times New Roman" w:cs="Times New Roman"/>
                            <w:sz w:val="24"/>
                            <w:szCs w:val="24"/>
                            <w:lang w:eastAsia="ru-RU"/>
                          </w:rPr>
                          <w:t>рисяга</w:t>
                        </w:r>
                        <w:r w:rsidRPr="00050BBA">
                          <w:rPr>
                            <w:rFonts w:ascii="Times New Roman" w:eastAsia="Times New Roman" w:hAnsi="Times New Roman" w:cs="Times New Roman"/>
                            <w:sz w:val="24"/>
                            <w:szCs w:val="24"/>
                            <w:lang w:eastAsia="ru-RU"/>
                          </w:rPr>
                          <w:t xml:space="preserve"> кадет</w:t>
                        </w:r>
                      </w:p>
                    </w:tc>
                    <w:tc>
                      <w:tcPr>
                        <w:tcW w:w="2143" w:type="dxa"/>
                        <w:tcBorders>
                          <w:top w:val="single" w:sz="4" w:space="0" w:color="auto"/>
                          <w:left w:val="single" w:sz="4" w:space="0" w:color="auto"/>
                          <w:bottom w:val="single" w:sz="4" w:space="0" w:color="auto"/>
                          <w:right w:val="nil"/>
                        </w:tcBorders>
                        <w:shd w:val="clear" w:color="auto" w:fill="FFFFFF"/>
                      </w:tcPr>
                      <w:p w14:paraId="6BD3067B" w14:textId="77777777" w:rsidR="005B112D" w:rsidRPr="00050BBA" w:rsidRDefault="005B112D" w:rsidP="005B112D">
                        <w:pPr>
                          <w:framePr w:hSpace="180" w:wrap="around" w:vAnchor="page" w:hAnchor="margin" w:y="1006"/>
                          <w:spacing w:after="0" w:line="220" w:lineRule="exact"/>
                          <w:jc w:val="both"/>
                          <w:rPr>
                            <w:rFonts w:ascii="Times New Roman" w:eastAsia="Times New Roman" w:hAnsi="Times New Roman" w:cs="Times New Roman"/>
                            <w:sz w:val="24"/>
                            <w:szCs w:val="24"/>
                            <w:lang w:eastAsia="ru-RU"/>
                          </w:rPr>
                        </w:pPr>
                        <w:r w:rsidRPr="00050BBA">
                          <w:rPr>
                            <w:rFonts w:ascii="Times New Roman" w:eastAsia="Times New Roman" w:hAnsi="Times New Roman" w:cs="Times New Roman"/>
                            <w:sz w:val="24"/>
                            <w:szCs w:val="24"/>
                            <w:lang w:eastAsia="ru-RU"/>
                          </w:rPr>
                          <w:t>5</w:t>
                        </w:r>
                      </w:p>
                    </w:tc>
                    <w:tc>
                      <w:tcPr>
                        <w:tcW w:w="2143" w:type="dxa"/>
                        <w:tcBorders>
                          <w:top w:val="single" w:sz="4" w:space="0" w:color="auto"/>
                          <w:left w:val="single" w:sz="4" w:space="0" w:color="auto"/>
                          <w:bottom w:val="single" w:sz="4" w:space="0" w:color="auto"/>
                          <w:right w:val="nil"/>
                        </w:tcBorders>
                        <w:shd w:val="clear" w:color="auto" w:fill="FFFFFF"/>
                      </w:tcPr>
                      <w:p w14:paraId="19AC8B81" w14:textId="77777777" w:rsidR="005B112D" w:rsidRPr="00050BBA" w:rsidRDefault="005B112D" w:rsidP="005B112D">
                        <w:pPr>
                          <w:framePr w:hSpace="180" w:wrap="around" w:vAnchor="page" w:hAnchor="margin" w:y="1006"/>
                          <w:spacing w:after="0" w:line="220" w:lineRule="exact"/>
                          <w:jc w:val="both"/>
                          <w:rPr>
                            <w:rFonts w:ascii="Times New Roman" w:eastAsia="Times New Roman" w:hAnsi="Times New Roman" w:cs="Times New Roman"/>
                            <w:sz w:val="24"/>
                            <w:szCs w:val="24"/>
                            <w:lang w:eastAsia="ru-RU"/>
                          </w:rPr>
                        </w:pPr>
                        <w:r w:rsidRPr="00050BBA">
                          <w:rPr>
                            <w:rFonts w:ascii="Times New Roman" w:eastAsia="Times New Roman" w:hAnsi="Times New Roman" w:cs="Times New Roman"/>
                            <w:sz w:val="24"/>
                            <w:szCs w:val="24"/>
                            <w:lang w:eastAsia="ru-RU"/>
                          </w:rPr>
                          <w:t>ноябрь</w:t>
                        </w:r>
                      </w:p>
                    </w:tc>
                    <w:tc>
                      <w:tcPr>
                        <w:tcW w:w="3251" w:type="dxa"/>
                        <w:tcBorders>
                          <w:top w:val="single" w:sz="4" w:space="0" w:color="auto"/>
                          <w:left w:val="single" w:sz="4" w:space="0" w:color="auto"/>
                          <w:bottom w:val="single" w:sz="4" w:space="0" w:color="auto"/>
                          <w:right w:val="single" w:sz="4" w:space="0" w:color="auto"/>
                        </w:tcBorders>
                        <w:shd w:val="clear" w:color="auto" w:fill="FFFFFF"/>
                        <w:vAlign w:val="bottom"/>
                      </w:tcPr>
                      <w:p w14:paraId="0B70A038" w14:textId="7E092568" w:rsidR="005B112D" w:rsidRPr="00050BBA" w:rsidRDefault="005B112D" w:rsidP="005B112D">
                        <w:pPr>
                          <w:framePr w:hSpace="180" w:wrap="around" w:vAnchor="page" w:hAnchor="margin" w:y="1006"/>
                          <w:spacing w:after="0" w:line="240" w:lineRule="auto"/>
                          <w:jc w:val="both"/>
                          <w:rPr>
                            <w:rFonts w:ascii="Times New Roman" w:eastAsia="Times New Roman" w:hAnsi="Times New Roman" w:cs="Times New Roman"/>
                            <w:sz w:val="24"/>
                            <w:szCs w:val="24"/>
                            <w:lang w:eastAsia="ru-RU"/>
                          </w:rPr>
                        </w:pPr>
                        <w:r w:rsidRPr="00050BBA">
                          <w:rPr>
                            <w:rFonts w:ascii="Times New Roman" w:eastAsia="Times New Roman" w:hAnsi="Times New Roman" w:cs="Times New Roman"/>
                            <w:sz w:val="24"/>
                            <w:szCs w:val="24"/>
                            <w:lang w:eastAsia="ru-RU"/>
                          </w:rPr>
                          <w:t xml:space="preserve">Педагог- организатор, </w:t>
                        </w:r>
                        <w:proofErr w:type="spellStart"/>
                        <w:proofErr w:type="gramStart"/>
                        <w:r w:rsidRPr="00050BBA">
                          <w:rPr>
                            <w:rFonts w:ascii="Times New Roman" w:eastAsia="Times New Roman" w:hAnsi="Times New Roman" w:cs="Times New Roman"/>
                            <w:sz w:val="24"/>
                            <w:szCs w:val="24"/>
                            <w:lang w:eastAsia="ru-RU"/>
                          </w:rPr>
                          <w:t>кл.руководители</w:t>
                        </w:r>
                        <w:proofErr w:type="spellEnd"/>
                        <w:proofErr w:type="gramEnd"/>
                      </w:p>
                    </w:tc>
                  </w:tr>
                  <w:tr w:rsidR="005B112D" w:rsidRPr="00050BBA" w14:paraId="7E2F7339" w14:textId="77777777" w:rsidTr="00221C6E">
                    <w:trPr>
                      <w:jc w:val="center"/>
                    </w:trPr>
                    <w:tc>
                      <w:tcPr>
                        <w:tcW w:w="7142" w:type="dxa"/>
                        <w:tcBorders>
                          <w:top w:val="single" w:sz="4" w:space="0" w:color="auto"/>
                          <w:left w:val="single" w:sz="4" w:space="0" w:color="auto"/>
                          <w:bottom w:val="single" w:sz="4" w:space="0" w:color="auto"/>
                          <w:right w:val="nil"/>
                        </w:tcBorders>
                        <w:shd w:val="clear" w:color="auto" w:fill="FFFFFF"/>
                        <w:vAlign w:val="bottom"/>
                      </w:tcPr>
                      <w:p w14:paraId="15545EE3" w14:textId="77777777" w:rsidR="005B112D" w:rsidRPr="00050BBA" w:rsidRDefault="005B112D" w:rsidP="005B112D">
                        <w:pPr>
                          <w:framePr w:hSpace="180" w:wrap="around" w:vAnchor="page" w:hAnchor="margin" w:y="1006"/>
                          <w:spacing w:after="0" w:line="240" w:lineRule="auto"/>
                          <w:jc w:val="both"/>
                          <w:rPr>
                            <w:rFonts w:ascii="Times New Roman" w:eastAsia="Times New Roman" w:hAnsi="Times New Roman" w:cs="Times New Roman"/>
                            <w:sz w:val="24"/>
                            <w:szCs w:val="24"/>
                            <w:lang w:eastAsia="ru-RU"/>
                          </w:rPr>
                        </w:pPr>
                        <w:r w:rsidRPr="00050BBA">
                          <w:rPr>
                            <w:rFonts w:ascii="Times New Roman" w:eastAsia="Times New Roman" w:hAnsi="Times New Roman" w:cs="Times New Roman"/>
                            <w:sz w:val="24"/>
                            <w:szCs w:val="24"/>
                            <w:lang w:eastAsia="ru-RU"/>
                          </w:rPr>
                          <w:t>Кадетский бал</w:t>
                        </w:r>
                      </w:p>
                    </w:tc>
                    <w:tc>
                      <w:tcPr>
                        <w:tcW w:w="2143" w:type="dxa"/>
                        <w:tcBorders>
                          <w:top w:val="single" w:sz="4" w:space="0" w:color="auto"/>
                          <w:left w:val="single" w:sz="4" w:space="0" w:color="auto"/>
                          <w:bottom w:val="single" w:sz="4" w:space="0" w:color="auto"/>
                          <w:right w:val="nil"/>
                        </w:tcBorders>
                        <w:shd w:val="clear" w:color="auto" w:fill="FFFFFF"/>
                      </w:tcPr>
                      <w:p w14:paraId="60C8DBB1" w14:textId="77777777" w:rsidR="005B112D" w:rsidRPr="00050BBA" w:rsidRDefault="005B112D" w:rsidP="005B112D">
                        <w:pPr>
                          <w:framePr w:hSpace="180" w:wrap="around" w:vAnchor="page" w:hAnchor="margin" w:y="1006"/>
                          <w:spacing w:after="0" w:line="220" w:lineRule="exact"/>
                          <w:jc w:val="both"/>
                          <w:rPr>
                            <w:rFonts w:ascii="Times New Roman" w:eastAsia="Times New Roman" w:hAnsi="Times New Roman" w:cs="Times New Roman"/>
                            <w:sz w:val="24"/>
                            <w:szCs w:val="24"/>
                            <w:lang w:eastAsia="ru-RU"/>
                          </w:rPr>
                        </w:pPr>
                        <w:r w:rsidRPr="00050BBA">
                          <w:rPr>
                            <w:rFonts w:ascii="Times New Roman" w:eastAsia="Times New Roman" w:hAnsi="Times New Roman" w:cs="Times New Roman"/>
                            <w:sz w:val="24"/>
                            <w:szCs w:val="24"/>
                            <w:lang w:eastAsia="ru-RU"/>
                          </w:rPr>
                          <w:t>кадетские</w:t>
                        </w:r>
                      </w:p>
                    </w:tc>
                    <w:tc>
                      <w:tcPr>
                        <w:tcW w:w="2143" w:type="dxa"/>
                        <w:tcBorders>
                          <w:top w:val="single" w:sz="4" w:space="0" w:color="auto"/>
                          <w:left w:val="single" w:sz="4" w:space="0" w:color="auto"/>
                          <w:bottom w:val="single" w:sz="4" w:space="0" w:color="auto"/>
                          <w:right w:val="nil"/>
                        </w:tcBorders>
                        <w:shd w:val="clear" w:color="auto" w:fill="FFFFFF"/>
                      </w:tcPr>
                      <w:p w14:paraId="14A0FC1B" w14:textId="77777777" w:rsidR="005B112D" w:rsidRPr="00050BBA" w:rsidRDefault="005B112D" w:rsidP="005B112D">
                        <w:pPr>
                          <w:framePr w:hSpace="180" w:wrap="around" w:vAnchor="page" w:hAnchor="margin" w:y="1006"/>
                          <w:spacing w:after="0" w:line="220" w:lineRule="exact"/>
                          <w:jc w:val="both"/>
                          <w:rPr>
                            <w:rFonts w:ascii="Times New Roman" w:eastAsia="Times New Roman" w:hAnsi="Times New Roman" w:cs="Times New Roman"/>
                            <w:sz w:val="24"/>
                            <w:szCs w:val="24"/>
                            <w:lang w:eastAsia="ru-RU"/>
                          </w:rPr>
                        </w:pPr>
                        <w:r w:rsidRPr="00050BBA">
                          <w:rPr>
                            <w:rFonts w:ascii="Times New Roman" w:eastAsia="Times New Roman" w:hAnsi="Times New Roman" w:cs="Times New Roman"/>
                            <w:sz w:val="24"/>
                            <w:szCs w:val="24"/>
                            <w:lang w:eastAsia="ru-RU"/>
                          </w:rPr>
                          <w:t>декабрь</w:t>
                        </w:r>
                      </w:p>
                    </w:tc>
                    <w:tc>
                      <w:tcPr>
                        <w:tcW w:w="3251" w:type="dxa"/>
                        <w:tcBorders>
                          <w:top w:val="single" w:sz="4" w:space="0" w:color="auto"/>
                          <w:left w:val="single" w:sz="4" w:space="0" w:color="auto"/>
                          <w:bottom w:val="single" w:sz="4" w:space="0" w:color="auto"/>
                          <w:right w:val="single" w:sz="4" w:space="0" w:color="auto"/>
                        </w:tcBorders>
                        <w:shd w:val="clear" w:color="auto" w:fill="FFFFFF"/>
                        <w:vAlign w:val="bottom"/>
                      </w:tcPr>
                      <w:p w14:paraId="7EF45360" w14:textId="0303C55E" w:rsidR="005B112D" w:rsidRPr="00050BBA" w:rsidRDefault="005B112D" w:rsidP="005B112D">
                        <w:pPr>
                          <w:framePr w:hSpace="180" w:wrap="around" w:vAnchor="page" w:hAnchor="margin" w:y="1006"/>
                          <w:spacing w:after="0" w:line="240" w:lineRule="auto"/>
                          <w:jc w:val="both"/>
                          <w:rPr>
                            <w:rFonts w:ascii="Times New Roman" w:eastAsia="Times New Roman" w:hAnsi="Times New Roman" w:cs="Times New Roman"/>
                            <w:sz w:val="24"/>
                            <w:szCs w:val="24"/>
                            <w:lang w:eastAsia="ru-RU"/>
                          </w:rPr>
                        </w:pPr>
                        <w:r w:rsidRPr="00050BBA">
                          <w:rPr>
                            <w:rFonts w:ascii="Times New Roman" w:eastAsia="Times New Roman" w:hAnsi="Times New Roman" w:cs="Times New Roman"/>
                            <w:sz w:val="24"/>
                            <w:szCs w:val="24"/>
                            <w:lang w:eastAsia="ru-RU"/>
                          </w:rPr>
                          <w:t xml:space="preserve">Педагог- организатор, </w:t>
                        </w:r>
                        <w:proofErr w:type="spellStart"/>
                        <w:proofErr w:type="gramStart"/>
                        <w:r w:rsidRPr="00050BBA">
                          <w:rPr>
                            <w:rFonts w:ascii="Times New Roman" w:eastAsia="Times New Roman" w:hAnsi="Times New Roman" w:cs="Times New Roman"/>
                            <w:sz w:val="24"/>
                            <w:szCs w:val="24"/>
                            <w:lang w:eastAsia="ru-RU"/>
                          </w:rPr>
                          <w:t>кл.руководители</w:t>
                        </w:r>
                        <w:proofErr w:type="spellEnd"/>
                        <w:proofErr w:type="gramEnd"/>
                      </w:p>
                    </w:tc>
                  </w:tr>
                  <w:tr w:rsidR="005B112D" w:rsidRPr="00050BBA" w14:paraId="435C2BE3" w14:textId="77777777" w:rsidTr="00221C6E">
                    <w:trPr>
                      <w:jc w:val="center"/>
                    </w:trPr>
                    <w:tc>
                      <w:tcPr>
                        <w:tcW w:w="7142" w:type="dxa"/>
                        <w:tcBorders>
                          <w:top w:val="single" w:sz="4" w:space="0" w:color="auto"/>
                          <w:left w:val="single" w:sz="4" w:space="0" w:color="auto"/>
                          <w:bottom w:val="single" w:sz="4" w:space="0" w:color="auto"/>
                          <w:right w:val="nil"/>
                        </w:tcBorders>
                        <w:shd w:val="clear" w:color="auto" w:fill="FFFFFF"/>
                        <w:vAlign w:val="bottom"/>
                      </w:tcPr>
                      <w:p w14:paraId="7D643A87" w14:textId="77777777" w:rsidR="005B112D" w:rsidRPr="00050BBA" w:rsidRDefault="005B112D" w:rsidP="005B112D">
                        <w:pPr>
                          <w:framePr w:hSpace="180" w:wrap="around" w:vAnchor="page" w:hAnchor="margin" w:y="1006"/>
                          <w:spacing w:after="0" w:line="240" w:lineRule="auto"/>
                          <w:jc w:val="both"/>
                          <w:rPr>
                            <w:rFonts w:ascii="Times New Roman" w:eastAsia="Times New Roman" w:hAnsi="Times New Roman" w:cs="Times New Roman"/>
                            <w:sz w:val="24"/>
                            <w:szCs w:val="24"/>
                            <w:lang w:eastAsia="ru-RU"/>
                          </w:rPr>
                        </w:pPr>
                        <w:r w:rsidRPr="00050BBA">
                          <w:rPr>
                            <w:rFonts w:ascii="Times New Roman" w:eastAsia="Times New Roman" w:hAnsi="Times New Roman" w:cs="Times New Roman"/>
                            <w:sz w:val="24"/>
                            <w:szCs w:val="24"/>
                            <w:lang w:eastAsia="ru-RU"/>
                          </w:rPr>
                          <w:t>Участие в акции «Вахта Памяти -Пост №1»</w:t>
                        </w:r>
                      </w:p>
                    </w:tc>
                    <w:tc>
                      <w:tcPr>
                        <w:tcW w:w="2143" w:type="dxa"/>
                        <w:tcBorders>
                          <w:top w:val="single" w:sz="4" w:space="0" w:color="auto"/>
                          <w:left w:val="single" w:sz="4" w:space="0" w:color="auto"/>
                          <w:bottom w:val="single" w:sz="4" w:space="0" w:color="auto"/>
                          <w:right w:val="nil"/>
                        </w:tcBorders>
                        <w:shd w:val="clear" w:color="auto" w:fill="FFFFFF"/>
                      </w:tcPr>
                      <w:p w14:paraId="092651BF" w14:textId="77777777" w:rsidR="005B112D" w:rsidRPr="00050BBA" w:rsidRDefault="005B112D" w:rsidP="005B112D">
                        <w:pPr>
                          <w:framePr w:hSpace="180" w:wrap="around" w:vAnchor="page" w:hAnchor="margin" w:y="1006"/>
                          <w:spacing w:after="0" w:line="220" w:lineRule="exact"/>
                          <w:jc w:val="both"/>
                          <w:rPr>
                            <w:rFonts w:ascii="Times New Roman" w:eastAsia="Times New Roman" w:hAnsi="Times New Roman" w:cs="Times New Roman"/>
                            <w:sz w:val="24"/>
                            <w:szCs w:val="24"/>
                            <w:lang w:eastAsia="ru-RU"/>
                          </w:rPr>
                        </w:pPr>
                        <w:r w:rsidRPr="00050BBA">
                          <w:rPr>
                            <w:rFonts w:ascii="Times New Roman" w:eastAsia="Times New Roman" w:hAnsi="Times New Roman" w:cs="Times New Roman"/>
                            <w:sz w:val="24"/>
                            <w:szCs w:val="24"/>
                            <w:lang w:eastAsia="ru-RU"/>
                          </w:rPr>
                          <w:t>кадетские</w:t>
                        </w:r>
                      </w:p>
                    </w:tc>
                    <w:tc>
                      <w:tcPr>
                        <w:tcW w:w="2143" w:type="dxa"/>
                        <w:tcBorders>
                          <w:top w:val="single" w:sz="4" w:space="0" w:color="auto"/>
                          <w:left w:val="single" w:sz="4" w:space="0" w:color="auto"/>
                          <w:bottom w:val="single" w:sz="4" w:space="0" w:color="auto"/>
                          <w:right w:val="nil"/>
                        </w:tcBorders>
                        <w:shd w:val="clear" w:color="auto" w:fill="FFFFFF"/>
                      </w:tcPr>
                      <w:p w14:paraId="1E1AB3E0" w14:textId="77777777" w:rsidR="005B112D" w:rsidRPr="00050BBA" w:rsidRDefault="005B112D" w:rsidP="005B112D">
                        <w:pPr>
                          <w:framePr w:hSpace="180" w:wrap="around" w:vAnchor="page" w:hAnchor="margin" w:y="1006"/>
                          <w:spacing w:after="0" w:line="220" w:lineRule="exact"/>
                          <w:jc w:val="both"/>
                          <w:rPr>
                            <w:rFonts w:ascii="Times New Roman" w:eastAsia="Times New Roman" w:hAnsi="Times New Roman" w:cs="Times New Roman"/>
                            <w:sz w:val="24"/>
                            <w:szCs w:val="24"/>
                            <w:lang w:eastAsia="ru-RU"/>
                          </w:rPr>
                        </w:pPr>
                        <w:r w:rsidRPr="00050BBA">
                          <w:rPr>
                            <w:rFonts w:ascii="Times New Roman" w:eastAsia="Times New Roman" w:hAnsi="Times New Roman" w:cs="Times New Roman"/>
                            <w:sz w:val="24"/>
                            <w:szCs w:val="24"/>
                            <w:lang w:eastAsia="ru-RU"/>
                          </w:rPr>
                          <w:t>Октябрь, апрель</w:t>
                        </w:r>
                      </w:p>
                    </w:tc>
                    <w:tc>
                      <w:tcPr>
                        <w:tcW w:w="3251" w:type="dxa"/>
                        <w:tcBorders>
                          <w:top w:val="single" w:sz="4" w:space="0" w:color="auto"/>
                          <w:left w:val="single" w:sz="4" w:space="0" w:color="auto"/>
                          <w:bottom w:val="single" w:sz="4" w:space="0" w:color="auto"/>
                          <w:right w:val="single" w:sz="4" w:space="0" w:color="auto"/>
                        </w:tcBorders>
                        <w:shd w:val="clear" w:color="auto" w:fill="FFFFFF"/>
                        <w:vAlign w:val="bottom"/>
                      </w:tcPr>
                      <w:p w14:paraId="017367A7" w14:textId="0E78A52D" w:rsidR="005B112D" w:rsidRPr="00050BBA" w:rsidRDefault="005B112D" w:rsidP="005B112D">
                        <w:pPr>
                          <w:framePr w:hSpace="180" w:wrap="around" w:vAnchor="page" w:hAnchor="margin" w:y="1006"/>
                          <w:spacing w:after="0" w:line="240" w:lineRule="auto"/>
                          <w:jc w:val="both"/>
                          <w:rPr>
                            <w:rFonts w:ascii="Times New Roman" w:eastAsia="Times New Roman" w:hAnsi="Times New Roman" w:cs="Times New Roman"/>
                            <w:sz w:val="24"/>
                            <w:szCs w:val="24"/>
                            <w:lang w:eastAsia="ru-RU"/>
                          </w:rPr>
                        </w:pPr>
                        <w:r w:rsidRPr="00050BBA">
                          <w:rPr>
                            <w:rFonts w:ascii="Times New Roman" w:eastAsia="Times New Roman" w:hAnsi="Times New Roman" w:cs="Times New Roman"/>
                            <w:sz w:val="24"/>
                            <w:szCs w:val="24"/>
                            <w:lang w:eastAsia="ru-RU"/>
                          </w:rPr>
                          <w:t xml:space="preserve">Педагог- организатор, </w:t>
                        </w:r>
                        <w:proofErr w:type="spellStart"/>
                        <w:proofErr w:type="gramStart"/>
                        <w:r w:rsidRPr="00050BBA">
                          <w:rPr>
                            <w:rFonts w:ascii="Times New Roman" w:eastAsia="Times New Roman" w:hAnsi="Times New Roman" w:cs="Times New Roman"/>
                            <w:sz w:val="24"/>
                            <w:szCs w:val="24"/>
                            <w:lang w:eastAsia="ru-RU"/>
                          </w:rPr>
                          <w:t>кл.руководители</w:t>
                        </w:r>
                        <w:proofErr w:type="spellEnd"/>
                        <w:proofErr w:type="gramEnd"/>
                      </w:p>
                    </w:tc>
                  </w:tr>
                  <w:tr w:rsidR="005B112D" w:rsidRPr="00050BBA" w14:paraId="75A9D8BB" w14:textId="77777777" w:rsidTr="00221C6E">
                    <w:trPr>
                      <w:jc w:val="center"/>
                    </w:trPr>
                    <w:tc>
                      <w:tcPr>
                        <w:tcW w:w="7142" w:type="dxa"/>
                        <w:tcBorders>
                          <w:top w:val="single" w:sz="4" w:space="0" w:color="auto"/>
                          <w:left w:val="single" w:sz="4" w:space="0" w:color="auto"/>
                          <w:bottom w:val="single" w:sz="4" w:space="0" w:color="auto"/>
                          <w:right w:val="nil"/>
                        </w:tcBorders>
                        <w:shd w:val="clear" w:color="auto" w:fill="FFFFFF"/>
                        <w:vAlign w:val="bottom"/>
                      </w:tcPr>
                      <w:p w14:paraId="420C827A" w14:textId="77777777" w:rsidR="005B112D" w:rsidRPr="00050BBA" w:rsidRDefault="005B112D" w:rsidP="005B112D">
                        <w:pPr>
                          <w:framePr w:hSpace="180" w:wrap="around" w:vAnchor="page" w:hAnchor="margin" w:y="1006"/>
                          <w:spacing w:after="0" w:line="240" w:lineRule="auto"/>
                          <w:jc w:val="both"/>
                          <w:rPr>
                            <w:rFonts w:ascii="Times New Roman" w:eastAsia="Times New Roman" w:hAnsi="Times New Roman" w:cs="Times New Roman"/>
                            <w:sz w:val="24"/>
                            <w:szCs w:val="24"/>
                            <w:lang w:eastAsia="ru-RU"/>
                          </w:rPr>
                        </w:pPr>
                        <w:r w:rsidRPr="00050BBA">
                          <w:rPr>
                            <w:rFonts w:ascii="Times New Roman" w:eastAsia="Times New Roman" w:hAnsi="Times New Roman" w:cs="Times New Roman"/>
                            <w:sz w:val="24"/>
                            <w:szCs w:val="24"/>
                            <w:lang w:eastAsia="ru-RU"/>
                          </w:rPr>
                          <w:lastRenderedPageBreak/>
                          <w:t>Мероприятия согласно плану совместной работы по патриотическому воспитанию между УФСБ России по РК и г. Севастополю и ОУ</w:t>
                        </w:r>
                      </w:p>
                    </w:tc>
                    <w:tc>
                      <w:tcPr>
                        <w:tcW w:w="2143" w:type="dxa"/>
                        <w:tcBorders>
                          <w:top w:val="single" w:sz="4" w:space="0" w:color="auto"/>
                          <w:left w:val="single" w:sz="4" w:space="0" w:color="auto"/>
                          <w:bottom w:val="single" w:sz="4" w:space="0" w:color="auto"/>
                          <w:right w:val="nil"/>
                        </w:tcBorders>
                        <w:shd w:val="clear" w:color="auto" w:fill="FFFFFF"/>
                      </w:tcPr>
                      <w:p w14:paraId="74F64D8C" w14:textId="77777777" w:rsidR="005B112D" w:rsidRPr="00050BBA" w:rsidRDefault="005B112D" w:rsidP="005B112D">
                        <w:pPr>
                          <w:framePr w:hSpace="180" w:wrap="around" w:vAnchor="page" w:hAnchor="margin" w:y="1006"/>
                          <w:spacing w:after="0" w:line="220" w:lineRule="exact"/>
                          <w:jc w:val="both"/>
                          <w:rPr>
                            <w:rFonts w:ascii="Times New Roman" w:eastAsia="Times New Roman" w:hAnsi="Times New Roman" w:cs="Times New Roman"/>
                            <w:sz w:val="24"/>
                            <w:szCs w:val="24"/>
                            <w:lang w:eastAsia="ru-RU"/>
                          </w:rPr>
                        </w:pPr>
                        <w:r w:rsidRPr="00050BBA">
                          <w:rPr>
                            <w:rFonts w:ascii="Times New Roman" w:eastAsia="Times New Roman" w:hAnsi="Times New Roman" w:cs="Times New Roman"/>
                            <w:sz w:val="24"/>
                            <w:szCs w:val="24"/>
                            <w:lang w:eastAsia="ru-RU"/>
                          </w:rPr>
                          <w:t>кадетские</w:t>
                        </w:r>
                      </w:p>
                    </w:tc>
                    <w:tc>
                      <w:tcPr>
                        <w:tcW w:w="2143" w:type="dxa"/>
                        <w:tcBorders>
                          <w:top w:val="single" w:sz="4" w:space="0" w:color="auto"/>
                          <w:left w:val="single" w:sz="4" w:space="0" w:color="auto"/>
                          <w:bottom w:val="single" w:sz="4" w:space="0" w:color="auto"/>
                          <w:right w:val="nil"/>
                        </w:tcBorders>
                        <w:shd w:val="clear" w:color="auto" w:fill="FFFFFF"/>
                      </w:tcPr>
                      <w:p w14:paraId="2809DBC9" w14:textId="77777777" w:rsidR="005B112D" w:rsidRPr="00050BBA" w:rsidRDefault="005B112D" w:rsidP="005B112D">
                        <w:pPr>
                          <w:framePr w:hSpace="180" w:wrap="around" w:vAnchor="page" w:hAnchor="margin" w:y="1006"/>
                          <w:spacing w:after="0" w:line="220" w:lineRule="exact"/>
                          <w:jc w:val="both"/>
                          <w:rPr>
                            <w:rFonts w:ascii="Times New Roman" w:eastAsia="Times New Roman" w:hAnsi="Times New Roman" w:cs="Times New Roman"/>
                            <w:sz w:val="24"/>
                            <w:szCs w:val="24"/>
                            <w:lang w:eastAsia="ru-RU"/>
                          </w:rPr>
                        </w:pPr>
                        <w:r w:rsidRPr="00050BBA">
                          <w:rPr>
                            <w:rFonts w:ascii="Times New Roman" w:eastAsia="Times New Roman" w:hAnsi="Times New Roman" w:cs="Times New Roman"/>
                            <w:sz w:val="24"/>
                            <w:szCs w:val="24"/>
                            <w:lang w:eastAsia="ru-RU"/>
                          </w:rPr>
                          <w:t>В течение года</w:t>
                        </w:r>
                      </w:p>
                    </w:tc>
                    <w:tc>
                      <w:tcPr>
                        <w:tcW w:w="3251" w:type="dxa"/>
                        <w:tcBorders>
                          <w:top w:val="single" w:sz="4" w:space="0" w:color="auto"/>
                          <w:left w:val="single" w:sz="4" w:space="0" w:color="auto"/>
                          <w:bottom w:val="single" w:sz="4" w:space="0" w:color="auto"/>
                          <w:right w:val="single" w:sz="4" w:space="0" w:color="auto"/>
                        </w:tcBorders>
                        <w:shd w:val="clear" w:color="auto" w:fill="FFFFFF"/>
                        <w:vAlign w:val="bottom"/>
                      </w:tcPr>
                      <w:p w14:paraId="1D418577" w14:textId="3BE08E2D" w:rsidR="005B112D" w:rsidRPr="00050BBA" w:rsidRDefault="005B112D" w:rsidP="005B112D">
                        <w:pPr>
                          <w:framePr w:hSpace="180" w:wrap="around" w:vAnchor="page" w:hAnchor="margin" w:y="1006"/>
                          <w:spacing w:after="0" w:line="240" w:lineRule="auto"/>
                          <w:jc w:val="both"/>
                          <w:rPr>
                            <w:rFonts w:ascii="Times New Roman" w:eastAsia="Times New Roman" w:hAnsi="Times New Roman" w:cs="Times New Roman"/>
                            <w:sz w:val="24"/>
                            <w:szCs w:val="24"/>
                            <w:lang w:eastAsia="ru-RU"/>
                          </w:rPr>
                        </w:pPr>
                        <w:r w:rsidRPr="00050BBA">
                          <w:rPr>
                            <w:rFonts w:ascii="Times New Roman" w:eastAsia="Times New Roman" w:hAnsi="Times New Roman" w:cs="Times New Roman"/>
                            <w:sz w:val="24"/>
                            <w:szCs w:val="24"/>
                            <w:lang w:eastAsia="ru-RU"/>
                          </w:rPr>
                          <w:t xml:space="preserve">Педагог- организатор, </w:t>
                        </w:r>
                        <w:proofErr w:type="spellStart"/>
                        <w:proofErr w:type="gramStart"/>
                        <w:r w:rsidRPr="00050BBA">
                          <w:rPr>
                            <w:rFonts w:ascii="Times New Roman" w:eastAsia="Times New Roman" w:hAnsi="Times New Roman" w:cs="Times New Roman"/>
                            <w:sz w:val="24"/>
                            <w:szCs w:val="24"/>
                            <w:lang w:eastAsia="ru-RU"/>
                          </w:rPr>
                          <w:t>кл.руководители</w:t>
                        </w:r>
                        <w:proofErr w:type="spellEnd"/>
                        <w:proofErr w:type="gramEnd"/>
                      </w:p>
                    </w:tc>
                  </w:tr>
                  <w:tr w:rsidR="005B112D" w:rsidRPr="00050BBA" w14:paraId="4B9C57FD" w14:textId="77777777" w:rsidTr="00221C6E">
                    <w:trPr>
                      <w:jc w:val="center"/>
                    </w:trPr>
                    <w:tc>
                      <w:tcPr>
                        <w:tcW w:w="7142" w:type="dxa"/>
                        <w:tcBorders>
                          <w:top w:val="single" w:sz="4" w:space="0" w:color="auto"/>
                          <w:left w:val="single" w:sz="4" w:space="0" w:color="auto"/>
                          <w:bottom w:val="single" w:sz="4" w:space="0" w:color="auto"/>
                          <w:right w:val="nil"/>
                        </w:tcBorders>
                        <w:shd w:val="clear" w:color="auto" w:fill="FFFFFF"/>
                        <w:vAlign w:val="bottom"/>
                      </w:tcPr>
                      <w:p w14:paraId="0FEC681C" w14:textId="00671BED" w:rsidR="005B112D" w:rsidRPr="00050BBA" w:rsidRDefault="005B112D" w:rsidP="005B112D">
                        <w:pPr>
                          <w:framePr w:hSpace="180" w:wrap="around" w:vAnchor="page" w:hAnchor="margin" w:y="1006"/>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Мероприятия </w:t>
                        </w:r>
                        <w:r w:rsidR="00C66D27">
                          <w:rPr>
                            <w:rFonts w:ascii="Times New Roman" w:eastAsia="Times New Roman" w:hAnsi="Times New Roman" w:cs="Times New Roman"/>
                            <w:sz w:val="24"/>
                            <w:szCs w:val="24"/>
                            <w:lang w:eastAsia="ru-RU"/>
                          </w:rPr>
                          <w:t xml:space="preserve">согласно всем модулям </w:t>
                        </w:r>
                      </w:p>
                    </w:tc>
                    <w:tc>
                      <w:tcPr>
                        <w:tcW w:w="2143" w:type="dxa"/>
                        <w:tcBorders>
                          <w:top w:val="single" w:sz="4" w:space="0" w:color="auto"/>
                          <w:left w:val="single" w:sz="4" w:space="0" w:color="auto"/>
                          <w:bottom w:val="single" w:sz="4" w:space="0" w:color="auto"/>
                          <w:right w:val="nil"/>
                        </w:tcBorders>
                        <w:shd w:val="clear" w:color="auto" w:fill="FFFFFF"/>
                      </w:tcPr>
                      <w:p w14:paraId="7B62BC7B" w14:textId="312851E0" w:rsidR="005B112D" w:rsidRPr="00050BBA" w:rsidRDefault="00C66D27" w:rsidP="005B112D">
                        <w:pPr>
                          <w:framePr w:hSpace="180" w:wrap="around" w:vAnchor="page" w:hAnchor="margin" w:y="1006"/>
                          <w:spacing w:after="0" w:line="220" w:lineRule="exact"/>
                          <w:jc w:val="both"/>
                          <w:rPr>
                            <w:rFonts w:ascii="Times New Roman" w:eastAsia="Times New Roman" w:hAnsi="Times New Roman" w:cs="Times New Roman"/>
                            <w:sz w:val="24"/>
                            <w:szCs w:val="24"/>
                            <w:lang w:eastAsia="ru-RU"/>
                          </w:rPr>
                        </w:pPr>
                        <w:r w:rsidRPr="00050BBA">
                          <w:rPr>
                            <w:rFonts w:ascii="Times New Roman" w:eastAsia="Times New Roman" w:hAnsi="Times New Roman" w:cs="Times New Roman"/>
                            <w:sz w:val="24"/>
                            <w:szCs w:val="24"/>
                            <w:lang w:eastAsia="ru-RU"/>
                          </w:rPr>
                          <w:t>кадетские</w:t>
                        </w:r>
                      </w:p>
                    </w:tc>
                    <w:tc>
                      <w:tcPr>
                        <w:tcW w:w="2143" w:type="dxa"/>
                        <w:tcBorders>
                          <w:top w:val="single" w:sz="4" w:space="0" w:color="auto"/>
                          <w:left w:val="single" w:sz="4" w:space="0" w:color="auto"/>
                          <w:bottom w:val="single" w:sz="4" w:space="0" w:color="auto"/>
                          <w:right w:val="nil"/>
                        </w:tcBorders>
                        <w:shd w:val="clear" w:color="auto" w:fill="FFFFFF"/>
                      </w:tcPr>
                      <w:p w14:paraId="15E5B15F" w14:textId="483048FB" w:rsidR="005B112D" w:rsidRPr="00050BBA" w:rsidRDefault="00C66D27" w:rsidP="005B112D">
                        <w:pPr>
                          <w:framePr w:hSpace="180" w:wrap="around" w:vAnchor="page" w:hAnchor="margin" w:y="1006"/>
                          <w:spacing w:after="0" w:line="220" w:lineRule="exact"/>
                          <w:jc w:val="both"/>
                          <w:rPr>
                            <w:rFonts w:ascii="Times New Roman" w:eastAsia="Times New Roman" w:hAnsi="Times New Roman" w:cs="Times New Roman"/>
                            <w:sz w:val="24"/>
                            <w:szCs w:val="24"/>
                            <w:lang w:eastAsia="ru-RU"/>
                          </w:rPr>
                        </w:pPr>
                        <w:r w:rsidRPr="00050BBA">
                          <w:rPr>
                            <w:rFonts w:ascii="Times New Roman" w:eastAsia="Times New Roman" w:hAnsi="Times New Roman" w:cs="Times New Roman"/>
                            <w:sz w:val="24"/>
                            <w:szCs w:val="24"/>
                            <w:lang w:eastAsia="ru-RU"/>
                          </w:rPr>
                          <w:t>В течение года</w:t>
                        </w:r>
                      </w:p>
                    </w:tc>
                    <w:tc>
                      <w:tcPr>
                        <w:tcW w:w="3251" w:type="dxa"/>
                        <w:tcBorders>
                          <w:top w:val="single" w:sz="4" w:space="0" w:color="auto"/>
                          <w:left w:val="single" w:sz="4" w:space="0" w:color="auto"/>
                          <w:bottom w:val="single" w:sz="4" w:space="0" w:color="auto"/>
                          <w:right w:val="single" w:sz="4" w:space="0" w:color="auto"/>
                        </w:tcBorders>
                        <w:shd w:val="clear" w:color="auto" w:fill="FFFFFF"/>
                        <w:vAlign w:val="bottom"/>
                      </w:tcPr>
                      <w:p w14:paraId="27D25890" w14:textId="5627A3B6" w:rsidR="005B112D" w:rsidRPr="00050BBA" w:rsidRDefault="00C66D27" w:rsidP="005B112D">
                        <w:pPr>
                          <w:framePr w:hSpace="180" w:wrap="around" w:vAnchor="page" w:hAnchor="margin" w:y="1006"/>
                          <w:spacing w:after="0" w:line="240" w:lineRule="auto"/>
                          <w:jc w:val="both"/>
                          <w:rPr>
                            <w:rFonts w:ascii="Times New Roman" w:eastAsia="Times New Roman" w:hAnsi="Times New Roman" w:cs="Times New Roman"/>
                            <w:sz w:val="24"/>
                            <w:szCs w:val="24"/>
                            <w:lang w:eastAsia="ru-RU"/>
                          </w:rPr>
                        </w:pPr>
                        <w:r w:rsidRPr="00050BBA">
                          <w:rPr>
                            <w:rFonts w:ascii="Times New Roman" w:eastAsia="Times New Roman" w:hAnsi="Times New Roman" w:cs="Times New Roman"/>
                            <w:sz w:val="24"/>
                            <w:szCs w:val="24"/>
                            <w:lang w:eastAsia="ru-RU"/>
                          </w:rPr>
                          <w:t xml:space="preserve">Педагог- организатор, </w:t>
                        </w:r>
                        <w:proofErr w:type="spellStart"/>
                        <w:proofErr w:type="gramStart"/>
                        <w:r w:rsidRPr="00050BBA">
                          <w:rPr>
                            <w:rFonts w:ascii="Times New Roman" w:eastAsia="Times New Roman" w:hAnsi="Times New Roman" w:cs="Times New Roman"/>
                            <w:sz w:val="24"/>
                            <w:szCs w:val="24"/>
                            <w:lang w:eastAsia="ru-RU"/>
                          </w:rPr>
                          <w:t>кл.руководители</w:t>
                        </w:r>
                        <w:proofErr w:type="spellEnd"/>
                        <w:proofErr w:type="gramEnd"/>
                        <w:r w:rsidRPr="00050BBA">
                          <w:rPr>
                            <w:rFonts w:ascii="Times New Roman" w:eastAsia="Times New Roman" w:hAnsi="Times New Roman" w:cs="Times New Roman"/>
                            <w:sz w:val="24"/>
                            <w:szCs w:val="24"/>
                            <w:lang w:eastAsia="ru-RU"/>
                          </w:rPr>
                          <w:t>,</w:t>
                        </w:r>
                      </w:p>
                    </w:tc>
                  </w:tr>
                </w:tbl>
                <w:p w14:paraId="47E87048" w14:textId="77777777" w:rsidR="005B112D" w:rsidRPr="00B94F8B" w:rsidRDefault="005B112D" w:rsidP="005B112D">
                  <w:pPr>
                    <w:framePr w:hSpace="180" w:wrap="around" w:vAnchor="page" w:hAnchor="margin" w:y="1006"/>
                    <w:spacing w:after="0" w:line="240" w:lineRule="atLeast"/>
                    <w:ind w:firstLine="851"/>
                    <w:jc w:val="center"/>
                    <w:rPr>
                      <w:rFonts w:ascii="Times New Roman" w:eastAsia="Times New Roman" w:hAnsi="Times New Roman" w:cs="Times New Roman"/>
                      <w:b/>
                      <w:bCs/>
                      <w:color w:val="000000"/>
                      <w:sz w:val="32"/>
                      <w:szCs w:val="32"/>
                      <w:lang w:eastAsia="ru-RU"/>
                    </w:rPr>
                  </w:pPr>
                </w:p>
              </w:tc>
            </w:tr>
          </w:tbl>
          <w:p w14:paraId="16D77C0B" w14:textId="77777777" w:rsidR="005B112D" w:rsidRPr="00B94F8B" w:rsidRDefault="005B112D" w:rsidP="005B112D">
            <w:pPr>
              <w:spacing w:after="0" w:line="240" w:lineRule="atLeast"/>
              <w:ind w:firstLine="851"/>
              <w:jc w:val="center"/>
              <w:rPr>
                <w:rFonts w:ascii="Times New Roman" w:eastAsia="Times New Roman" w:hAnsi="Times New Roman" w:cs="Times New Roman"/>
                <w:b/>
                <w:bCs/>
                <w:color w:val="000000"/>
                <w:sz w:val="32"/>
                <w:szCs w:val="32"/>
                <w:lang w:eastAsia="ru-RU"/>
              </w:rPr>
            </w:pPr>
          </w:p>
        </w:tc>
      </w:tr>
      <w:tr w:rsidR="005B112D" w:rsidRPr="00B94F8B" w14:paraId="3191432A" w14:textId="77777777" w:rsidTr="005B112D">
        <w:trPr>
          <w:gridAfter w:val="2"/>
          <w:wAfter w:w="119" w:type="dxa"/>
        </w:trPr>
        <w:tc>
          <w:tcPr>
            <w:tcW w:w="14560" w:type="dxa"/>
            <w:gridSpan w:val="4"/>
            <w:shd w:val="clear" w:color="auto" w:fill="C5E0B3" w:themeFill="accent6" w:themeFillTint="66"/>
          </w:tcPr>
          <w:p w14:paraId="1A2DC5CC" w14:textId="77777777" w:rsidR="005B112D" w:rsidRPr="00B94F8B" w:rsidRDefault="005B112D" w:rsidP="005B112D">
            <w:pPr>
              <w:spacing w:after="0" w:line="240" w:lineRule="atLeast"/>
              <w:ind w:firstLine="851"/>
              <w:jc w:val="center"/>
              <w:rPr>
                <w:rFonts w:ascii="Times New Roman" w:eastAsia="Times New Roman" w:hAnsi="Times New Roman" w:cs="Times New Roman"/>
                <w:b/>
                <w:bCs/>
                <w:color w:val="000000"/>
                <w:sz w:val="32"/>
                <w:szCs w:val="32"/>
                <w:lang w:eastAsia="ru-RU"/>
              </w:rPr>
            </w:pPr>
          </w:p>
          <w:p w14:paraId="6909D4DC" w14:textId="77777777" w:rsidR="005B112D" w:rsidRPr="00B94F8B" w:rsidRDefault="005B112D" w:rsidP="005B112D">
            <w:pPr>
              <w:spacing w:after="0" w:line="240" w:lineRule="atLeast"/>
              <w:ind w:firstLine="851"/>
              <w:jc w:val="center"/>
              <w:rPr>
                <w:rFonts w:ascii="Times New Roman" w:eastAsia="Times New Roman" w:hAnsi="Times New Roman" w:cs="Times New Roman"/>
                <w:b/>
                <w:bCs/>
                <w:color w:val="000000"/>
                <w:sz w:val="32"/>
                <w:szCs w:val="32"/>
                <w:lang w:eastAsia="ru-RU"/>
              </w:rPr>
            </w:pPr>
            <w:r w:rsidRPr="00B94F8B">
              <w:rPr>
                <w:rFonts w:ascii="Times New Roman" w:eastAsia="Times New Roman" w:hAnsi="Times New Roman" w:cs="Times New Roman"/>
                <w:b/>
                <w:bCs/>
                <w:color w:val="000000"/>
                <w:sz w:val="32"/>
                <w:szCs w:val="32"/>
                <w:lang w:eastAsia="ru-RU"/>
              </w:rPr>
              <w:t>Школьный музей</w:t>
            </w:r>
          </w:p>
          <w:p w14:paraId="3937ED24" w14:textId="77777777" w:rsidR="005B112D" w:rsidRPr="00B94F8B" w:rsidRDefault="005B112D" w:rsidP="005B112D">
            <w:pPr>
              <w:spacing w:after="0" w:line="240" w:lineRule="atLeast"/>
              <w:ind w:firstLine="851"/>
              <w:jc w:val="center"/>
              <w:rPr>
                <w:rFonts w:ascii="Times New Roman" w:eastAsia="Batang" w:hAnsi="Batang" w:cs="Times New Roman"/>
                <w:color w:val="000000" w:themeColor="text1"/>
                <w:sz w:val="32"/>
                <w:szCs w:val="32"/>
                <w:u w:val="single"/>
                <w:lang w:eastAsia="ru-RU"/>
              </w:rPr>
            </w:pPr>
          </w:p>
        </w:tc>
      </w:tr>
      <w:tr w:rsidR="005B112D" w:rsidRPr="00B94F8B" w14:paraId="1391685A" w14:textId="77777777" w:rsidTr="005B112D">
        <w:trPr>
          <w:gridAfter w:val="2"/>
          <w:wAfter w:w="119" w:type="dxa"/>
        </w:trPr>
        <w:tc>
          <w:tcPr>
            <w:tcW w:w="6658" w:type="dxa"/>
            <w:tcBorders>
              <w:top w:val="single" w:sz="4" w:space="0" w:color="auto"/>
              <w:left w:val="single" w:sz="4" w:space="0" w:color="auto"/>
              <w:bottom w:val="single" w:sz="4" w:space="0" w:color="auto"/>
              <w:right w:val="nil"/>
            </w:tcBorders>
            <w:shd w:val="clear" w:color="auto" w:fill="FFFFFF"/>
          </w:tcPr>
          <w:p w14:paraId="2CCA67DE" w14:textId="77777777" w:rsidR="005B112D" w:rsidRPr="00B94F8B" w:rsidRDefault="005B112D" w:rsidP="005B112D">
            <w:pPr>
              <w:spacing w:after="0" w:line="230" w:lineRule="exact"/>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 xml:space="preserve">Посещение школьного музея </w:t>
            </w:r>
            <w:proofErr w:type="spellStart"/>
            <w:r w:rsidRPr="00B94F8B">
              <w:rPr>
                <w:rFonts w:ascii="Times New Roman" w:eastAsia="Times New Roman" w:hAnsi="Times New Roman" w:cs="Times New Roman"/>
                <w:color w:val="000000"/>
                <w:sz w:val="24"/>
                <w:szCs w:val="24"/>
                <w:lang w:eastAsia="ru-RU"/>
              </w:rPr>
              <w:t>ВОв</w:t>
            </w:r>
            <w:proofErr w:type="spellEnd"/>
          </w:p>
        </w:tc>
        <w:tc>
          <w:tcPr>
            <w:tcW w:w="2126" w:type="dxa"/>
            <w:tcBorders>
              <w:top w:val="single" w:sz="4" w:space="0" w:color="auto"/>
              <w:left w:val="single" w:sz="4" w:space="0" w:color="auto"/>
              <w:bottom w:val="single" w:sz="4" w:space="0" w:color="auto"/>
              <w:right w:val="nil"/>
            </w:tcBorders>
            <w:shd w:val="clear" w:color="auto" w:fill="FFFFFF"/>
          </w:tcPr>
          <w:p w14:paraId="6BFF7FAB" w14:textId="77777777" w:rsidR="005B112D" w:rsidRPr="00B94F8B" w:rsidRDefault="005B112D" w:rsidP="005B112D">
            <w:pPr>
              <w:spacing w:after="0" w:line="240"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5-9</w:t>
            </w:r>
          </w:p>
        </w:tc>
        <w:tc>
          <w:tcPr>
            <w:tcW w:w="2268" w:type="dxa"/>
            <w:tcBorders>
              <w:top w:val="single" w:sz="4" w:space="0" w:color="auto"/>
              <w:left w:val="single" w:sz="4" w:space="0" w:color="auto"/>
              <w:bottom w:val="single" w:sz="4" w:space="0" w:color="auto"/>
              <w:right w:val="nil"/>
            </w:tcBorders>
            <w:shd w:val="clear" w:color="auto" w:fill="FFFFFF"/>
          </w:tcPr>
          <w:p w14:paraId="43D1C306" w14:textId="77777777" w:rsidR="005B112D" w:rsidRPr="00B94F8B" w:rsidRDefault="005B112D" w:rsidP="005B112D">
            <w:pPr>
              <w:spacing w:after="0" w:line="230" w:lineRule="exact"/>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В течение года</w:t>
            </w:r>
          </w:p>
        </w:tc>
        <w:tc>
          <w:tcPr>
            <w:tcW w:w="3508" w:type="dxa"/>
            <w:tcBorders>
              <w:top w:val="single" w:sz="4" w:space="0" w:color="auto"/>
              <w:left w:val="single" w:sz="4" w:space="0" w:color="auto"/>
              <w:bottom w:val="single" w:sz="4" w:space="0" w:color="auto"/>
              <w:right w:val="single" w:sz="4" w:space="0" w:color="auto"/>
            </w:tcBorders>
            <w:shd w:val="clear" w:color="auto" w:fill="FFFFFF"/>
            <w:vAlign w:val="bottom"/>
          </w:tcPr>
          <w:p w14:paraId="6133996A" w14:textId="77777777" w:rsidR="005B112D" w:rsidRPr="00B94F8B" w:rsidRDefault="005B112D" w:rsidP="005B112D">
            <w:pPr>
              <w:spacing w:after="0" w:line="240" w:lineRule="auto"/>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Классные руководители, руководитель музея, Совет музея</w:t>
            </w:r>
          </w:p>
        </w:tc>
      </w:tr>
      <w:tr w:rsidR="005B112D" w:rsidRPr="00EA3E5B" w14:paraId="68C1DCD3" w14:textId="77777777" w:rsidTr="005B112D">
        <w:trPr>
          <w:gridAfter w:val="2"/>
          <w:wAfter w:w="119" w:type="dxa"/>
        </w:trPr>
        <w:tc>
          <w:tcPr>
            <w:tcW w:w="6658" w:type="dxa"/>
            <w:tcBorders>
              <w:top w:val="single" w:sz="4" w:space="0" w:color="auto"/>
              <w:left w:val="single" w:sz="4" w:space="0" w:color="auto"/>
              <w:bottom w:val="single" w:sz="4" w:space="0" w:color="auto"/>
              <w:right w:val="nil"/>
            </w:tcBorders>
            <w:shd w:val="clear" w:color="auto" w:fill="FFFFFF"/>
          </w:tcPr>
          <w:p w14:paraId="4C5D0D4D" w14:textId="77777777" w:rsidR="005B112D" w:rsidRPr="00EA3E5B" w:rsidRDefault="005B112D" w:rsidP="005B112D">
            <w:pPr>
              <w:spacing w:after="0" w:line="230" w:lineRule="exact"/>
              <w:jc w:val="both"/>
              <w:rPr>
                <w:rFonts w:ascii="Times New Roman" w:eastAsia="Times New Roman" w:hAnsi="Times New Roman" w:cs="Times New Roman"/>
                <w:color w:val="000000"/>
                <w:sz w:val="24"/>
                <w:szCs w:val="24"/>
                <w:lang w:eastAsia="ru-RU"/>
              </w:rPr>
            </w:pPr>
            <w:r w:rsidRPr="00EA3E5B">
              <w:rPr>
                <w:rFonts w:ascii="Times New Roman" w:eastAsia="Times New Roman" w:hAnsi="Times New Roman" w:cs="Times New Roman"/>
                <w:color w:val="000000"/>
                <w:sz w:val="24"/>
                <w:szCs w:val="24"/>
                <w:lang w:eastAsia="ru-RU"/>
              </w:rPr>
              <w:t>Заседание</w:t>
            </w:r>
            <w:r>
              <w:rPr>
                <w:rFonts w:ascii="Times New Roman" w:eastAsia="Times New Roman" w:hAnsi="Times New Roman" w:cs="Times New Roman"/>
                <w:color w:val="000000"/>
                <w:sz w:val="24"/>
                <w:szCs w:val="24"/>
                <w:lang w:eastAsia="ru-RU"/>
              </w:rPr>
              <w:t xml:space="preserve"> Совета</w:t>
            </w:r>
            <w:r w:rsidRPr="00EA3E5B">
              <w:rPr>
                <w:rFonts w:ascii="Times New Roman" w:eastAsia="Times New Roman" w:hAnsi="Times New Roman" w:cs="Times New Roman"/>
                <w:color w:val="000000"/>
                <w:sz w:val="24"/>
                <w:szCs w:val="24"/>
                <w:lang w:eastAsia="ru-RU"/>
              </w:rPr>
              <w:t xml:space="preserve"> музея «Великой Отечественной войны». Подготовка материала для экскурсионной работы.</w:t>
            </w:r>
          </w:p>
        </w:tc>
        <w:tc>
          <w:tcPr>
            <w:tcW w:w="2126" w:type="dxa"/>
            <w:tcBorders>
              <w:top w:val="single" w:sz="4" w:space="0" w:color="auto"/>
              <w:left w:val="single" w:sz="4" w:space="0" w:color="auto"/>
              <w:bottom w:val="single" w:sz="4" w:space="0" w:color="auto"/>
              <w:right w:val="nil"/>
            </w:tcBorders>
            <w:shd w:val="clear" w:color="auto" w:fill="FFFFFF"/>
          </w:tcPr>
          <w:p w14:paraId="28D41D30" w14:textId="77777777" w:rsidR="005B112D" w:rsidRPr="00EA3E5B" w:rsidRDefault="005B112D" w:rsidP="005B112D">
            <w:pPr>
              <w:spacing w:after="0" w:line="24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5-9</w:t>
            </w:r>
          </w:p>
        </w:tc>
        <w:tc>
          <w:tcPr>
            <w:tcW w:w="2268" w:type="dxa"/>
            <w:tcBorders>
              <w:top w:val="single" w:sz="4" w:space="0" w:color="auto"/>
              <w:left w:val="single" w:sz="4" w:space="0" w:color="auto"/>
              <w:bottom w:val="single" w:sz="4" w:space="0" w:color="auto"/>
              <w:right w:val="nil"/>
            </w:tcBorders>
            <w:shd w:val="clear" w:color="auto" w:fill="FFFFFF"/>
          </w:tcPr>
          <w:p w14:paraId="6C708896" w14:textId="77777777" w:rsidR="005B112D" w:rsidRPr="00EA3E5B" w:rsidRDefault="005B112D" w:rsidP="005B112D">
            <w:pPr>
              <w:spacing w:after="0" w:line="230" w:lineRule="exact"/>
              <w:jc w:val="both"/>
              <w:rPr>
                <w:rFonts w:ascii="Times New Roman" w:eastAsia="Times New Roman" w:hAnsi="Times New Roman" w:cs="Times New Roman"/>
                <w:color w:val="000000"/>
                <w:sz w:val="24"/>
                <w:szCs w:val="24"/>
                <w:lang w:eastAsia="ru-RU"/>
              </w:rPr>
            </w:pPr>
            <w:r w:rsidRPr="00EA3E5B">
              <w:rPr>
                <w:rFonts w:ascii="Times New Roman" w:eastAsia="Times New Roman" w:hAnsi="Times New Roman" w:cs="Times New Roman"/>
                <w:color w:val="000000"/>
                <w:sz w:val="24"/>
                <w:szCs w:val="24"/>
                <w:lang w:eastAsia="ru-RU"/>
              </w:rPr>
              <w:t>Сентябрь, в течение года</w:t>
            </w:r>
          </w:p>
        </w:tc>
        <w:tc>
          <w:tcPr>
            <w:tcW w:w="3508" w:type="dxa"/>
            <w:tcBorders>
              <w:top w:val="single" w:sz="4" w:space="0" w:color="auto"/>
              <w:left w:val="single" w:sz="4" w:space="0" w:color="auto"/>
              <w:bottom w:val="single" w:sz="4" w:space="0" w:color="auto"/>
              <w:right w:val="single" w:sz="4" w:space="0" w:color="auto"/>
            </w:tcBorders>
            <w:shd w:val="clear" w:color="auto" w:fill="FFFFFF"/>
            <w:vAlign w:val="bottom"/>
          </w:tcPr>
          <w:p w14:paraId="3434CDA4" w14:textId="77777777" w:rsidR="005B112D" w:rsidRPr="00EA3E5B" w:rsidRDefault="005B112D" w:rsidP="005B112D">
            <w:pPr>
              <w:spacing w:after="0" w:line="240" w:lineRule="auto"/>
              <w:jc w:val="both"/>
              <w:rPr>
                <w:rFonts w:ascii="Times New Roman" w:eastAsia="Times New Roman" w:hAnsi="Times New Roman" w:cs="Times New Roman"/>
                <w:color w:val="000000"/>
                <w:sz w:val="24"/>
                <w:szCs w:val="24"/>
                <w:lang w:eastAsia="ru-RU"/>
              </w:rPr>
            </w:pPr>
            <w:r w:rsidRPr="00EA3E5B">
              <w:rPr>
                <w:rFonts w:ascii="Times New Roman" w:eastAsia="Times New Roman" w:hAnsi="Times New Roman" w:cs="Times New Roman"/>
                <w:color w:val="000000"/>
                <w:sz w:val="24"/>
                <w:szCs w:val="24"/>
                <w:lang w:eastAsia="ru-RU"/>
              </w:rPr>
              <w:t>руководитель музея</w:t>
            </w:r>
          </w:p>
        </w:tc>
      </w:tr>
      <w:tr w:rsidR="005B112D" w:rsidRPr="00EA3E5B" w14:paraId="40F3CFEE" w14:textId="77777777" w:rsidTr="005B112D">
        <w:trPr>
          <w:gridAfter w:val="2"/>
          <w:wAfter w:w="119" w:type="dxa"/>
        </w:trPr>
        <w:tc>
          <w:tcPr>
            <w:tcW w:w="6658" w:type="dxa"/>
            <w:tcBorders>
              <w:top w:val="single" w:sz="4" w:space="0" w:color="auto"/>
              <w:left w:val="single" w:sz="4" w:space="0" w:color="auto"/>
              <w:bottom w:val="single" w:sz="4" w:space="0" w:color="auto"/>
              <w:right w:val="nil"/>
            </w:tcBorders>
            <w:shd w:val="clear" w:color="auto" w:fill="FFFFFF"/>
          </w:tcPr>
          <w:p w14:paraId="70417918" w14:textId="77777777" w:rsidR="005B112D" w:rsidRPr="00EA3E5B" w:rsidRDefault="005B112D" w:rsidP="005B112D">
            <w:pPr>
              <w:spacing w:after="0" w:line="230" w:lineRule="exact"/>
              <w:jc w:val="both"/>
              <w:rPr>
                <w:rFonts w:ascii="Times New Roman" w:eastAsia="Times New Roman" w:hAnsi="Times New Roman" w:cs="Times New Roman"/>
                <w:color w:val="000000"/>
                <w:sz w:val="24"/>
                <w:szCs w:val="24"/>
                <w:lang w:eastAsia="ru-RU"/>
              </w:rPr>
            </w:pPr>
            <w:r w:rsidRPr="00EA3E5B">
              <w:rPr>
                <w:rFonts w:ascii="Times New Roman" w:eastAsia="Times New Roman" w:hAnsi="Times New Roman" w:cs="Times New Roman"/>
                <w:color w:val="000000"/>
                <w:sz w:val="24"/>
                <w:szCs w:val="24"/>
                <w:lang w:eastAsia="ru-RU"/>
              </w:rPr>
              <w:t>Организация проектно-исследовательской работы обучающихся в рамках деятельности школьного музея</w:t>
            </w:r>
          </w:p>
        </w:tc>
        <w:tc>
          <w:tcPr>
            <w:tcW w:w="2126" w:type="dxa"/>
            <w:tcBorders>
              <w:top w:val="single" w:sz="4" w:space="0" w:color="auto"/>
              <w:left w:val="single" w:sz="4" w:space="0" w:color="auto"/>
              <w:bottom w:val="single" w:sz="4" w:space="0" w:color="auto"/>
              <w:right w:val="nil"/>
            </w:tcBorders>
            <w:shd w:val="clear" w:color="auto" w:fill="FFFFFF"/>
          </w:tcPr>
          <w:p w14:paraId="1ACF83E2" w14:textId="77777777" w:rsidR="005B112D" w:rsidRPr="00EA3E5B" w:rsidRDefault="005B112D" w:rsidP="005B112D">
            <w:pPr>
              <w:spacing w:after="0" w:line="24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5-9</w:t>
            </w:r>
          </w:p>
        </w:tc>
        <w:tc>
          <w:tcPr>
            <w:tcW w:w="2268" w:type="dxa"/>
            <w:tcBorders>
              <w:top w:val="single" w:sz="4" w:space="0" w:color="auto"/>
              <w:left w:val="single" w:sz="4" w:space="0" w:color="auto"/>
              <w:bottom w:val="single" w:sz="4" w:space="0" w:color="auto"/>
              <w:right w:val="nil"/>
            </w:tcBorders>
            <w:shd w:val="clear" w:color="auto" w:fill="FFFFFF"/>
          </w:tcPr>
          <w:p w14:paraId="260339D0" w14:textId="77777777" w:rsidR="005B112D" w:rsidRPr="00EA3E5B" w:rsidRDefault="005B112D" w:rsidP="005B112D">
            <w:pPr>
              <w:spacing w:after="0" w:line="230" w:lineRule="exact"/>
              <w:jc w:val="both"/>
              <w:rPr>
                <w:rFonts w:ascii="Times New Roman" w:eastAsia="Times New Roman" w:hAnsi="Times New Roman" w:cs="Times New Roman"/>
                <w:color w:val="000000"/>
                <w:sz w:val="24"/>
                <w:szCs w:val="24"/>
                <w:lang w:eastAsia="ru-RU"/>
              </w:rPr>
            </w:pPr>
            <w:r w:rsidRPr="00EA3E5B">
              <w:rPr>
                <w:rFonts w:ascii="Times New Roman" w:eastAsia="Times New Roman" w:hAnsi="Times New Roman" w:cs="Times New Roman"/>
                <w:color w:val="000000"/>
                <w:sz w:val="24"/>
                <w:szCs w:val="24"/>
                <w:lang w:eastAsia="ru-RU"/>
              </w:rPr>
              <w:t>в течение учебного года</w:t>
            </w:r>
          </w:p>
        </w:tc>
        <w:tc>
          <w:tcPr>
            <w:tcW w:w="3508" w:type="dxa"/>
            <w:tcBorders>
              <w:top w:val="single" w:sz="4" w:space="0" w:color="auto"/>
              <w:left w:val="single" w:sz="4" w:space="0" w:color="auto"/>
              <w:bottom w:val="single" w:sz="4" w:space="0" w:color="auto"/>
              <w:right w:val="single" w:sz="4" w:space="0" w:color="auto"/>
            </w:tcBorders>
            <w:shd w:val="clear" w:color="auto" w:fill="FFFFFF"/>
            <w:vAlign w:val="bottom"/>
          </w:tcPr>
          <w:p w14:paraId="64CDA9B1" w14:textId="77777777" w:rsidR="005B112D" w:rsidRPr="00EA3E5B" w:rsidRDefault="005B112D" w:rsidP="005B112D">
            <w:pPr>
              <w:spacing w:after="0" w:line="240" w:lineRule="auto"/>
              <w:jc w:val="both"/>
              <w:rPr>
                <w:rFonts w:ascii="Times New Roman" w:eastAsia="Times New Roman" w:hAnsi="Times New Roman" w:cs="Times New Roman"/>
                <w:color w:val="000000"/>
                <w:sz w:val="24"/>
                <w:szCs w:val="24"/>
                <w:lang w:eastAsia="ru-RU"/>
              </w:rPr>
            </w:pPr>
            <w:r w:rsidRPr="00EA3E5B">
              <w:rPr>
                <w:rFonts w:ascii="Times New Roman" w:eastAsia="Times New Roman" w:hAnsi="Times New Roman" w:cs="Times New Roman"/>
                <w:color w:val="000000"/>
                <w:sz w:val="24"/>
                <w:szCs w:val="24"/>
                <w:lang w:eastAsia="ru-RU"/>
              </w:rPr>
              <w:t>Классные руководители</w:t>
            </w:r>
          </w:p>
        </w:tc>
      </w:tr>
      <w:tr w:rsidR="005B112D" w:rsidRPr="00EA3E5B" w14:paraId="5FCD89DC" w14:textId="77777777" w:rsidTr="005B112D">
        <w:trPr>
          <w:gridAfter w:val="2"/>
          <w:wAfter w:w="119" w:type="dxa"/>
        </w:trPr>
        <w:tc>
          <w:tcPr>
            <w:tcW w:w="6658" w:type="dxa"/>
            <w:tcBorders>
              <w:top w:val="single" w:sz="4" w:space="0" w:color="auto"/>
              <w:left w:val="single" w:sz="4" w:space="0" w:color="auto"/>
              <w:bottom w:val="single" w:sz="4" w:space="0" w:color="auto"/>
              <w:right w:val="nil"/>
            </w:tcBorders>
            <w:shd w:val="clear" w:color="auto" w:fill="FFFFFF"/>
          </w:tcPr>
          <w:p w14:paraId="647CB520" w14:textId="77777777" w:rsidR="005B112D" w:rsidRPr="00EA3E5B" w:rsidRDefault="005B112D" w:rsidP="005B112D">
            <w:pPr>
              <w:spacing w:after="0" w:line="230" w:lineRule="exact"/>
              <w:jc w:val="both"/>
              <w:rPr>
                <w:rFonts w:ascii="Times New Roman" w:eastAsia="Times New Roman" w:hAnsi="Times New Roman" w:cs="Times New Roman"/>
                <w:color w:val="000000"/>
                <w:sz w:val="24"/>
                <w:szCs w:val="24"/>
                <w:lang w:eastAsia="ru-RU"/>
              </w:rPr>
            </w:pPr>
            <w:r w:rsidRPr="00EA3E5B">
              <w:rPr>
                <w:rFonts w:ascii="Times New Roman" w:eastAsia="Times New Roman" w:hAnsi="Times New Roman" w:cs="Times New Roman"/>
                <w:color w:val="000000"/>
                <w:sz w:val="24"/>
                <w:szCs w:val="24"/>
                <w:lang w:eastAsia="ru-RU"/>
              </w:rPr>
              <w:t xml:space="preserve">Виртуальные экскурсии о </w:t>
            </w:r>
            <w:proofErr w:type="spellStart"/>
            <w:r w:rsidRPr="00EA3E5B">
              <w:rPr>
                <w:rFonts w:ascii="Times New Roman" w:eastAsia="Times New Roman" w:hAnsi="Times New Roman" w:cs="Times New Roman"/>
                <w:color w:val="000000"/>
                <w:sz w:val="24"/>
                <w:szCs w:val="24"/>
                <w:lang w:eastAsia="ru-RU"/>
              </w:rPr>
              <w:t>ВОв</w:t>
            </w:r>
            <w:proofErr w:type="spellEnd"/>
          </w:p>
        </w:tc>
        <w:tc>
          <w:tcPr>
            <w:tcW w:w="2126" w:type="dxa"/>
            <w:tcBorders>
              <w:top w:val="single" w:sz="4" w:space="0" w:color="auto"/>
              <w:left w:val="single" w:sz="4" w:space="0" w:color="auto"/>
              <w:bottom w:val="single" w:sz="4" w:space="0" w:color="auto"/>
              <w:right w:val="nil"/>
            </w:tcBorders>
            <w:shd w:val="clear" w:color="auto" w:fill="FFFFFF"/>
          </w:tcPr>
          <w:p w14:paraId="1F3D7A66" w14:textId="77777777" w:rsidR="005B112D" w:rsidRPr="00EA3E5B" w:rsidRDefault="005B112D" w:rsidP="005B112D">
            <w:pPr>
              <w:spacing w:after="0" w:line="24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5-9</w:t>
            </w:r>
          </w:p>
        </w:tc>
        <w:tc>
          <w:tcPr>
            <w:tcW w:w="2268" w:type="dxa"/>
            <w:tcBorders>
              <w:top w:val="single" w:sz="4" w:space="0" w:color="auto"/>
              <w:left w:val="single" w:sz="4" w:space="0" w:color="auto"/>
              <w:bottom w:val="single" w:sz="4" w:space="0" w:color="auto"/>
              <w:right w:val="nil"/>
            </w:tcBorders>
            <w:shd w:val="clear" w:color="auto" w:fill="FFFFFF"/>
          </w:tcPr>
          <w:p w14:paraId="148D5281" w14:textId="77777777" w:rsidR="005B112D" w:rsidRPr="00EA3E5B" w:rsidRDefault="005B112D" w:rsidP="005B112D">
            <w:pPr>
              <w:spacing w:after="0" w:line="230" w:lineRule="exact"/>
              <w:jc w:val="both"/>
              <w:rPr>
                <w:rFonts w:ascii="Times New Roman" w:eastAsia="Times New Roman" w:hAnsi="Times New Roman" w:cs="Times New Roman"/>
                <w:color w:val="000000"/>
                <w:sz w:val="24"/>
                <w:szCs w:val="24"/>
                <w:lang w:eastAsia="ru-RU"/>
              </w:rPr>
            </w:pPr>
            <w:r w:rsidRPr="00EA3E5B">
              <w:rPr>
                <w:rFonts w:ascii="Times New Roman" w:eastAsia="Times New Roman" w:hAnsi="Times New Roman" w:cs="Times New Roman"/>
                <w:color w:val="000000"/>
                <w:sz w:val="24"/>
                <w:szCs w:val="24"/>
                <w:lang w:eastAsia="ru-RU"/>
              </w:rPr>
              <w:t>в течение учебного года</w:t>
            </w:r>
          </w:p>
        </w:tc>
        <w:tc>
          <w:tcPr>
            <w:tcW w:w="3508" w:type="dxa"/>
            <w:tcBorders>
              <w:top w:val="single" w:sz="4" w:space="0" w:color="auto"/>
              <w:left w:val="single" w:sz="4" w:space="0" w:color="auto"/>
              <w:bottom w:val="single" w:sz="4" w:space="0" w:color="auto"/>
              <w:right w:val="single" w:sz="4" w:space="0" w:color="auto"/>
            </w:tcBorders>
            <w:shd w:val="clear" w:color="auto" w:fill="FFFFFF"/>
            <w:vAlign w:val="bottom"/>
          </w:tcPr>
          <w:p w14:paraId="0CA2E23A" w14:textId="77777777" w:rsidR="005B112D" w:rsidRPr="00EA3E5B" w:rsidRDefault="005B112D" w:rsidP="005B112D">
            <w:pPr>
              <w:spacing w:after="0" w:line="240" w:lineRule="auto"/>
              <w:jc w:val="both"/>
              <w:rPr>
                <w:rFonts w:ascii="Times New Roman" w:eastAsia="Times New Roman" w:hAnsi="Times New Roman" w:cs="Times New Roman"/>
                <w:color w:val="000000"/>
                <w:sz w:val="24"/>
                <w:szCs w:val="24"/>
                <w:lang w:eastAsia="ru-RU"/>
              </w:rPr>
            </w:pPr>
            <w:r w:rsidRPr="00EA3E5B">
              <w:rPr>
                <w:rFonts w:ascii="Times New Roman" w:eastAsia="Times New Roman" w:hAnsi="Times New Roman" w:cs="Times New Roman"/>
                <w:color w:val="000000"/>
                <w:sz w:val="24"/>
                <w:szCs w:val="24"/>
                <w:lang w:eastAsia="ru-RU"/>
              </w:rPr>
              <w:t xml:space="preserve">зам. директора по </w:t>
            </w:r>
            <w:r>
              <w:rPr>
                <w:rFonts w:ascii="Times New Roman" w:eastAsia="Times New Roman" w:hAnsi="Times New Roman" w:cs="Times New Roman"/>
                <w:color w:val="000000"/>
                <w:sz w:val="24"/>
                <w:szCs w:val="24"/>
                <w:lang w:eastAsia="ru-RU"/>
              </w:rPr>
              <w:t>У</w:t>
            </w:r>
            <w:r w:rsidRPr="00EA3E5B">
              <w:rPr>
                <w:rFonts w:ascii="Times New Roman" w:eastAsia="Times New Roman" w:hAnsi="Times New Roman" w:cs="Times New Roman"/>
                <w:color w:val="000000"/>
                <w:sz w:val="24"/>
                <w:szCs w:val="24"/>
                <w:lang w:eastAsia="ru-RU"/>
              </w:rPr>
              <w:t>ВР, классные руководители классные руководители</w:t>
            </w:r>
          </w:p>
        </w:tc>
      </w:tr>
      <w:tr w:rsidR="005B112D" w:rsidRPr="00EA3E5B" w14:paraId="3B05435C" w14:textId="77777777" w:rsidTr="005B112D">
        <w:trPr>
          <w:gridAfter w:val="2"/>
          <w:wAfter w:w="119" w:type="dxa"/>
        </w:trPr>
        <w:tc>
          <w:tcPr>
            <w:tcW w:w="6658" w:type="dxa"/>
            <w:tcBorders>
              <w:top w:val="single" w:sz="4" w:space="0" w:color="auto"/>
              <w:left w:val="single" w:sz="4" w:space="0" w:color="auto"/>
              <w:bottom w:val="single" w:sz="4" w:space="0" w:color="auto"/>
              <w:right w:val="nil"/>
            </w:tcBorders>
            <w:shd w:val="clear" w:color="auto" w:fill="FFFFFF"/>
          </w:tcPr>
          <w:p w14:paraId="6B2E9F00" w14:textId="77777777" w:rsidR="005B112D" w:rsidRPr="00EA3E5B" w:rsidRDefault="005B112D" w:rsidP="005B112D">
            <w:pPr>
              <w:spacing w:after="0" w:line="230" w:lineRule="exact"/>
              <w:jc w:val="both"/>
              <w:rPr>
                <w:rFonts w:ascii="Times New Roman" w:eastAsia="Times New Roman" w:hAnsi="Times New Roman" w:cs="Times New Roman"/>
                <w:color w:val="000000"/>
                <w:sz w:val="24"/>
                <w:szCs w:val="24"/>
                <w:lang w:eastAsia="ru-RU"/>
              </w:rPr>
            </w:pPr>
            <w:r w:rsidRPr="00EA3E5B">
              <w:rPr>
                <w:rFonts w:ascii="Times New Roman" w:eastAsia="Times New Roman" w:hAnsi="Times New Roman" w:cs="Times New Roman"/>
                <w:color w:val="000000"/>
                <w:sz w:val="24"/>
                <w:szCs w:val="24"/>
                <w:lang w:eastAsia="ru-RU"/>
              </w:rPr>
              <w:t xml:space="preserve">Проведение экскурсий к памятным датам истории </w:t>
            </w:r>
            <w:proofErr w:type="spellStart"/>
            <w:r w:rsidRPr="00EA3E5B">
              <w:rPr>
                <w:rFonts w:ascii="Times New Roman" w:eastAsia="Times New Roman" w:hAnsi="Times New Roman" w:cs="Times New Roman"/>
                <w:color w:val="000000"/>
                <w:sz w:val="24"/>
                <w:szCs w:val="24"/>
                <w:lang w:eastAsia="ru-RU"/>
              </w:rPr>
              <w:t>ВОв</w:t>
            </w:r>
            <w:proofErr w:type="spellEnd"/>
          </w:p>
        </w:tc>
        <w:tc>
          <w:tcPr>
            <w:tcW w:w="2126" w:type="dxa"/>
            <w:tcBorders>
              <w:top w:val="single" w:sz="4" w:space="0" w:color="auto"/>
              <w:left w:val="single" w:sz="4" w:space="0" w:color="auto"/>
              <w:bottom w:val="single" w:sz="4" w:space="0" w:color="auto"/>
              <w:right w:val="nil"/>
            </w:tcBorders>
            <w:shd w:val="clear" w:color="auto" w:fill="FFFFFF"/>
          </w:tcPr>
          <w:p w14:paraId="7696BA48" w14:textId="77777777" w:rsidR="005B112D" w:rsidRPr="00EA3E5B" w:rsidRDefault="005B112D" w:rsidP="005B112D">
            <w:pPr>
              <w:spacing w:after="0" w:line="24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5-9</w:t>
            </w:r>
          </w:p>
        </w:tc>
        <w:tc>
          <w:tcPr>
            <w:tcW w:w="2268" w:type="dxa"/>
            <w:tcBorders>
              <w:top w:val="single" w:sz="4" w:space="0" w:color="auto"/>
              <w:left w:val="single" w:sz="4" w:space="0" w:color="auto"/>
              <w:bottom w:val="single" w:sz="4" w:space="0" w:color="auto"/>
              <w:right w:val="nil"/>
            </w:tcBorders>
            <w:shd w:val="clear" w:color="auto" w:fill="FFFFFF"/>
          </w:tcPr>
          <w:p w14:paraId="0F7562F5" w14:textId="77777777" w:rsidR="005B112D" w:rsidRPr="00EA3E5B" w:rsidRDefault="005B112D" w:rsidP="005B112D">
            <w:pPr>
              <w:spacing w:after="0" w:line="230" w:lineRule="exact"/>
              <w:jc w:val="both"/>
              <w:rPr>
                <w:rFonts w:ascii="Times New Roman" w:eastAsia="Times New Roman" w:hAnsi="Times New Roman" w:cs="Times New Roman"/>
                <w:color w:val="000000"/>
                <w:sz w:val="24"/>
                <w:szCs w:val="24"/>
                <w:lang w:eastAsia="ru-RU"/>
              </w:rPr>
            </w:pPr>
            <w:r w:rsidRPr="00EA3E5B">
              <w:rPr>
                <w:rFonts w:ascii="Times New Roman" w:eastAsia="Times New Roman" w:hAnsi="Times New Roman" w:cs="Times New Roman"/>
                <w:color w:val="000000"/>
                <w:sz w:val="24"/>
                <w:szCs w:val="24"/>
                <w:lang w:eastAsia="ru-RU"/>
              </w:rPr>
              <w:t>в течение учебного года</w:t>
            </w:r>
          </w:p>
        </w:tc>
        <w:tc>
          <w:tcPr>
            <w:tcW w:w="3508" w:type="dxa"/>
            <w:tcBorders>
              <w:top w:val="single" w:sz="4" w:space="0" w:color="auto"/>
              <w:left w:val="single" w:sz="4" w:space="0" w:color="auto"/>
              <w:bottom w:val="single" w:sz="4" w:space="0" w:color="auto"/>
              <w:right w:val="single" w:sz="4" w:space="0" w:color="auto"/>
            </w:tcBorders>
            <w:shd w:val="clear" w:color="auto" w:fill="FFFFFF"/>
            <w:vAlign w:val="bottom"/>
          </w:tcPr>
          <w:p w14:paraId="2561FBCA" w14:textId="77777777" w:rsidR="005B112D" w:rsidRPr="00EA3E5B" w:rsidRDefault="005B112D" w:rsidP="005B112D">
            <w:pPr>
              <w:spacing w:after="0" w:line="240" w:lineRule="auto"/>
              <w:jc w:val="both"/>
              <w:rPr>
                <w:rFonts w:ascii="Times New Roman" w:eastAsia="Times New Roman" w:hAnsi="Times New Roman" w:cs="Times New Roman"/>
                <w:color w:val="000000"/>
                <w:sz w:val="24"/>
                <w:szCs w:val="24"/>
                <w:lang w:eastAsia="ru-RU"/>
              </w:rPr>
            </w:pPr>
            <w:r w:rsidRPr="00EA3E5B">
              <w:rPr>
                <w:rFonts w:ascii="Times New Roman" w:eastAsia="Times New Roman" w:hAnsi="Times New Roman" w:cs="Times New Roman"/>
                <w:color w:val="000000"/>
                <w:sz w:val="24"/>
                <w:szCs w:val="24"/>
                <w:lang w:eastAsia="ru-RU"/>
              </w:rPr>
              <w:t>руководитель музея</w:t>
            </w:r>
          </w:p>
        </w:tc>
      </w:tr>
      <w:tr w:rsidR="005B112D" w:rsidRPr="00EA3E5B" w14:paraId="08895658" w14:textId="77777777" w:rsidTr="005B112D">
        <w:trPr>
          <w:gridAfter w:val="2"/>
          <w:wAfter w:w="119" w:type="dxa"/>
        </w:trPr>
        <w:tc>
          <w:tcPr>
            <w:tcW w:w="6658" w:type="dxa"/>
            <w:tcBorders>
              <w:top w:val="single" w:sz="4" w:space="0" w:color="auto"/>
              <w:left w:val="single" w:sz="4" w:space="0" w:color="auto"/>
              <w:bottom w:val="single" w:sz="4" w:space="0" w:color="auto"/>
              <w:right w:val="nil"/>
            </w:tcBorders>
            <w:shd w:val="clear" w:color="auto" w:fill="FFFFFF"/>
          </w:tcPr>
          <w:p w14:paraId="53F5E521" w14:textId="77777777" w:rsidR="005B112D" w:rsidRPr="00EA3E5B" w:rsidRDefault="005B112D" w:rsidP="005B112D">
            <w:pPr>
              <w:spacing w:after="0" w:line="230" w:lineRule="exact"/>
              <w:jc w:val="both"/>
              <w:rPr>
                <w:rFonts w:ascii="Times New Roman" w:eastAsia="Times New Roman" w:hAnsi="Times New Roman" w:cs="Times New Roman"/>
                <w:color w:val="000000"/>
                <w:sz w:val="24"/>
                <w:szCs w:val="24"/>
                <w:lang w:eastAsia="ru-RU"/>
              </w:rPr>
            </w:pPr>
            <w:r w:rsidRPr="00EA3E5B">
              <w:rPr>
                <w:rFonts w:ascii="Times New Roman" w:eastAsia="Times New Roman" w:hAnsi="Times New Roman" w:cs="Times New Roman"/>
                <w:color w:val="000000"/>
                <w:sz w:val="24"/>
                <w:szCs w:val="24"/>
                <w:lang w:eastAsia="ru-RU"/>
              </w:rPr>
              <w:t>Сотрудничество с МОУ «СШ им.</w:t>
            </w:r>
            <w:r>
              <w:rPr>
                <w:rFonts w:ascii="Times New Roman" w:eastAsia="Times New Roman" w:hAnsi="Times New Roman" w:cs="Times New Roman"/>
                <w:color w:val="000000"/>
                <w:sz w:val="24"/>
                <w:szCs w:val="24"/>
                <w:lang w:eastAsia="ru-RU"/>
              </w:rPr>
              <w:t xml:space="preserve"> </w:t>
            </w:r>
            <w:proofErr w:type="spellStart"/>
            <w:r w:rsidRPr="00EA3E5B">
              <w:rPr>
                <w:rFonts w:ascii="Times New Roman" w:eastAsia="Times New Roman" w:hAnsi="Times New Roman" w:cs="Times New Roman"/>
                <w:color w:val="000000"/>
                <w:sz w:val="24"/>
                <w:szCs w:val="24"/>
                <w:lang w:eastAsia="ru-RU"/>
              </w:rPr>
              <w:t>Ф.И.Толбухина</w:t>
            </w:r>
            <w:proofErr w:type="spellEnd"/>
            <w:r w:rsidRPr="00EA3E5B">
              <w:rPr>
                <w:rFonts w:ascii="Times New Roman" w:eastAsia="Times New Roman" w:hAnsi="Times New Roman" w:cs="Times New Roman"/>
                <w:color w:val="000000"/>
                <w:sz w:val="24"/>
                <w:szCs w:val="24"/>
                <w:lang w:eastAsia="ru-RU"/>
              </w:rPr>
              <w:t>» Ярославской области Ярославского района</w:t>
            </w:r>
          </w:p>
        </w:tc>
        <w:tc>
          <w:tcPr>
            <w:tcW w:w="2126" w:type="dxa"/>
            <w:tcBorders>
              <w:top w:val="single" w:sz="4" w:space="0" w:color="auto"/>
              <w:left w:val="single" w:sz="4" w:space="0" w:color="auto"/>
              <w:bottom w:val="single" w:sz="4" w:space="0" w:color="auto"/>
              <w:right w:val="nil"/>
            </w:tcBorders>
            <w:shd w:val="clear" w:color="auto" w:fill="FFFFFF"/>
          </w:tcPr>
          <w:p w14:paraId="1B64127C" w14:textId="77777777" w:rsidR="005B112D" w:rsidRPr="00EA3E5B" w:rsidRDefault="005B112D" w:rsidP="005B112D">
            <w:pPr>
              <w:spacing w:after="0" w:line="24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5-9</w:t>
            </w:r>
          </w:p>
        </w:tc>
        <w:tc>
          <w:tcPr>
            <w:tcW w:w="2268" w:type="dxa"/>
            <w:tcBorders>
              <w:top w:val="single" w:sz="4" w:space="0" w:color="auto"/>
              <w:left w:val="single" w:sz="4" w:space="0" w:color="auto"/>
              <w:bottom w:val="single" w:sz="4" w:space="0" w:color="auto"/>
              <w:right w:val="nil"/>
            </w:tcBorders>
            <w:shd w:val="clear" w:color="auto" w:fill="FFFFFF"/>
          </w:tcPr>
          <w:p w14:paraId="6925DD4F" w14:textId="77777777" w:rsidR="005B112D" w:rsidRPr="00EA3E5B" w:rsidRDefault="005B112D" w:rsidP="005B112D">
            <w:pPr>
              <w:spacing w:after="0" w:line="230" w:lineRule="exact"/>
              <w:jc w:val="both"/>
              <w:rPr>
                <w:rFonts w:ascii="Times New Roman" w:eastAsia="Times New Roman" w:hAnsi="Times New Roman" w:cs="Times New Roman"/>
                <w:color w:val="000000"/>
                <w:sz w:val="24"/>
                <w:szCs w:val="24"/>
                <w:lang w:eastAsia="ru-RU"/>
              </w:rPr>
            </w:pPr>
            <w:r w:rsidRPr="00EA3E5B">
              <w:rPr>
                <w:rFonts w:ascii="Times New Roman" w:eastAsia="Times New Roman" w:hAnsi="Times New Roman" w:cs="Times New Roman"/>
                <w:color w:val="000000"/>
                <w:sz w:val="24"/>
                <w:szCs w:val="24"/>
                <w:lang w:eastAsia="ru-RU"/>
              </w:rPr>
              <w:t>в течение учебного года</w:t>
            </w:r>
          </w:p>
        </w:tc>
        <w:tc>
          <w:tcPr>
            <w:tcW w:w="3508" w:type="dxa"/>
            <w:tcBorders>
              <w:top w:val="single" w:sz="4" w:space="0" w:color="auto"/>
              <w:left w:val="single" w:sz="4" w:space="0" w:color="auto"/>
              <w:bottom w:val="single" w:sz="4" w:space="0" w:color="auto"/>
              <w:right w:val="single" w:sz="4" w:space="0" w:color="auto"/>
            </w:tcBorders>
            <w:shd w:val="clear" w:color="auto" w:fill="FFFFFF"/>
            <w:vAlign w:val="bottom"/>
          </w:tcPr>
          <w:p w14:paraId="6CA81DBA" w14:textId="77777777" w:rsidR="005B112D" w:rsidRPr="00EA3E5B" w:rsidRDefault="005B112D" w:rsidP="005B112D">
            <w:pPr>
              <w:spacing w:after="0" w:line="240" w:lineRule="auto"/>
              <w:jc w:val="both"/>
              <w:rPr>
                <w:rFonts w:ascii="Times New Roman" w:eastAsia="Times New Roman" w:hAnsi="Times New Roman" w:cs="Times New Roman"/>
                <w:color w:val="000000"/>
                <w:sz w:val="24"/>
                <w:szCs w:val="24"/>
                <w:lang w:eastAsia="ru-RU"/>
              </w:rPr>
            </w:pPr>
            <w:r w:rsidRPr="00EA3E5B">
              <w:rPr>
                <w:rFonts w:ascii="Times New Roman" w:eastAsia="Times New Roman" w:hAnsi="Times New Roman" w:cs="Times New Roman"/>
                <w:color w:val="000000"/>
                <w:sz w:val="24"/>
                <w:szCs w:val="24"/>
                <w:lang w:eastAsia="ru-RU"/>
              </w:rPr>
              <w:t xml:space="preserve">зам. директора по </w:t>
            </w:r>
            <w:r>
              <w:rPr>
                <w:rFonts w:ascii="Times New Roman" w:eastAsia="Times New Roman" w:hAnsi="Times New Roman" w:cs="Times New Roman"/>
                <w:color w:val="000000"/>
                <w:sz w:val="24"/>
                <w:szCs w:val="24"/>
                <w:lang w:eastAsia="ru-RU"/>
              </w:rPr>
              <w:t>У</w:t>
            </w:r>
            <w:r w:rsidRPr="00EA3E5B">
              <w:rPr>
                <w:rFonts w:ascii="Times New Roman" w:eastAsia="Times New Roman" w:hAnsi="Times New Roman" w:cs="Times New Roman"/>
                <w:color w:val="000000"/>
                <w:sz w:val="24"/>
                <w:szCs w:val="24"/>
                <w:lang w:eastAsia="ru-RU"/>
              </w:rPr>
              <w:t>ВР</w:t>
            </w:r>
          </w:p>
        </w:tc>
      </w:tr>
      <w:tr w:rsidR="005B112D" w:rsidRPr="00EA3E5B" w14:paraId="1227DDC7" w14:textId="77777777" w:rsidTr="005B112D">
        <w:trPr>
          <w:gridAfter w:val="2"/>
          <w:wAfter w:w="119" w:type="dxa"/>
        </w:trPr>
        <w:tc>
          <w:tcPr>
            <w:tcW w:w="14560" w:type="dxa"/>
            <w:gridSpan w:val="4"/>
            <w:tcBorders>
              <w:top w:val="single" w:sz="4" w:space="0" w:color="auto"/>
              <w:left w:val="single" w:sz="4" w:space="0" w:color="auto"/>
              <w:bottom w:val="single" w:sz="4" w:space="0" w:color="auto"/>
              <w:right w:val="single" w:sz="4" w:space="0" w:color="auto"/>
            </w:tcBorders>
            <w:shd w:val="clear" w:color="auto" w:fill="A8D08D" w:themeFill="accent6" w:themeFillTint="99"/>
          </w:tcPr>
          <w:p w14:paraId="17C2257E" w14:textId="77777777" w:rsidR="005B112D" w:rsidRDefault="005B112D" w:rsidP="005B112D">
            <w:pPr>
              <w:shd w:val="clear" w:color="auto" w:fill="A8D08D" w:themeFill="accent6" w:themeFillTint="99"/>
              <w:spacing w:after="0" w:line="240" w:lineRule="auto"/>
              <w:jc w:val="center"/>
              <w:rPr>
                <w:rFonts w:ascii="Times New Roman" w:eastAsia="Times New Roman" w:hAnsi="Times New Roman" w:cs="Times New Roman"/>
                <w:b/>
                <w:bCs/>
                <w:color w:val="000000"/>
                <w:sz w:val="32"/>
                <w:szCs w:val="32"/>
                <w:lang w:eastAsia="ru-RU"/>
              </w:rPr>
            </w:pPr>
          </w:p>
          <w:p w14:paraId="0E251D1B" w14:textId="77777777" w:rsidR="005B112D" w:rsidRDefault="005B112D" w:rsidP="005B112D">
            <w:pPr>
              <w:shd w:val="clear" w:color="auto" w:fill="A8D08D" w:themeFill="accent6" w:themeFillTint="99"/>
              <w:spacing w:after="0" w:line="240" w:lineRule="auto"/>
              <w:jc w:val="center"/>
              <w:rPr>
                <w:rFonts w:ascii="Times New Roman" w:eastAsia="Times New Roman" w:hAnsi="Times New Roman" w:cs="Times New Roman"/>
                <w:b/>
                <w:bCs/>
                <w:color w:val="000000"/>
                <w:sz w:val="32"/>
                <w:szCs w:val="32"/>
                <w:lang w:eastAsia="ru-RU"/>
              </w:rPr>
            </w:pPr>
            <w:r w:rsidRPr="003B404E">
              <w:rPr>
                <w:rFonts w:ascii="Times New Roman" w:eastAsia="Times New Roman" w:hAnsi="Times New Roman" w:cs="Times New Roman"/>
                <w:b/>
                <w:bCs/>
                <w:color w:val="000000"/>
                <w:sz w:val="32"/>
                <w:szCs w:val="32"/>
                <w:lang w:eastAsia="ru-RU"/>
              </w:rPr>
              <w:t>Дополнительное образование</w:t>
            </w:r>
          </w:p>
          <w:p w14:paraId="40DA4F7A" w14:textId="77777777" w:rsidR="005B112D" w:rsidRPr="003B404E" w:rsidRDefault="005B112D" w:rsidP="005B112D">
            <w:pPr>
              <w:spacing w:after="0" w:line="240" w:lineRule="auto"/>
              <w:jc w:val="center"/>
              <w:rPr>
                <w:rFonts w:ascii="Times New Roman" w:eastAsia="Times New Roman" w:hAnsi="Times New Roman" w:cs="Times New Roman"/>
                <w:b/>
                <w:bCs/>
                <w:color w:val="000000"/>
                <w:sz w:val="32"/>
                <w:szCs w:val="32"/>
                <w:lang w:eastAsia="ru-RU"/>
              </w:rPr>
            </w:pPr>
          </w:p>
        </w:tc>
      </w:tr>
      <w:tr w:rsidR="005B112D" w:rsidRPr="00EA3E5B" w14:paraId="3D947634" w14:textId="77777777" w:rsidTr="005B112D">
        <w:trPr>
          <w:gridAfter w:val="2"/>
          <w:wAfter w:w="119" w:type="dxa"/>
        </w:trPr>
        <w:tc>
          <w:tcPr>
            <w:tcW w:w="6658" w:type="dxa"/>
            <w:tcBorders>
              <w:top w:val="single" w:sz="4" w:space="0" w:color="auto"/>
              <w:left w:val="single" w:sz="4" w:space="0" w:color="auto"/>
              <w:bottom w:val="single" w:sz="4" w:space="0" w:color="auto"/>
              <w:right w:val="nil"/>
            </w:tcBorders>
            <w:shd w:val="clear" w:color="auto" w:fill="FFFFFF"/>
          </w:tcPr>
          <w:p w14:paraId="1E73E8B2" w14:textId="77777777" w:rsidR="005B112D" w:rsidRPr="00EA3E5B" w:rsidRDefault="005B112D" w:rsidP="005B112D">
            <w:pPr>
              <w:spacing w:after="0" w:line="240" w:lineRule="atLeast"/>
              <w:ind w:firstLine="567"/>
              <w:contextualSpacing/>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Название направления, программы</w:t>
            </w:r>
          </w:p>
        </w:tc>
        <w:tc>
          <w:tcPr>
            <w:tcW w:w="2126" w:type="dxa"/>
            <w:tcBorders>
              <w:top w:val="single" w:sz="4" w:space="0" w:color="auto"/>
              <w:left w:val="single" w:sz="4" w:space="0" w:color="auto"/>
              <w:bottom w:val="single" w:sz="4" w:space="0" w:color="auto"/>
              <w:right w:val="nil"/>
            </w:tcBorders>
            <w:shd w:val="clear" w:color="auto" w:fill="FFFFFF"/>
          </w:tcPr>
          <w:p w14:paraId="5FB2C07D" w14:textId="77777777" w:rsidR="005B112D" w:rsidRDefault="005B112D" w:rsidP="005B112D">
            <w:pPr>
              <w:spacing w:after="0" w:line="24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Классы, </w:t>
            </w:r>
          </w:p>
        </w:tc>
        <w:tc>
          <w:tcPr>
            <w:tcW w:w="2268" w:type="dxa"/>
            <w:tcBorders>
              <w:top w:val="single" w:sz="4" w:space="0" w:color="auto"/>
              <w:left w:val="single" w:sz="4" w:space="0" w:color="auto"/>
              <w:bottom w:val="single" w:sz="4" w:space="0" w:color="auto"/>
              <w:right w:val="nil"/>
            </w:tcBorders>
            <w:shd w:val="clear" w:color="auto" w:fill="FFFFFF"/>
          </w:tcPr>
          <w:p w14:paraId="678F74B8" w14:textId="77777777" w:rsidR="005B112D" w:rsidRPr="00EA3E5B" w:rsidRDefault="005B112D" w:rsidP="005B112D">
            <w:pPr>
              <w:spacing w:after="0" w:line="230" w:lineRule="exac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Кол-во часов</w:t>
            </w:r>
          </w:p>
        </w:tc>
        <w:tc>
          <w:tcPr>
            <w:tcW w:w="3508" w:type="dxa"/>
            <w:tcBorders>
              <w:top w:val="single" w:sz="4" w:space="0" w:color="auto"/>
              <w:left w:val="single" w:sz="4" w:space="0" w:color="auto"/>
              <w:bottom w:val="single" w:sz="4" w:space="0" w:color="auto"/>
              <w:right w:val="single" w:sz="4" w:space="0" w:color="auto"/>
            </w:tcBorders>
            <w:shd w:val="clear" w:color="auto" w:fill="FFFFFF"/>
            <w:vAlign w:val="bottom"/>
          </w:tcPr>
          <w:p w14:paraId="057D939C" w14:textId="77777777" w:rsidR="005B112D" w:rsidRPr="00EA3E5B" w:rsidRDefault="005B112D" w:rsidP="005B112D">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Ответственные</w:t>
            </w:r>
          </w:p>
        </w:tc>
      </w:tr>
      <w:tr w:rsidR="005B112D" w:rsidRPr="00EA3E5B" w14:paraId="7CF656C3" w14:textId="77777777" w:rsidTr="005B112D">
        <w:trPr>
          <w:gridAfter w:val="2"/>
          <w:wAfter w:w="119" w:type="dxa"/>
        </w:trPr>
        <w:tc>
          <w:tcPr>
            <w:tcW w:w="6658" w:type="dxa"/>
            <w:tcBorders>
              <w:top w:val="single" w:sz="4" w:space="0" w:color="auto"/>
              <w:left w:val="single" w:sz="4" w:space="0" w:color="auto"/>
              <w:bottom w:val="single" w:sz="4" w:space="0" w:color="auto"/>
              <w:right w:val="nil"/>
            </w:tcBorders>
            <w:shd w:val="clear" w:color="auto" w:fill="FFFFFF"/>
          </w:tcPr>
          <w:p w14:paraId="03877B04" w14:textId="77777777" w:rsidR="005B112D" w:rsidRPr="00D24E8E" w:rsidRDefault="005B112D" w:rsidP="005B112D">
            <w:pPr>
              <w:spacing w:after="0" w:line="240" w:lineRule="atLeast"/>
              <w:ind w:firstLine="22"/>
              <w:contextualSpacing/>
              <w:jc w:val="both"/>
              <w:rPr>
                <w:rFonts w:ascii="Times New Roman" w:hAnsi="Times New Roman" w:cs="Times New Roman"/>
                <w:sz w:val="24"/>
                <w:szCs w:val="24"/>
              </w:rPr>
            </w:pPr>
            <w:r w:rsidRPr="00D24E8E">
              <w:rPr>
                <w:rFonts w:ascii="Times New Roman" w:hAnsi="Times New Roman" w:cs="Times New Roman"/>
                <w:sz w:val="24"/>
                <w:szCs w:val="24"/>
              </w:rPr>
              <w:t>физкультурно-спортивно</w:t>
            </w:r>
            <w:r w:rsidRPr="00991A9C">
              <w:rPr>
                <w:rFonts w:ascii="Times New Roman" w:hAnsi="Times New Roman" w:cs="Times New Roman"/>
                <w:sz w:val="24"/>
                <w:szCs w:val="24"/>
              </w:rPr>
              <w:t>е</w:t>
            </w:r>
            <w:r w:rsidRPr="00D24E8E">
              <w:rPr>
                <w:rFonts w:ascii="Times New Roman" w:hAnsi="Times New Roman" w:cs="Times New Roman"/>
                <w:sz w:val="24"/>
                <w:szCs w:val="24"/>
              </w:rPr>
              <w:t xml:space="preserve"> – ШСК «Астра»</w:t>
            </w:r>
          </w:p>
          <w:p w14:paraId="7F86FEEC" w14:textId="77777777" w:rsidR="005B112D" w:rsidRPr="00EA3E5B" w:rsidRDefault="005B112D" w:rsidP="005B112D">
            <w:pPr>
              <w:spacing w:after="0" w:line="240" w:lineRule="atLeast"/>
              <w:ind w:firstLine="22"/>
              <w:contextualSpacing/>
              <w:jc w:val="both"/>
              <w:rPr>
                <w:rFonts w:ascii="Times New Roman" w:eastAsia="Times New Roman" w:hAnsi="Times New Roman" w:cs="Times New Roman"/>
                <w:color w:val="000000"/>
                <w:sz w:val="24"/>
                <w:szCs w:val="24"/>
                <w:lang w:eastAsia="ru-RU"/>
              </w:rPr>
            </w:pPr>
          </w:p>
        </w:tc>
        <w:tc>
          <w:tcPr>
            <w:tcW w:w="2126" w:type="dxa"/>
            <w:tcBorders>
              <w:top w:val="single" w:sz="4" w:space="0" w:color="auto"/>
              <w:left w:val="single" w:sz="4" w:space="0" w:color="auto"/>
              <w:bottom w:val="single" w:sz="4" w:space="0" w:color="auto"/>
              <w:right w:val="nil"/>
            </w:tcBorders>
            <w:shd w:val="clear" w:color="auto" w:fill="FFFFFF"/>
          </w:tcPr>
          <w:p w14:paraId="78EEA5F5" w14:textId="77777777" w:rsidR="005B112D" w:rsidRDefault="005B112D" w:rsidP="005B112D">
            <w:pPr>
              <w:spacing w:after="0" w:line="24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5-9</w:t>
            </w:r>
          </w:p>
          <w:p w14:paraId="76619C84" w14:textId="77777777" w:rsidR="005B112D" w:rsidRDefault="005B112D" w:rsidP="005B112D">
            <w:pPr>
              <w:spacing w:after="0" w:line="240" w:lineRule="atLeast"/>
              <w:jc w:val="both"/>
              <w:rPr>
                <w:rFonts w:ascii="Times New Roman" w:eastAsia="Times New Roman" w:hAnsi="Times New Roman" w:cs="Times New Roman"/>
                <w:color w:val="000000"/>
                <w:sz w:val="24"/>
                <w:szCs w:val="24"/>
                <w:lang w:eastAsia="ru-RU"/>
              </w:rPr>
            </w:pPr>
          </w:p>
        </w:tc>
        <w:tc>
          <w:tcPr>
            <w:tcW w:w="2268" w:type="dxa"/>
            <w:tcBorders>
              <w:top w:val="single" w:sz="4" w:space="0" w:color="auto"/>
              <w:left w:val="single" w:sz="4" w:space="0" w:color="auto"/>
              <w:bottom w:val="single" w:sz="4" w:space="0" w:color="auto"/>
              <w:right w:val="nil"/>
            </w:tcBorders>
            <w:shd w:val="clear" w:color="auto" w:fill="FFFFFF"/>
          </w:tcPr>
          <w:p w14:paraId="19BE5F2E" w14:textId="77777777" w:rsidR="005B112D" w:rsidRPr="00EA3E5B" w:rsidRDefault="005B112D" w:rsidP="005B112D">
            <w:pPr>
              <w:spacing w:after="0" w:line="230" w:lineRule="exact"/>
              <w:jc w:val="both"/>
              <w:rPr>
                <w:rFonts w:ascii="Times New Roman" w:eastAsia="Times New Roman" w:hAnsi="Times New Roman" w:cs="Times New Roman"/>
                <w:color w:val="000000"/>
                <w:sz w:val="24"/>
                <w:szCs w:val="24"/>
                <w:lang w:eastAsia="ru-RU"/>
              </w:rPr>
            </w:pPr>
            <w:r w:rsidRPr="00B94F8B">
              <w:rPr>
                <w:rFonts w:ascii="Times New Roman" w:eastAsia="Times New Roman" w:hAnsi="Times New Roman" w:cs="Times New Roman"/>
                <w:color w:val="000000"/>
                <w:sz w:val="24"/>
                <w:szCs w:val="24"/>
                <w:lang w:eastAsia="ru-RU"/>
              </w:rPr>
              <w:t xml:space="preserve">В соответствии с </w:t>
            </w:r>
            <w:r>
              <w:rPr>
                <w:rFonts w:ascii="Times New Roman" w:eastAsia="Times New Roman" w:hAnsi="Times New Roman" w:cs="Times New Roman"/>
                <w:color w:val="000000"/>
                <w:sz w:val="24"/>
                <w:szCs w:val="24"/>
                <w:lang w:eastAsia="ru-RU"/>
              </w:rPr>
              <w:t>расписанием</w:t>
            </w:r>
          </w:p>
        </w:tc>
        <w:tc>
          <w:tcPr>
            <w:tcW w:w="3508" w:type="dxa"/>
            <w:tcBorders>
              <w:top w:val="single" w:sz="4" w:space="0" w:color="auto"/>
              <w:left w:val="single" w:sz="4" w:space="0" w:color="auto"/>
              <w:bottom w:val="nil"/>
              <w:right w:val="single" w:sz="4" w:space="0" w:color="auto"/>
            </w:tcBorders>
            <w:shd w:val="clear" w:color="auto" w:fill="FFFFFF"/>
          </w:tcPr>
          <w:p w14:paraId="3756187D" w14:textId="77777777" w:rsidR="005B112D" w:rsidRPr="00EA3E5B" w:rsidRDefault="005B112D" w:rsidP="005B112D">
            <w:pPr>
              <w:spacing w:after="0" w:line="240" w:lineRule="auto"/>
              <w:rPr>
                <w:rFonts w:ascii="Times New Roman" w:eastAsia="Times New Roman" w:hAnsi="Times New Roman" w:cs="Times New Roman"/>
                <w:color w:val="000000"/>
                <w:sz w:val="24"/>
                <w:szCs w:val="24"/>
                <w:lang w:eastAsia="ru-RU"/>
              </w:rPr>
            </w:pPr>
            <w:r w:rsidRPr="00B94F8B">
              <w:rPr>
                <w:rFonts w:ascii="Times New Roman" w:eastAsia="Times New Roman" w:hAnsi="Times New Roman" w:cs="Times New Roman"/>
                <w:color w:val="000000"/>
                <w:sz w:val="24"/>
                <w:szCs w:val="24"/>
                <w:lang w:eastAsia="ru-RU"/>
              </w:rPr>
              <w:t>зам. директора по УВР, классные руководители, педагоги дополнительного образования</w:t>
            </w:r>
          </w:p>
        </w:tc>
      </w:tr>
      <w:tr w:rsidR="005B112D" w:rsidRPr="00EA3E5B" w14:paraId="049AC819" w14:textId="77777777" w:rsidTr="005B112D">
        <w:trPr>
          <w:gridAfter w:val="2"/>
          <w:wAfter w:w="119" w:type="dxa"/>
          <w:trHeight w:val="1140"/>
        </w:trPr>
        <w:tc>
          <w:tcPr>
            <w:tcW w:w="6658" w:type="dxa"/>
            <w:tcBorders>
              <w:top w:val="single" w:sz="4" w:space="0" w:color="auto"/>
              <w:left w:val="single" w:sz="4" w:space="0" w:color="auto"/>
              <w:right w:val="nil"/>
            </w:tcBorders>
            <w:shd w:val="clear" w:color="auto" w:fill="FFFFFF"/>
          </w:tcPr>
          <w:p w14:paraId="116B7180" w14:textId="77777777" w:rsidR="005B112D" w:rsidRPr="00D24E8E" w:rsidRDefault="005B112D" w:rsidP="005B112D">
            <w:pPr>
              <w:spacing w:after="0" w:line="240" w:lineRule="atLeast"/>
              <w:ind w:firstLine="22"/>
              <w:contextualSpacing/>
              <w:jc w:val="both"/>
              <w:rPr>
                <w:rFonts w:ascii="Times New Roman" w:hAnsi="Times New Roman" w:cs="Times New Roman"/>
                <w:sz w:val="24"/>
                <w:szCs w:val="24"/>
              </w:rPr>
            </w:pPr>
            <w:r w:rsidRPr="00D24E8E">
              <w:rPr>
                <w:rFonts w:ascii="Times New Roman" w:hAnsi="Times New Roman" w:cs="Times New Roman"/>
                <w:sz w:val="24"/>
                <w:szCs w:val="24"/>
              </w:rPr>
              <w:lastRenderedPageBreak/>
              <w:t>художественно</w:t>
            </w:r>
            <w:r>
              <w:rPr>
                <w:rFonts w:ascii="Times New Roman" w:hAnsi="Times New Roman" w:cs="Times New Roman"/>
                <w:sz w:val="24"/>
                <w:szCs w:val="24"/>
              </w:rPr>
              <w:t>е</w:t>
            </w:r>
            <w:r w:rsidRPr="00D24E8E">
              <w:rPr>
                <w:rFonts w:ascii="Times New Roman" w:hAnsi="Times New Roman" w:cs="Times New Roman"/>
                <w:sz w:val="24"/>
                <w:szCs w:val="24"/>
              </w:rPr>
              <w:t xml:space="preserve"> – ансамбль народного танца «Калинка», «Основы академической живописи и рисунка»;</w:t>
            </w:r>
          </w:p>
          <w:p w14:paraId="61EDFC50" w14:textId="77777777" w:rsidR="005B112D" w:rsidRPr="00EA3E5B" w:rsidRDefault="005B112D" w:rsidP="005B112D">
            <w:pPr>
              <w:spacing w:after="0" w:line="240" w:lineRule="atLeast"/>
              <w:ind w:firstLine="22"/>
              <w:contextualSpacing/>
              <w:jc w:val="both"/>
              <w:rPr>
                <w:rFonts w:ascii="Times New Roman" w:eastAsia="Times New Roman" w:hAnsi="Times New Roman" w:cs="Times New Roman"/>
                <w:color w:val="000000"/>
                <w:sz w:val="24"/>
                <w:szCs w:val="24"/>
                <w:lang w:eastAsia="ru-RU"/>
              </w:rPr>
            </w:pPr>
          </w:p>
        </w:tc>
        <w:tc>
          <w:tcPr>
            <w:tcW w:w="2126" w:type="dxa"/>
            <w:tcBorders>
              <w:top w:val="single" w:sz="4" w:space="0" w:color="auto"/>
              <w:left w:val="single" w:sz="4" w:space="0" w:color="auto"/>
              <w:bottom w:val="single" w:sz="4" w:space="0" w:color="auto"/>
              <w:right w:val="nil"/>
            </w:tcBorders>
            <w:shd w:val="clear" w:color="auto" w:fill="FFFFFF"/>
          </w:tcPr>
          <w:p w14:paraId="01F5677A" w14:textId="77777777" w:rsidR="005B112D" w:rsidRDefault="005B112D" w:rsidP="005B112D">
            <w:pPr>
              <w:spacing w:after="0" w:line="24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5-9</w:t>
            </w:r>
          </w:p>
          <w:p w14:paraId="3E8F61B4" w14:textId="77777777" w:rsidR="005B112D" w:rsidRDefault="005B112D" w:rsidP="005B112D">
            <w:pPr>
              <w:spacing w:after="0" w:line="240" w:lineRule="atLeast"/>
              <w:jc w:val="both"/>
              <w:rPr>
                <w:rFonts w:ascii="Times New Roman" w:eastAsia="Times New Roman" w:hAnsi="Times New Roman" w:cs="Times New Roman"/>
                <w:color w:val="000000"/>
                <w:sz w:val="24"/>
                <w:szCs w:val="24"/>
                <w:lang w:eastAsia="ru-RU"/>
              </w:rPr>
            </w:pPr>
          </w:p>
        </w:tc>
        <w:tc>
          <w:tcPr>
            <w:tcW w:w="2268" w:type="dxa"/>
            <w:tcBorders>
              <w:top w:val="single" w:sz="4" w:space="0" w:color="auto"/>
              <w:left w:val="single" w:sz="4" w:space="0" w:color="auto"/>
              <w:bottom w:val="single" w:sz="4" w:space="0" w:color="auto"/>
              <w:right w:val="nil"/>
            </w:tcBorders>
            <w:shd w:val="clear" w:color="auto" w:fill="FFFFFF"/>
          </w:tcPr>
          <w:p w14:paraId="1DA3FA95" w14:textId="77777777" w:rsidR="005B112D" w:rsidRPr="00EA3E5B" w:rsidRDefault="005B112D" w:rsidP="005B112D">
            <w:pPr>
              <w:spacing w:after="0" w:line="230" w:lineRule="exact"/>
              <w:jc w:val="both"/>
              <w:rPr>
                <w:rFonts w:ascii="Times New Roman" w:eastAsia="Times New Roman" w:hAnsi="Times New Roman" w:cs="Times New Roman"/>
                <w:color w:val="000000"/>
                <w:sz w:val="24"/>
                <w:szCs w:val="24"/>
                <w:lang w:eastAsia="ru-RU"/>
              </w:rPr>
            </w:pPr>
            <w:r w:rsidRPr="00B94F8B">
              <w:rPr>
                <w:rFonts w:ascii="Times New Roman" w:eastAsia="Times New Roman" w:hAnsi="Times New Roman" w:cs="Times New Roman"/>
                <w:color w:val="000000"/>
                <w:sz w:val="24"/>
                <w:szCs w:val="24"/>
                <w:lang w:eastAsia="ru-RU"/>
              </w:rPr>
              <w:t xml:space="preserve">В соответствии с </w:t>
            </w:r>
            <w:r>
              <w:rPr>
                <w:rFonts w:ascii="Times New Roman" w:eastAsia="Times New Roman" w:hAnsi="Times New Roman" w:cs="Times New Roman"/>
                <w:color w:val="000000"/>
                <w:sz w:val="24"/>
                <w:szCs w:val="24"/>
                <w:lang w:eastAsia="ru-RU"/>
              </w:rPr>
              <w:t>расписанием</w:t>
            </w:r>
          </w:p>
        </w:tc>
        <w:tc>
          <w:tcPr>
            <w:tcW w:w="3508" w:type="dxa"/>
            <w:tcBorders>
              <w:top w:val="single" w:sz="4" w:space="0" w:color="auto"/>
              <w:left w:val="single" w:sz="4" w:space="0" w:color="auto"/>
              <w:bottom w:val="single" w:sz="4" w:space="0" w:color="auto"/>
              <w:right w:val="single" w:sz="4" w:space="0" w:color="auto"/>
            </w:tcBorders>
            <w:shd w:val="clear" w:color="auto" w:fill="FFFFFF"/>
          </w:tcPr>
          <w:p w14:paraId="36D0D57C" w14:textId="77777777" w:rsidR="005B112D" w:rsidRPr="00EA3E5B" w:rsidRDefault="005B112D" w:rsidP="005B112D">
            <w:pPr>
              <w:spacing w:after="0" w:line="240" w:lineRule="auto"/>
              <w:jc w:val="both"/>
              <w:rPr>
                <w:rFonts w:ascii="Times New Roman" w:eastAsia="Times New Roman" w:hAnsi="Times New Roman" w:cs="Times New Roman"/>
                <w:color w:val="000000"/>
                <w:sz w:val="24"/>
                <w:szCs w:val="24"/>
                <w:lang w:eastAsia="ru-RU"/>
              </w:rPr>
            </w:pPr>
            <w:r w:rsidRPr="00B94F8B">
              <w:rPr>
                <w:rFonts w:ascii="Times New Roman" w:eastAsia="Times New Roman" w:hAnsi="Times New Roman" w:cs="Times New Roman"/>
                <w:color w:val="000000"/>
                <w:sz w:val="24"/>
                <w:szCs w:val="24"/>
                <w:lang w:eastAsia="ru-RU"/>
              </w:rPr>
              <w:t>зам. директора по УВР, классные руководители, педагоги дополнительного образования</w:t>
            </w:r>
          </w:p>
        </w:tc>
      </w:tr>
      <w:tr w:rsidR="005B112D" w:rsidRPr="00EA3E5B" w14:paraId="4EEC0806" w14:textId="77777777" w:rsidTr="005B112D">
        <w:trPr>
          <w:gridAfter w:val="2"/>
          <w:wAfter w:w="119" w:type="dxa"/>
        </w:trPr>
        <w:tc>
          <w:tcPr>
            <w:tcW w:w="6658" w:type="dxa"/>
            <w:tcBorders>
              <w:top w:val="single" w:sz="4" w:space="0" w:color="auto"/>
              <w:left w:val="single" w:sz="4" w:space="0" w:color="auto"/>
              <w:bottom w:val="single" w:sz="4" w:space="0" w:color="auto"/>
              <w:right w:val="nil"/>
            </w:tcBorders>
            <w:shd w:val="clear" w:color="auto" w:fill="FFFFFF"/>
          </w:tcPr>
          <w:p w14:paraId="40FB1696" w14:textId="77777777" w:rsidR="005B112D" w:rsidRPr="00D24E8E" w:rsidRDefault="005B112D" w:rsidP="005B112D">
            <w:pPr>
              <w:spacing w:after="0" w:line="240" w:lineRule="atLeast"/>
              <w:ind w:firstLine="22"/>
              <w:contextualSpacing/>
              <w:jc w:val="both"/>
              <w:rPr>
                <w:rFonts w:ascii="Times New Roman" w:hAnsi="Times New Roman" w:cs="Times New Roman"/>
                <w:sz w:val="24"/>
                <w:szCs w:val="24"/>
              </w:rPr>
            </w:pPr>
            <w:r w:rsidRPr="00D24E8E">
              <w:rPr>
                <w:rFonts w:ascii="Times New Roman" w:hAnsi="Times New Roman" w:cs="Times New Roman"/>
                <w:sz w:val="24"/>
                <w:szCs w:val="24"/>
              </w:rPr>
              <w:t>социально-гуманитарно</w:t>
            </w:r>
            <w:r>
              <w:rPr>
                <w:rFonts w:ascii="Times New Roman" w:hAnsi="Times New Roman" w:cs="Times New Roman"/>
                <w:sz w:val="24"/>
                <w:szCs w:val="24"/>
              </w:rPr>
              <w:t>е</w:t>
            </w:r>
            <w:r w:rsidRPr="00D24E8E">
              <w:rPr>
                <w:rFonts w:ascii="Times New Roman" w:hAnsi="Times New Roman" w:cs="Times New Roman"/>
                <w:sz w:val="24"/>
                <w:szCs w:val="24"/>
              </w:rPr>
              <w:t xml:space="preserve"> – кружок «Победа»</w:t>
            </w:r>
          </w:p>
          <w:p w14:paraId="7B9E5879" w14:textId="77777777" w:rsidR="005B112D" w:rsidRPr="00EA3E5B" w:rsidRDefault="005B112D" w:rsidP="005B112D">
            <w:pPr>
              <w:spacing w:after="0" w:line="230" w:lineRule="exact"/>
              <w:jc w:val="both"/>
              <w:rPr>
                <w:rFonts w:ascii="Times New Roman" w:eastAsia="Times New Roman" w:hAnsi="Times New Roman" w:cs="Times New Roman"/>
                <w:color w:val="000000"/>
                <w:sz w:val="24"/>
                <w:szCs w:val="24"/>
                <w:lang w:eastAsia="ru-RU"/>
              </w:rPr>
            </w:pPr>
          </w:p>
        </w:tc>
        <w:tc>
          <w:tcPr>
            <w:tcW w:w="2126" w:type="dxa"/>
            <w:tcBorders>
              <w:top w:val="single" w:sz="4" w:space="0" w:color="auto"/>
              <w:left w:val="single" w:sz="4" w:space="0" w:color="auto"/>
              <w:bottom w:val="single" w:sz="4" w:space="0" w:color="auto"/>
              <w:right w:val="nil"/>
            </w:tcBorders>
            <w:shd w:val="clear" w:color="auto" w:fill="FFFFFF"/>
          </w:tcPr>
          <w:p w14:paraId="04B50DF3" w14:textId="77777777" w:rsidR="005B112D" w:rsidRDefault="005B112D" w:rsidP="005B112D">
            <w:pPr>
              <w:spacing w:after="0" w:line="24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5-9</w:t>
            </w:r>
          </w:p>
          <w:p w14:paraId="30E4DDA6" w14:textId="77777777" w:rsidR="005B112D" w:rsidRDefault="005B112D" w:rsidP="005B112D">
            <w:pPr>
              <w:spacing w:after="0" w:line="240" w:lineRule="atLeast"/>
              <w:jc w:val="both"/>
              <w:rPr>
                <w:rFonts w:ascii="Times New Roman" w:eastAsia="Times New Roman" w:hAnsi="Times New Roman" w:cs="Times New Roman"/>
                <w:color w:val="000000"/>
                <w:sz w:val="24"/>
                <w:szCs w:val="24"/>
                <w:lang w:eastAsia="ru-RU"/>
              </w:rPr>
            </w:pPr>
          </w:p>
        </w:tc>
        <w:tc>
          <w:tcPr>
            <w:tcW w:w="2268" w:type="dxa"/>
            <w:tcBorders>
              <w:top w:val="single" w:sz="4" w:space="0" w:color="auto"/>
              <w:left w:val="single" w:sz="4" w:space="0" w:color="auto"/>
              <w:bottom w:val="single" w:sz="4" w:space="0" w:color="auto"/>
              <w:right w:val="nil"/>
            </w:tcBorders>
            <w:shd w:val="clear" w:color="auto" w:fill="FFFFFF"/>
          </w:tcPr>
          <w:p w14:paraId="5717EFE3" w14:textId="77777777" w:rsidR="005B112D" w:rsidRPr="00EA3E5B" w:rsidRDefault="005B112D" w:rsidP="005B112D">
            <w:pPr>
              <w:spacing w:after="0" w:line="230" w:lineRule="exact"/>
              <w:jc w:val="both"/>
              <w:rPr>
                <w:rFonts w:ascii="Times New Roman" w:eastAsia="Times New Roman" w:hAnsi="Times New Roman" w:cs="Times New Roman"/>
                <w:color w:val="000000"/>
                <w:sz w:val="24"/>
                <w:szCs w:val="24"/>
                <w:lang w:eastAsia="ru-RU"/>
              </w:rPr>
            </w:pPr>
            <w:r w:rsidRPr="00B94F8B">
              <w:rPr>
                <w:rFonts w:ascii="Times New Roman" w:eastAsia="Times New Roman" w:hAnsi="Times New Roman" w:cs="Times New Roman"/>
                <w:color w:val="000000"/>
                <w:sz w:val="24"/>
                <w:szCs w:val="24"/>
                <w:lang w:eastAsia="ru-RU"/>
              </w:rPr>
              <w:t xml:space="preserve">В соответствии с </w:t>
            </w:r>
            <w:r>
              <w:rPr>
                <w:rFonts w:ascii="Times New Roman" w:eastAsia="Times New Roman" w:hAnsi="Times New Roman" w:cs="Times New Roman"/>
                <w:color w:val="000000"/>
                <w:sz w:val="24"/>
                <w:szCs w:val="24"/>
                <w:lang w:eastAsia="ru-RU"/>
              </w:rPr>
              <w:t>расписанием</w:t>
            </w:r>
          </w:p>
        </w:tc>
        <w:tc>
          <w:tcPr>
            <w:tcW w:w="3508" w:type="dxa"/>
            <w:tcBorders>
              <w:top w:val="single" w:sz="4" w:space="0" w:color="auto"/>
              <w:left w:val="single" w:sz="4" w:space="0" w:color="auto"/>
              <w:bottom w:val="single" w:sz="4" w:space="0" w:color="auto"/>
              <w:right w:val="single" w:sz="4" w:space="0" w:color="auto"/>
            </w:tcBorders>
            <w:shd w:val="clear" w:color="auto" w:fill="FFFFFF"/>
          </w:tcPr>
          <w:p w14:paraId="4C5AB559" w14:textId="77777777" w:rsidR="005B112D" w:rsidRPr="00EA3E5B" w:rsidRDefault="005B112D" w:rsidP="005B112D">
            <w:pPr>
              <w:spacing w:after="0" w:line="240" w:lineRule="auto"/>
              <w:jc w:val="both"/>
              <w:rPr>
                <w:rFonts w:ascii="Times New Roman" w:eastAsia="Times New Roman" w:hAnsi="Times New Roman" w:cs="Times New Roman"/>
                <w:color w:val="000000"/>
                <w:sz w:val="24"/>
                <w:szCs w:val="24"/>
                <w:lang w:eastAsia="ru-RU"/>
              </w:rPr>
            </w:pPr>
            <w:r w:rsidRPr="00B94F8B">
              <w:rPr>
                <w:rFonts w:ascii="Times New Roman" w:eastAsia="Times New Roman" w:hAnsi="Times New Roman" w:cs="Times New Roman"/>
                <w:color w:val="000000"/>
                <w:sz w:val="24"/>
                <w:szCs w:val="24"/>
                <w:lang w:eastAsia="ru-RU"/>
              </w:rPr>
              <w:t>зам. директора по УВР, классные руководители, педагоги дополнительного образования</w:t>
            </w:r>
          </w:p>
        </w:tc>
      </w:tr>
    </w:tbl>
    <w:p w14:paraId="23145C9C" w14:textId="77777777" w:rsidR="005B112D" w:rsidRDefault="005B112D"/>
    <w:p w14:paraId="2C0F29BF" w14:textId="77777777" w:rsidR="00B94F8B" w:rsidRDefault="00B94F8B"/>
    <w:sectPr w:rsidR="00B94F8B" w:rsidSect="005B112D">
      <w:pgSz w:w="16838" w:h="11906" w:orient="landscape"/>
      <w:pgMar w:top="1843"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Е">
    <w:altName w:val="Calibri"/>
    <w:charset w:val="00"/>
    <w:family w:val="roman"/>
    <w:pitch w:val="variable"/>
    <w:sig w:usb0="00000000" w:usb1="09060000" w:usb2="00000010" w:usb3="00000000" w:csb0="00080000" w:csb1="00000000"/>
  </w:font>
  <w:font w:name="Segoe UI">
    <w:panose1 w:val="020B0502040204020203"/>
    <w:charset w:val="CC"/>
    <w:family w:val="swiss"/>
    <w:pitch w:val="variable"/>
    <w:sig w:usb0="E4002EFF" w:usb1="C000E47F" w:usb2="00000009" w:usb3="00000000" w:csb0="000001FF" w:csb1="00000000"/>
  </w:font>
  <w:font w:name="yandex-sans">
    <w:altName w:val="Times New Roman"/>
    <w:panose1 w:val="00000000000000000000"/>
    <w:charset w:val="00"/>
    <w:family w:val="roman"/>
    <w:notTrueType/>
    <w:pitch w:val="default"/>
  </w:font>
  <w:font w:name="Georgia">
    <w:panose1 w:val="02040502050405020303"/>
    <w:charset w:val="CC"/>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0"/>
    <w:lvl w:ilvl="0">
      <w:start w:val="1"/>
      <w:numFmt w:val="bullet"/>
      <w:lvlText w:val="-"/>
      <w:lvlJc w:val="left"/>
      <w:rPr>
        <w:b w:val="0"/>
        <w:bCs w:val="0"/>
        <w:i w:val="0"/>
        <w:iCs w:val="0"/>
        <w:smallCaps w:val="0"/>
        <w:strike w:val="0"/>
        <w:color w:val="000000"/>
        <w:spacing w:val="0"/>
        <w:w w:val="100"/>
        <w:position w:val="0"/>
        <w:sz w:val="22"/>
        <w:szCs w:val="22"/>
        <w:u w:val="none"/>
      </w:rPr>
    </w:lvl>
    <w:lvl w:ilvl="1">
      <w:start w:val="1"/>
      <w:numFmt w:val="bullet"/>
      <w:lvlText w:val="-"/>
      <w:lvlJc w:val="left"/>
      <w:rPr>
        <w:b w:val="0"/>
        <w:bCs w:val="0"/>
        <w:i w:val="0"/>
        <w:iCs w:val="0"/>
        <w:smallCaps w:val="0"/>
        <w:strike w:val="0"/>
        <w:color w:val="000000"/>
        <w:spacing w:val="0"/>
        <w:w w:val="100"/>
        <w:position w:val="0"/>
        <w:sz w:val="22"/>
        <w:szCs w:val="22"/>
        <w:u w:val="none"/>
      </w:rPr>
    </w:lvl>
    <w:lvl w:ilvl="2">
      <w:start w:val="1"/>
      <w:numFmt w:val="bullet"/>
      <w:lvlText w:val="-"/>
      <w:lvlJc w:val="left"/>
      <w:rPr>
        <w:b w:val="0"/>
        <w:bCs w:val="0"/>
        <w:i w:val="0"/>
        <w:iCs w:val="0"/>
        <w:smallCaps w:val="0"/>
        <w:strike w:val="0"/>
        <w:color w:val="000000"/>
        <w:spacing w:val="0"/>
        <w:w w:val="100"/>
        <w:position w:val="0"/>
        <w:sz w:val="22"/>
        <w:szCs w:val="22"/>
        <w:u w:val="none"/>
      </w:rPr>
    </w:lvl>
    <w:lvl w:ilvl="3">
      <w:start w:val="1"/>
      <w:numFmt w:val="bullet"/>
      <w:lvlText w:val="-"/>
      <w:lvlJc w:val="left"/>
      <w:rPr>
        <w:b w:val="0"/>
        <w:bCs w:val="0"/>
        <w:i w:val="0"/>
        <w:iCs w:val="0"/>
        <w:smallCaps w:val="0"/>
        <w:strike w:val="0"/>
        <w:color w:val="000000"/>
        <w:spacing w:val="0"/>
        <w:w w:val="100"/>
        <w:position w:val="0"/>
        <w:sz w:val="22"/>
        <w:szCs w:val="22"/>
        <w:u w:val="none"/>
      </w:rPr>
    </w:lvl>
    <w:lvl w:ilvl="4">
      <w:start w:val="1"/>
      <w:numFmt w:val="bullet"/>
      <w:lvlText w:val="-"/>
      <w:lvlJc w:val="left"/>
      <w:rPr>
        <w:b w:val="0"/>
        <w:bCs w:val="0"/>
        <w:i w:val="0"/>
        <w:iCs w:val="0"/>
        <w:smallCaps w:val="0"/>
        <w:strike w:val="0"/>
        <w:color w:val="000000"/>
        <w:spacing w:val="0"/>
        <w:w w:val="100"/>
        <w:position w:val="0"/>
        <w:sz w:val="22"/>
        <w:szCs w:val="22"/>
        <w:u w:val="none"/>
      </w:rPr>
    </w:lvl>
    <w:lvl w:ilvl="5">
      <w:start w:val="1"/>
      <w:numFmt w:val="bullet"/>
      <w:lvlText w:val="-"/>
      <w:lvlJc w:val="left"/>
      <w:rPr>
        <w:b w:val="0"/>
        <w:bCs w:val="0"/>
        <w:i w:val="0"/>
        <w:iCs w:val="0"/>
        <w:smallCaps w:val="0"/>
        <w:strike w:val="0"/>
        <w:color w:val="000000"/>
        <w:spacing w:val="0"/>
        <w:w w:val="100"/>
        <w:position w:val="0"/>
        <w:sz w:val="22"/>
        <w:szCs w:val="22"/>
        <w:u w:val="none"/>
      </w:rPr>
    </w:lvl>
    <w:lvl w:ilvl="6">
      <w:start w:val="1"/>
      <w:numFmt w:val="bullet"/>
      <w:lvlText w:val="-"/>
      <w:lvlJc w:val="left"/>
      <w:rPr>
        <w:b w:val="0"/>
        <w:bCs w:val="0"/>
        <w:i w:val="0"/>
        <w:iCs w:val="0"/>
        <w:smallCaps w:val="0"/>
        <w:strike w:val="0"/>
        <w:color w:val="000000"/>
        <w:spacing w:val="0"/>
        <w:w w:val="100"/>
        <w:position w:val="0"/>
        <w:sz w:val="22"/>
        <w:szCs w:val="22"/>
        <w:u w:val="none"/>
      </w:rPr>
    </w:lvl>
    <w:lvl w:ilvl="7">
      <w:start w:val="1"/>
      <w:numFmt w:val="bullet"/>
      <w:lvlText w:val="-"/>
      <w:lvlJc w:val="left"/>
      <w:rPr>
        <w:b w:val="0"/>
        <w:bCs w:val="0"/>
        <w:i w:val="0"/>
        <w:iCs w:val="0"/>
        <w:smallCaps w:val="0"/>
        <w:strike w:val="0"/>
        <w:color w:val="000000"/>
        <w:spacing w:val="0"/>
        <w:w w:val="100"/>
        <w:position w:val="0"/>
        <w:sz w:val="22"/>
        <w:szCs w:val="22"/>
        <w:u w:val="none"/>
      </w:rPr>
    </w:lvl>
    <w:lvl w:ilvl="8">
      <w:start w:val="1"/>
      <w:numFmt w:val="bullet"/>
      <w:lvlText w:val="-"/>
      <w:lvlJc w:val="left"/>
      <w:rPr>
        <w:b w:val="0"/>
        <w:bCs w:val="0"/>
        <w:i w:val="0"/>
        <w:iCs w:val="0"/>
        <w:smallCaps w:val="0"/>
        <w:strike w:val="0"/>
        <w:color w:val="000000"/>
        <w:spacing w:val="0"/>
        <w:w w:val="100"/>
        <w:position w:val="0"/>
        <w:sz w:val="22"/>
        <w:szCs w:val="22"/>
        <w:u w:val="none"/>
      </w:rPr>
    </w:lvl>
  </w:abstractNum>
  <w:abstractNum w:abstractNumId="1" w15:restartNumberingAfterBreak="0">
    <w:nsid w:val="00000003"/>
    <w:multiLevelType w:val="multilevel"/>
    <w:tmpl w:val="00000002"/>
    <w:lvl w:ilvl="0">
      <w:start w:val="1"/>
      <w:numFmt w:val="bullet"/>
      <w:lvlText w:val="-"/>
      <w:lvlJc w:val="left"/>
      <w:rPr>
        <w:b w:val="0"/>
        <w:bCs w:val="0"/>
        <w:i w:val="0"/>
        <w:iCs w:val="0"/>
        <w:smallCaps w:val="0"/>
        <w:strike w:val="0"/>
        <w:color w:val="000000"/>
        <w:spacing w:val="0"/>
        <w:w w:val="100"/>
        <w:position w:val="0"/>
        <w:sz w:val="22"/>
        <w:szCs w:val="22"/>
        <w:u w:val="none"/>
      </w:rPr>
    </w:lvl>
    <w:lvl w:ilvl="1">
      <w:start w:val="1"/>
      <w:numFmt w:val="bullet"/>
      <w:lvlText w:val="-"/>
      <w:lvlJc w:val="left"/>
      <w:rPr>
        <w:b w:val="0"/>
        <w:bCs w:val="0"/>
        <w:i w:val="0"/>
        <w:iCs w:val="0"/>
        <w:smallCaps w:val="0"/>
        <w:strike w:val="0"/>
        <w:color w:val="000000"/>
        <w:spacing w:val="0"/>
        <w:w w:val="100"/>
        <w:position w:val="0"/>
        <w:sz w:val="22"/>
        <w:szCs w:val="22"/>
        <w:u w:val="none"/>
      </w:rPr>
    </w:lvl>
    <w:lvl w:ilvl="2">
      <w:start w:val="1"/>
      <w:numFmt w:val="bullet"/>
      <w:lvlText w:val="-"/>
      <w:lvlJc w:val="left"/>
      <w:rPr>
        <w:b w:val="0"/>
        <w:bCs w:val="0"/>
        <w:i w:val="0"/>
        <w:iCs w:val="0"/>
        <w:smallCaps w:val="0"/>
        <w:strike w:val="0"/>
        <w:color w:val="000000"/>
        <w:spacing w:val="0"/>
        <w:w w:val="100"/>
        <w:position w:val="0"/>
        <w:sz w:val="22"/>
        <w:szCs w:val="22"/>
        <w:u w:val="none"/>
      </w:rPr>
    </w:lvl>
    <w:lvl w:ilvl="3">
      <w:start w:val="1"/>
      <w:numFmt w:val="bullet"/>
      <w:lvlText w:val="-"/>
      <w:lvlJc w:val="left"/>
      <w:rPr>
        <w:b w:val="0"/>
        <w:bCs w:val="0"/>
        <w:i w:val="0"/>
        <w:iCs w:val="0"/>
        <w:smallCaps w:val="0"/>
        <w:strike w:val="0"/>
        <w:color w:val="000000"/>
        <w:spacing w:val="0"/>
        <w:w w:val="100"/>
        <w:position w:val="0"/>
        <w:sz w:val="22"/>
        <w:szCs w:val="22"/>
        <w:u w:val="none"/>
      </w:rPr>
    </w:lvl>
    <w:lvl w:ilvl="4">
      <w:start w:val="1"/>
      <w:numFmt w:val="bullet"/>
      <w:lvlText w:val="-"/>
      <w:lvlJc w:val="left"/>
      <w:rPr>
        <w:b w:val="0"/>
        <w:bCs w:val="0"/>
        <w:i w:val="0"/>
        <w:iCs w:val="0"/>
        <w:smallCaps w:val="0"/>
        <w:strike w:val="0"/>
        <w:color w:val="000000"/>
        <w:spacing w:val="0"/>
        <w:w w:val="100"/>
        <w:position w:val="0"/>
        <w:sz w:val="22"/>
        <w:szCs w:val="22"/>
        <w:u w:val="none"/>
      </w:rPr>
    </w:lvl>
    <w:lvl w:ilvl="5">
      <w:start w:val="1"/>
      <w:numFmt w:val="bullet"/>
      <w:lvlText w:val="-"/>
      <w:lvlJc w:val="left"/>
      <w:rPr>
        <w:b w:val="0"/>
        <w:bCs w:val="0"/>
        <w:i w:val="0"/>
        <w:iCs w:val="0"/>
        <w:smallCaps w:val="0"/>
        <w:strike w:val="0"/>
        <w:color w:val="000000"/>
        <w:spacing w:val="0"/>
        <w:w w:val="100"/>
        <w:position w:val="0"/>
        <w:sz w:val="22"/>
        <w:szCs w:val="22"/>
        <w:u w:val="none"/>
      </w:rPr>
    </w:lvl>
    <w:lvl w:ilvl="6">
      <w:start w:val="1"/>
      <w:numFmt w:val="bullet"/>
      <w:lvlText w:val="-"/>
      <w:lvlJc w:val="left"/>
      <w:rPr>
        <w:b w:val="0"/>
        <w:bCs w:val="0"/>
        <w:i w:val="0"/>
        <w:iCs w:val="0"/>
        <w:smallCaps w:val="0"/>
        <w:strike w:val="0"/>
        <w:color w:val="000000"/>
        <w:spacing w:val="0"/>
        <w:w w:val="100"/>
        <w:position w:val="0"/>
        <w:sz w:val="22"/>
        <w:szCs w:val="22"/>
        <w:u w:val="none"/>
      </w:rPr>
    </w:lvl>
    <w:lvl w:ilvl="7">
      <w:start w:val="1"/>
      <w:numFmt w:val="bullet"/>
      <w:lvlText w:val="-"/>
      <w:lvlJc w:val="left"/>
      <w:rPr>
        <w:b w:val="0"/>
        <w:bCs w:val="0"/>
        <w:i w:val="0"/>
        <w:iCs w:val="0"/>
        <w:smallCaps w:val="0"/>
        <w:strike w:val="0"/>
        <w:color w:val="000000"/>
        <w:spacing w:val="0"/>
        <w:w w:val="100"/>
        <w:position w:val="0"/>
        <w:sz w:val="22"/>
        <w:szCs w:val="22"/>
        <w:u w:val="none"/>
      </w:rPr>
    </w:lvl>
    <w:lvl w:ilvl="8">
      <w:start w:val="1"/>
      <w:numFmt w:val="bullet"/>
      <w:lvlText w:val="-"/>
      <w:lvlJc w:val="left"/>
      <w:rPr>
        <w:b w:val="0"/>
        <w:bCs w:val="0"/>
        <w:i w:val="0"/>
        <w:iCs w:val="0"/>
        <w:smallCaps w:val="0"/>
        <w:strike w:val="0"/>
        <w:color w:val="000000"/>
        <w:spacing w:val="0"/>
        <w:w w:val="100"/>
        <w:position w:val="0"/>
        <w:sz w:val="22"/>
        <w:szCs w:val="22"/>
        <w:u w:val="none"/>
      </w:rPr>
    </w:lvl>
  </w:abstractNum>
  <w:abstractNum w:abstractNumId="2" w15:restartNumberingAfterBreak="0">
    <w:nsid w:val="00000005"/>
    <w:multiLevelType w:val="multilevel"/>
    <w:tmpl w:val="00000004"/>
    <w:lvl w:ilvl="0">
      <w:start w:val="1"/>
      <w:numFmt w:val="bullet"/>
      <w:lvlText w:val="-"/>
      <w:lvlJc w:val="left"/>
      <w:rPr>
        <w:b w:val="0"/>
        <w:bCs w:val="0"/>
        <w:i w:val="0"/>
        <w:iCs w:val="0"/>
        <w:smallCaps w:val="0"/>
        <w:strike w:val="0"/>
        <w:color w:val="000000"/>
        <w:spacing w:val="0"/>
        <w:w w:val="100"/>
        <w:position w:val="0"/>
        <w:sz w:val="22"/>
        <w:szCs w:val="22"/>
        <w:u w:val="none"/>
      </w:rPr>
    </w:lvl>
    <w:lvl w:ilvl="1">
      <w:start w:val="1"/>
      <w:numFmt w:val="bullet"/>
      <w:lvlText w:val="-"/>
      <w:lvlJc w:val="left"/>
      <w:rPr>
        <w:b w:val="0"/>
        <w:bCs w:val="0"/>
        <w:i w:val="0"/>
        <w:iCs w:val="0"/>
        <w:smallCaps w:val="0"/>
        <w:strike w:val="0"/>
        <w:color w:val="000000"/>
        <w:spacing w:val="0"/>
        <w:w w:val="100"/>
        <w:position w:val="0"/>
        <w:sz w:val="22"/>
        <w:szCs w:val="22"/>
        <w:u w:val="none"/>
      </w:rPr>
    </w:lvl>
    <w:lvl w:ilvl="2">
      <w:start w:val="1"/>
      <w:numFmt w:val="bullet"/>
      <w:lvlText w:val="-"/>
      <w:lvlJc w:val="left"/>
      <w:rPr>
        <w:b w:val="0"/>
        <w:bCs w:val="0"/>
        <w:i w:val="0"/>
        <w:iCs w:val="0"/>
        <w:smallCaps w:val="0"/>
        <w:strike w:val="0"/>
        <w:color w:val="000000"/>
        <w:spacing w:val="0"/>
        <w:w w:val="100"/>
        <w:position w:val="0"/>
        <w:sz w:val="22"/>
        <w:szCs w:val="22"/>
        <w:u w:val="none"/>
      </w:rPr>
    </w:lvl>
    <w:lvl w:ilvl="3">
      <w:start w:val="1"/>
      <w:numFmt w:val="bullet"/>
      <w:lvlText w:val="-"/>
      <w:lvlJc w:val="left"/>
      <w:rPr>
        <w:b w:val="0"/>
        <w:bCs w:val="0"/>
        <w:i w:val="0"/>
        <w:iCs w:val="0"/>
        <w:smallCaps w:val="0"/>
        <w:strike w:val="0"/>
        <w:color w:val="000000"/>
        <w:spacing w:val="0"/>
        <w:w w:val="100"/>
        <w:position w:val="0"/>
        <w:sz w:val="22"/>
        <w:szCs w:val="22"/>
        <w:u w:val="none"/>
      </w:rPr>
    </w:lvl>
    <w:lvl w:ilvl="4">
      <w:start w:val="1"/>
      <w:numFmt w:val="bullet"/>
      <w:lvlText w:val="-"/>
      <w:lvlJc w:val="left"/>
      <w:rPr>
        <w:b w:val="0"/>
        <w:bCs w:val="0"/>
        <w:i w:val="0"/>
        <w:iCs w:val="0"/>
        <w:smallCaps w:val="0"/>
        <w:strike w:val="0"/>
        <w:color w:val="000000"/>
        <w:spacing w:val="0"/>
        <w:w w:val="100"/>
        <w:position w:val="0"/>
        <w:sz w:val="22"/>
        <w:szCs w:val="22"/>
        <w:u w:val="none"/>
      </w:rPr>
    </w:lvl>
    <w:lvl w:ilvl="5">
      <w:start w:val="1"/>
      <w:numFmt w:val="bullet"/>
      <w:lvlText w:val="-"/>
      <w:lvlJc w:val="left"/>
      <w:rPr>
        <w:b w:val="0"/>
        <w:bCs w:val="0"/>
        <w:i w:val="0"/>
        <w:iCs w:val="0"/>
        <w:smallCaps w:val="0"/>
        <w:strike w:val="0"/>
        <w:color w:val="000000"/>
        <w:spacing w:val="0"/>
        <w:w w:val="100"/>
        <w:position w:val="0"/>
        <w:sz w:val="22"/>
        <w:szCs w:val="22"/>
        <w:u w:val="none"/>
      </w:rPr>
    </w:lvl>
    <w:lvl w:ilvl="6">
      <w:start w:val="1"/>
      <w:numFmt w:val="bullet"/>
      <w:lvlText w:val="-"/>
      <w:lvlJc w:val="left"/>
      <w:rPr>
        <w:b w:val="0"/>
        <w:bCs w:val="0"/>
        <w:i w:val="0"/>
        <w:iCs w:val="0"/>
        <w:smallCaps w:val="0"/>
        <w:strike w:val="0"/>
        <w:color w:val="000000"/>
        <w:spacing w:val="0"/>
        <w:w w:val="100"/>
        <w:position w:val="0"/>
        <w:sz w:val="22"/>
        <w:szCs w:val="22"/>
        <w:u w:val="none"/>
      </w:rPr>
    </w:lvl>
    <w:lvl w:ilvl="7">
      <w:start w:val="1"/>
      <w:numFmt w:val="bullet"/>
      <w:lvlText w:val="-"/>
      <w:lvlJc w:val="left"/>
      <w:rPr>
        <w:b w:val="0"/>
        <w:bCs w:val="0"/>
        <w:i w:val="0"/>
        <w:iCs w:val="0"/>
        <w:smallCaps w:val="0"/>
        <w:strike w:val="0"/>
        <w:color w:val="000000"/>
        <w:spacing w:val="0"/>
        <w:w w:val="100"/>
        <w:position w:val="0"/>
        <w:sz w:val="22"/>
        <w:szCs w:val="22"/>
        <w:u w:val="none"/>
      </w:rPr>
    </w:lvl>
    <w:lvl w:ilvl="8">
      <w:start w:val="1"/>
      <w:numFmt w:val="bullet"/>
      <w:lvlText w:val="-"/>
      <w:lvlJc w:val="left"/>
      <w:rPr>
        <w:b w:val="0"/>
        <w:bCs w:val="0"/>
        <w:i w:val="0"/>
        <w:iCs w:val="0"/>
        <w:smallCaps w:val="0"/>
        <w:strike w:val="0"/>
        <w:color w:val="000000"/>
        <w:spacing w:val="0"/>
        <w:w w:val="100"/>
        <w:position w:val="0"/>
        <w:sz w:val="22"/>
        <w:szCs w:val="22"/>
        <w:u w:val="none"/>
      </w:rPr>
    </w:lvl>
  </w:abstractNum>
  <w:abstractNum w:abstractNumId="3" w15:restartNumberingAfterBreak="0">
    <w:nsid w:val="00000007"/>
    <w:multiLevelType w:val="multilevel"/>
    <w:tmpl w:val="00000006"/>
    <w:lvl w:ilvl="0">
      <w:start w:val="1"/>
      <w:numFmt w:val="bullet"/>
      <w:lvlText w:val="-"/>
      <w:lvlJc w:val="left"/>
      <w:rPr>
        <w:b w:val="0"/>
        <w:bCs w:val="0"/>
        <w:i w:val="0"/>
        <w:iCs w:val="0"/>
        <w:smallCaps w:val="0"/>
        <w:strike w:val="0"/>
        <w:color w:val="000000"/>
        <w:spacing w:val="0"/>
        <w:w w:val="100"/>
        <w:position w:val="0"/>
        <w:sz w:val="22"/>
        <w:szCs w:val="22"/>
        <w:u w:val="none"/>
      </w:rPr>
    </w:lvl>
    <w:lvl w:ilvl="1">
      <w:start w:val="1"/>
      <w:numFmt w:val="bullet"/>
      <w:lvlText w:val="-"/>
      <w:lvlJc w:val="left"/>
      <w:rPr>
        <w:b w:val="0"/>
        <w:bCs w:val="0"/>
        <w:i w:val="0"/>
        <w:iCs w:val="0"/>
        <w:smallCaps w:val="0"/>
        <w:strike w:val="0"/>
        <w:color w:val="000000"/>
        <w:spacing w:val="0"/>
        <w:w w:val="100"/>
        <w:position w:val="0"/>
        <w:sz w:val="22"/>
        <w:szCs w:val="22"/>
        <w:u w:val="none"/>
      </w:rPr>
    </w:lvl>
    <w:lvl w:ilvl="2">
      <w:start w:val="1"/>
      <w:numFmt w:val="bullet"/>
      <w:lvlText w:val="-"/>
      <w:lvlJc w:val="left"/>
      <w:rPr>
        <w:b w:val="0"/>
        <w:bCs w:val="0"/>
        <w:i w:val="0"/>
        <w:iCs w:val="0"/>
        <w:smallCaps w:val="0"/>
        <w:strike w:val="0"/>
        <w:color w:val="000000"/>
        <w:spacing w:val="0"/>
        <w:w w:val="100"/>
        <w:position w:val="0"/>
        <w:sz w:val="22"/>
        <w:szCs w:val="22"/>
        <w:u w:val="none"/>
      </w:rPr>
    </w:lvl>
    <w:lvl w:ilvl="3">
      <w:start w:val="1"/>
      <w:numFmt w:val="bullet"/>
      <w:lvlText w:val="-"/>
      <w:lvlJc w:val="left"/>
      <w:rPr>
        <w:b w:val="0"/>
        <w:bCs w:val="0"/>
        <w:i w:val="0"/>
        <w:iCs w:val="0"/>
        <w:smallCaps w:val="0"/>
        <w:strike w:val="0"/>
        <w:color w:val="000000"/>
        <w:spacing w:val="0"/>
        <w:w w:val="100"/>
        <w:position w:val="0"/>
        <w:sz w:val="22"/>
        <w:szCs w:val="22"/>
        <w:u w:val="none"/>
      </w:rPr>
    </w:lvl>
    <w:lvl w:ilvl="4">
      <w:start w:val="1"/>
      <w:numFmt w:val="bullet"/>
      <w:lvlText w:val="-"/>
      <w:lvlJc w:val="left"/>
      <w:rPr>
        <w:b w:val="0"/>
        <w:bCs w:val="0"/>
        <w:i w:val="0"/>
        <w:iCs w:val="0"/>
        <w:smallCaps w:val="0"/>
        <w:strike w:val="0"/>
        <w:color w:val="000000"/>
        <w:spacing w:val="0"/>
        <w:w w:val="100"/>
        <w:position w:val="0"/>
        <w:sz w:val="22"/>
        <w:szCs w:val="22"/>
        <w:u w:val="none"/>
      </w:rPr>
    </w:lvl>
    <w:lvl w:ilvl="5">
      <w:start w:val="1"/>
      <w:numFmt w:val="bullet"/>
      <w:lvlText w:val="-"/>
      <w:lvlJc w:val="left"/>
      <w:rPr>
        <w:b w:val="0"/>
        <w:bCs w:val="0"/>
        <w:i w:val="0"/>
        <w:iCs w:val="0"/>
        <w:smallCaps w:val="0"/>
        <w:strike w:val="0"/>
        <w:color w:val="000000"/>
        <w:spacing w:val="0"/>
        <w:w w:val="100"/>
        <w:position w:val="0"/>
        <w:sz w:val="22"/>
        <w:szCs w:val="22"/>
        <w:u w:val="none"/>
      </w:rPr>
    </w:lvl>
    <w:lvl w:ilvl="6">
      <w:start w:val="1"/>
      <w:numFmt w:val="bullet"/>
      <w:lvlText w:val="-"/>
      <w:lvlJc w:val="left"/>
      <w:rPr>
        <w:b w:val="0"/>
        <w:bCs w:val="0"/>
        <w:i w:val="0"/>
        <w:iCs w:val="0"/>
        <w:smallCaps w:val="0"/>
        <w:strike w:val="0"/>
        <w:color w:val="000000"/>
        <w:spacing w:val="0"/>
        <w:w w:val="100"/>
        <w:position w:val="0"/>
        <w:sz w:val="22"/>
        <w:szCs w:val="22"/>
        <w:u w:val="none"/>
      </w:rPr>
    </w:lvl>
    <w:lvl w:ilvl="7">
      <w:start w:val="1"/>
      <w:numFmt w:val="bullet"/>
      <w:lvlText w:val="-"/>
      <w:lvlJc w:val="left"/>
      <w:rPr>
        <w:b w:val="0"/>
        <w:bCs w:val="0"/>
        <w:i w:val="0"/>
        <w:iCs w:val="0"/>
        <w:smallCaps w:val="0"/>
        <w:strike w:val="0"/>
        <w:color w:val="000000"/>
        <w:spacing w:val="0"/>
        <w:w w:val="100"/>
        <w:position w:val="0"/>
        <w:sz w:val="22"/>
        <w:szCs w:val="22"/>
        <w:u w:val="none"/>
      </w:rPr>
    </w:lvl>
    <w:lvl w:ilvl="8">
      <w:start w:val="1"/>
      <w:numFmt w:val="bullet"/>
      <w:lvlText w:val="-"/>
      <w:lvlJc w:val="left"/>
      <w:rPr>
        <w:b w:val="0"/>
        <w:bCs w:val="0"/>
        <w:i w:val="0"/>
        <w:iCs w:val="0"/>
        <w:smallCaps w:val="0"/>
        <w:strike w:val="0"/>
        <w:color w:val="000000"/>
        <w:spacing w:val="0"/>
        <w:w w:val="100"/>
        <w:position w:val="0"/>
        <w:sz w:val="22"/>
        <w:szCs w:val="22"/>
        <w:u w:val="none"/>
      </w:rPr>
    </w:lvl>
  </w:abstractNum>
  <w:abstractNum w:abstractNumId="4" w15:restartNumberingAfterBreak="0">
    <w:nsid w:val="00000009"/>
    <w:multiLevelType w:val="multilevel"/>
    <w:tmpl w:val="00000008"/>
    <w:lvl w:ilvl="0">
      <w:start w:val="1"/>
      <w:numFmt w:val="bullet"/>
      <w:lvlText w:val="-"/>
      <w:lvlJc w:val="left"/>
      <w:rPr>
        <w:b w:val="0"/>
        <w:bCs w:val="0"/>
        <w:i w:val="0"/>
        <w:iCs w:val="0"/>
        <w:smallCaps w:val="0"/>
        <w:strike w:val="0"/>
        <w:color w:val="000000"/>
        <w:spacing w:val="0"/>
        <w:w w:val="100"/>
        <w:position w:val="0"/>
        <w:sz w:val="22"/>
        <w:szCs w:val="22"/>
        <w:u w:val="none"/>
      </w:rPr>
    </w:lvl>
    <w:lvl w:ilvl="1">
      <w:start w:val="1"/>
      <w:numFmt w:val="bullet"/>
      <w:lvlText w:val="-"/>
      <w:lvlJc w:val="left"/>
      <w:rPr>
        <w:b w:val="0"/>
        <w:bCs w:val="0"/>
        <w:i w:val="0"/>
        <w:iCs w:val="0"/>
        <w:smallCaps w:val="0"/>
        <w:strike w:val="0"/>
        <w:color w:val="000000"/>
        <w:spacing w:val="0"/>
        <w:w w:val="100"/>
        <w:position w:val="0"/>
        <w:sz w:val="22"/>
        <w:szCs w:val="22"/>
        <w:u w:val="none"/>
      </w:rPr>
    </w:lvl>
    <w:lvl w:ilvl="2">
      <w:start w:val="1"/>
      <w:numFmt w:val="bullet"/>
      <w:lvlText w:val="-"/>
      <w:lvlJc w:val="left"/>
      <w:rPr>
        <w:b w:val="0"/>
        <w:bCs w:val="0"/>
        <w:i w:val="0"/>
        <w:iCs w:val="0"/>
        <w:smallCaps w:val="0"/>
        <w:strike w:val="0"/>
        <w:color w:val="000000"/>
        <w:spacing w:val="0"/>
        <w:w w:val="100"/>
        <w:position w:val="0"/>
        <w:sz w:val="22"/>
        <w:szCs w:val="22"/>
        <w:u w:val="none"/>
      </w:rPr>
    </w:lvl>
    <w:lvl w:ilvl="3">
      <w:start w:val="1"/>
      <w:numFmt w:val="bullet"/>
      <w:lvlText w:val="-"/>
      <w:lvlJc w:val="left"/>
      <w:rPr>
        <w:b w:val="0"/>
        <w:bCs w:val="0"/>
        <w:i w:val="0"/>
        <w:iCs w:val="0"/>
        <w:smallCaps w:val="0"/>
        <w:strike w:val="0"/>
        <w:color w:val="000000"/>
        <w:spacing w:val="0"/>
        <w:w w:val="100"/>
        <w:position w:val="0"/>
        <w:sz w:val="22"/>
        <w:szCs w:val="22"/>
        <w:u w:val="none"/>
      </w:rPr>
    </w:lvl>
    <w:lvl w:ilvl="4">
      <w:start w:val="1"/>
      <w:numFmt w:val="bullet"/>
      <w:lvlText w:val="-"/>
      <w:lvlJc w:val="left"/>
      <w:rPr>
        <w:b w:val="0"/>
        <w:bCs w:val="0"/>
        <w:i w:val="0"/>
        <w:iCs w:val="0"/>
        <w:smallCaps w:val="0"/>
        <w:strike w:val="0"/>
        <w:color w:val="000000"/>
        <w:spacing w:val="0"/>
        <w:w w:val="100"/>
        <w:position w:val="0"/>
        <w:sz w:val="22"/>
        <w:szCs w:val="22"/>
        <w:u w:val="none"/>
      </w:rPr>
    </w:lvl>
    <w:lvl w:ilvl="5">
      <w:start w:val="1"/>
      <w:numFmt w:val="bullet"/>
      <w:lvlText w:val="-"/>
      <w:lvlJc w:val="left"/>
      <w:rPr>
        <w:b w:val="0"/>
        <w:bCs w:val="0"/>
        <w:i w:val="0"/>
        <w:iCs w:val="0"/>
        <w:smallCaps w:val="0"/>
        <w:strike w:val="0"/>
        <w:color w:val="000000"/>
        <w:spacing w:val="0"/>
        <w:w w:val="100"/>
        <w:position w:val="0"/>
        <w:sz w:val="22"/>
        <w:szCs w:val="22"/>
        <w:u w:val="none"/>
      </w:rPr>
    </w:lvl>
    <w:lvl w:ilvl="6">
      <w:start w:val="1"/>
      <w:numFmt w:val="bullet"/>
      <w:lvlText w:val="-"/>
      <w:lvlJc w:val="left"/>
      <w:rPr>
        <w:b w:val="0"/>
        <w:bCs w:val="0"/>
        <w:i w:val="0"/>
        <w:iCs w:val="0"/>
        <w:smallCaps w:val="0"/>
        <w:strike w:val="0"/>
        <w:color w:val="000000"/>
        <w:spacing w:val="0"/>
        <w:w w:val="100"/>
        <w:position w:val="0"/>
        <w:sz w:val="22"/>
        <w:szCs w:val="22"/>
        <w:u w:val="none"/>
      </w:rPr>
    </w:lvl>
    <w:lvl w:ilvl="7">
      <w:start w:val="1"/>
      <w:numFmt w:val="bullet"/>
      <w:lvlText w:val="-"/>
      <w:lvlJc w:val="left"/>
      <w:rPr>
        <w:b w:val="0"/>
        <w:bCs w:val="0"/>
        <w:i w:val="0"/>
        <w:iCs w:val="0"/>
        <w:smallCaps w:val="0"/>
        <w:strike w:val="0"/>
        <w:color w:val="000000"/>
        <w:spacing w:val="0"/>
        <w:w w:val="100"/>
        <w:position w:val="0"/>
        <w:sz w:val="22"/>
        <w:szCs w:val="22"/>
        <w:u w:val="none"/>
      </w:rPr>
    </w:lvl>
    <w:lvl w:ilvl="8">
      <w:start w:val="1"/>
      <w:numFmt w:val="bullet"/>
      <w:lvlText w:val="-"/>
      <w:lvlJc w:val="left"/>
      <w:rPr>
        <w:b w:val="0"/>
        <w:bCs w:val="0"/>
        <w:i w:val="0"/>
        <w:iCs w:val="0"/>
        <w:smallCaps w:val="0"/>
        <w:strike w:val="0"/>
        <w:color w:val="000000"/>
        <w:spacing w:val="0"/>
        <w:w w:val="100"/>
        <w:position w:val="0"/>
        <w:sz w:val="22"/>
        <w:szCs w:val="22"/>
        <w:u w:val="none"/>
      </w:rPr>
    </w:lvl>
  </w:abstractNum>
  <w:abstractNum w:abstractNumId="5" w15:restartNumberingAfterBreak="0">
    <w:nsid w:val="148159B0"/>
    <w:multiLevelType w:val="hybridMultilevel"/>
    <w:tmpl w:val="76D4470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3408450F"/>
    <w:multiLevelType w:val="hybridMultilevel"/>
    <w:tmpl w:val="3D3212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630A4B77"/>
    <w:multiLevelType w:val="hybridMultilevel"/>
    <w:tmpl w:val="C76AACFA"/>
    <w:lvl w:ilvl="0" w:tplc="69A448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7"/>
  </w:num>
  <w:num w:numId="2">
    <w:abstractNumId w:val="6"/>
  </w:num>
  <w:num w:numId="3">
    <w:abstractNumId w:val="5"/>
  </w:num>
  <w:num w:numId="4">
    <w:abstractNumId w:val="0"/>
  </w:num>
  <w:num w:numId="5">
    <w:abstractNumId w:val="1"/>
  </w:num>
  <w:num w:numId="6">
    <w:abstractNumId w:val="2"/>
  </w:num>
  <w:num w:numId="7">
    <w:abstractNumId w:val="3"/>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4F8B"/>
    <w:rsid w:val="00005032"/>
    <w:rsid w:val="00050BBA"/>
    <w:rsid w:val="0009299B"/>
    <w:rsid w:val="00096BE3"/>
    <w:rsid w:val="000A46C3"/>
    <w:rsid w:val="000A7284"/>
    <w:rsid w:val="000D30E2"/>
    <w:rsid w:val="000D5C08"/>
    <w:rsid w:val="000E0381"/>
    <w:rsid w:val="00105969"/>
    <w:rsid w:val="00111F2E"/>
    <w:rsid w:val="00131E75"/>
    <w:rsid w:val="00160246"/>
    <w:rsid w:val="00170F12"/>
    <w:rsid w:val="001A1C96"/>
    <w:rsid w:val="001A7ADA"/>
    <w:rsid w:val="001D07A2"/>
    <w:rsid w:val="001D70C1"/>
    <w:rsid w:val="001F086D"/>
    <w:rsid w:val="00230E3B"/>
    <w:rsid w:val="002311C0"/>
    <w:rsid w:val="002655CA"/>
    <w:rsid w:val="00285DE4"/>
    <w:rsid w:val="002B1447"/>
    <w:rsid w:val="002E6539"/>
    <w:rsid w:val="002F2FF4"/>
    <w:rsid w:val="00330150"/>
    <w:rsid w:val="00375EDF"/>
    <w:rsid w:val="003B404E"/>
    <w:rsid w:val="00427455"/>
    <w:rsid w:val="00427DC8"/>
    <w:rsid w:val="004909D4"/>
    <w:rsid w:val="004B423D"/>
    <w:rsid w:val="00513D7A"/>
    <w:rsid w:val="00517E37"/>
    <w:rsid w:val="00537AA6"/>
    <w:rsid w:val="00541FE8"/>
    <w:rsid w:val="0057615F"/>
    <w:rsid w:val="005812FA"/>
    <w:rsid w:val="005B112D"/>
    <w:rsid w:val="005C0FAE"/>
    <w:rsid w:val="005D6D5D"/>
    <w:rsid w:val="005E5625"/>
    <w:rsid w:val="005F1F90"/>
    <w:rsid w:val="00674437"/>
    <w:rsid w:val="00693BB9"/>
    <w:rsid w:val="00697DE1"/>
    <w:rsid w:val="006A055F"/>
    <w:rsid w:val="006A3581"/>
    <w:rsid w:val="006C4565"/>
    <w:rsid w:val="006E1F1B"/>
    <w:rsid w:val="007B1520"/>
    <w:rsid w:val="007F0BAC"/>
    <w:rsid w:val="007F4989"/>
    <w:rsid w:val="00855242"/>
    <w:rsid w:val="008672C2"/>
    <w:rsid w:val="00876614"/>
    <w:rsid w:val="0087668A"/>
    <w:rsid w:val="00885A65"/>
    <w:rsid w:val="008A18C9"/>
    <w:rsid w:val="008C3F28"/>
    <w:rsid w:val="008F3FA0"/>
    <w:rsid w:val="00931623"/>
    <w:rsid w:val="0094311E"/>
    <w:rsid w:val="009535A3"/>
    <w:rsid w:val="0095712D"/>
    <w:rsid w:val="00983299"/>
    <w:rsid w:val="00991A9C"/>
    <w:rsid w:val="009C0C87"/>
    <w:rsid w:val="00A570D4"/>
    <w:rsid w:val="00A9049F"/>
    <w:rsid w:val="00AA498A"/>
    <w:rsid w:val="00AB775F"/>
    <w:rsid w:val="00B4161D"/>
    <w:rsid w:val="00B46E72"/>
    <w:rsid w:val="00B94F8B"/>
    <w:rsid w:val="00BB0487"/>
    <w:rsid w:val="00BC2514"/>
    <w:rsid w:val="00BF3C45"/>
    <w:rsid w:val="00C05883"/>
    <w:rsid w:val="00C07A86"/>
    <w:rsid w:val="00C66D27"/>
    <w:rsid w:val="00C74B75"/>
    <w:rsid w:val="00C90553"/>
    <w:rsid w:val="00CA130B"/>
    <w:rsid w:val="00CB14B3"/>
    <w:rsid w:val="00CD40F0"/>
    <w:rsid w:val="00D0170F"/>
    <w:rsid w:val="00D1637A"/>
    <w:rsid w:val="00D24E8E"/>
    <w:rsid w:val="00D52959"/>
    <w:rsid w:val="00D54A1E"/>
    <w:rsid w:val="00D76F5A"/>
    <w:rsid w:val="00D877D2"/>
    <w:rsid w:val="00E8017C"/>
    <w:rsid w:val="00E877F6"/>
    <w:rsid w:val="00E91099"/>
    <w:rsid w:val="00EA3E5B"/>
    <w:rsid w:val="00EC06AB"/>
    <w:rsid w:val="00EF3810"/>
    <w:rsid w:val="00F05C43"/>
    <w:rsid w:val="00F201C4"/>
    <w:rsid w:val="00F203C3"/>
    <w:rsid w:val="00F51604"/>
    <w:rsid w:val="00F86A64"/>
    <w:rsid w:val="00F90114"/>
    <w:rsid w:val="00FE195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7A3495"/>
  <w15:chartTrackingRefBased/>
  <w15:docId w15:val="{61C53585-9D82-4FA7-8E00-3601552FF2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B112D"/>
  </w:style>
  <w:style w:type="paragraph" w:styleId="2">
    <w:name w:val="heading 2"/>
    <w:basedOn w:val="a"/>
    <w:next w:val="a"/>
    <w:link w:val="20"/>
    <w:uiPriority w:val="9"/>
    <w:unhideWhenUsed/>
    <w:qFormat/>
    <w:rsid w:val="00B94F8B"/>
    <w:pPr>
      <w:keepNext/>
      <w:keepLines/>
      <w:spacing w:before="40" w:after="0" w:line="240" w:lineRule="atLeast"/>
      <w:jc w:val="both"/>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B94F8B"/>
    <w:rPr>
      <w:rFonts w:asciiTheme="majorHAnsi" w:eastAsiaTheme="majorEastAsia" w:hAnsiTheme="majorHAnsi" w:cstheme="majorBidi"/>
      <w:color w:val="2F5496" w:themeColor="accent1" w:themeShade="BF"/>
      <w:sz w:val="26"/>
      <w:szCs w:val="26"/>
    </w:rPr>
  </w:style>
  <w:style w:type="numbering" w:customStyle="1" w:styleId="1">
    <w:name w:val="Нет списка1"/>
    <w:next w:val="a2"/>
    <w:uiPriority w:val="99"/>
    <w:semiHidden/>
    <w:unhideWhenUsed/>
    <w:rsid w:val="00B94F8B"/>
  </w:style>
  <w:style w:type="character" w:customStyle="1" w:styleId="CharAttribute6">
    <w:name w:val="CharAttribute6"/>
    <w:rsid w:val="00B94F8B"/>
    <w:rPr>
      <w:rFonts w:ascii="Times New Roman" w:eastAsia="Batang" w:hAnsi="Batang"/>
      <w:color w:val="0000FF"/>
      <w:sz w:val="28"/>
      <w:u w:val="single"/>
    </w:rPr>
  </w:style>
  <w:style w:type="character" w:customStyle="1" w:styleId="CharAttribute2">
    <w:name w:val="CharAttribute2"/>
    <w:rsid w:val="00B94F8B"/>
    <w:rPr>
      <w:rFonts w:ascii="Times New Roman" w:eastAsia="Batang" w:hAnsi="Batang"/>
      <w:sz w:val="28"/>
    </w:rPr>
  </w:style>
  <w:style w:type="paragraph" w:customStyle="1" w:styleId="ParaAttribute7">
    <w:name w:val="ParaAttribute7"/>
    <w:rsid w:val="00B94F8B"/>
    <w:pPr>
      <w:spacing w:after="0" w:line="240" w:lineRule="auto"/>
      <w:ind w:firstLine="851"/>
      <w:jc w:val="center"/>
    </w:pPr>
    <w:rPr>
      <w:rFonts w:ascii="Times New Roman" w:eastAsia="№Е" w:hAnsi="Times New Roman" w:cs="Times New Roman"/>
      <w:sz w:val="20"/>
      <w:szCs w:val="20"/>
      <w:lang w:eastAsia="ru-RU"/>
    </w:rPr>
  </w:style>
  <w:style w:type="paragraph" w:customStyle="1" w:styleId="ParaAttribute8">
    <w:name w:val="ParaAttribute8"/>
    <w:rsid w:val="00B94F8B"/>
    <w:pPr>
      <w:spacing w:after="0" w:line="240" w:lineRule="auto"/>
      <w:ind w:firstLine="851"/>
      <w:jc w:val="both"/>
    </w:pPr>
    <w:rPr>
      <w:rFonts w:ascii="Times New Roman" w:eastAsia="№Е" w:hAnsi="Times New Roman" w:cs="Times New Roman"/>
      <w:sz w:val="20"/>
      <w:szCs w:val="20"/>
      <w:lang w:eastAsia="ru-RU"/>
    </w:rPr>
  </w:style>
  <w:style w:type="character" w:customStyle="1" w:styleId="CharAttribute5">
    <w:name w:val="CharAttribute5"/>
    <w:rsid w:val="00B94F8B"/>
    <w:rPr>
      <w:rFonts w:ascii="Batang" w:eastAsia="Times New Roman" w:hAnsi="Times New Roman" w:hint="eastAsia"/>
      <w:sz w:val="28"/>
    </w:rPr>
  </w:style>
  <w:style w:type="paragraph" w:customStyle="1" w:styleId="ParaAttribute2">
    <w:name w:val="ParaAttribute2"/>
    <w:rsid w:val="00B94F8B"/>
    <w:pPr>
      <w:widowControl w:val="0"/>
      <w:wordWrap w:val="0"/>
      <w:spacing w:after="0" w:line="240" w:lineRule="auto"/>
      <w:ind w:right="-1"/>
      <w:jc w:val="center"/>
    </w:pPr>
    <w:rPr>
      <w:rFonts w:ascii="Times New Roman" w:eastAsia="№Е" w:hAnsi="Times New Roman" w:cs="Times New Roman"/>
      <w:sz w:val="20"/>
      <w:szCs w:val="20"/>
      <w:lang w:eastAsia="ru-RU"/>
    </w:rPr>
  </w:style>
  <w:style w:type="paragraph" w:customStyle="1" w:styleId="ParaAttribute3">
    <w:name w:val="ParaAttribute3"/>
    <w:rsid w:val="00B94F8B"/>
    <w:pPr>
      <w:widowControl w:val="0"/>
      <w:wordWrap w:val="0"/>
      <w:spacing w:after="0" w:line="240" w:lineRule="auto"/>
      <w:ind w:right="-1"/>
      <w:jc w:val="center"/>
    </w:pPr>
    <w:rPr>
      <w:rFonts w:ascii="Times New Roman" w:eastAsia="№Е" w:hAnsi="Times New Roman" w:cs="Times New Roman"/>
      <w:sz w:val="20"/>
      <w:szCs w:val="20"/>
      <w:lang w:eastAsia="ru-RU"/>
    </w:rPr>
  </w:style>
  <w:style w:type="paragraph" w:customStyle="1" w:styleId="ParaAttribute5">
    <w:name w:val="ParaAttribute5"/>
    <w:rsid w:val="00B94F8B"/>
    <w:pPr>
      <w:widowControl w:val="0"/>
      <w:wordWrap w:val="0"/>
      <w:spacing w:after="0" w:line="240" w:lineRule="auto"/>
      <w:ind w:right="-1"/>
      <w:jc w:val="both"/>
    </w:pPr>
    <w:rPr>
      <w:rFonts w:ascii="Times New Roman" w:eastAsia="№Е" w:hAnsi="Times New Roman" w:cs="Times New Roman"/>
      <w:sz w:val="20"/>
      <w:szCs w:val="20"/>
      <w:lang w:eastAsia="ru-RU"/>
    </w:rPr>
  </w:style>
  <w:style w:type="paragraph" w:customStyle="1" w:styleId="a3">
    <w:name w:val="Содержимое таблицы"/>
    <w:basedOn w:val="a"/>
    <w:rsid w:val="00B94F8B"/>
    <w:pPr>
      <w:suppressLineNumbers/>
      <w:suppressAutoHyphens/>
      <w:spacing w:after="200" w:line="276" w:lineRule="auto"/>
    </w:pPr>
    <w:rPr>
      <w:rFonts w:ascii="Calibri" w:eastAsia="Times New Roman" w:hAnsi="Calibri" w:cs="Times New Roman"/>
      <w:lang w:eastAsia="zh-CN"/>
    </w:rPr>
  </w:style>
  <w:style w:type="character" w:styleId="a4">
    <w:name w:val="Hyperlink"/>
    <w:basedOn w:val="a0"/>
    <w:uiPriority w:val="99"/>
    <w:semiHidden/>
    <w:unhideWhenUsed/>
    <w:rsid w:val="00B94F8B"/>
    <w:rPr>
      <w:color w:val="0563C1" w:themeColor="hyperlink"/>
      <w:u w:val="single"/>
    </w:rPr>
  </w:style>
  <w:style w:type="paragraph" w:styleId="a5">
    <w:name w:val="Normal (Web)"/>
    <w:basedOn w:val="a"/>
    <w:uiPriority w:val="99"/>
    <w:unhideWhenUsed/>
    <w:rsid w:val="00B94F8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WW8Num13z1">
    <w:name w:val="WW8Num13z1"/>
    <w:uiPriority w:val="99"/>
    <w:rsid w:val="00B94F8B"/>
    <w:rPr>
      <w:rFonts w:ascii="Courier New" w:hAnsi="Courier New"/>
    </w:rPr>
  </w:style>
  <w:style w:type="character" w:customStyle="1" w:styleId="WW8Num7z1">
    <w:name w:val="WW8Num7z1"/>
    <w:uiPriority w:val="99"/>
    <w:rsid w:val="00B94F8B"/>
  </w:style>
  <w:style w:type="paragraph" w:styleId="a6">
    <w:name w:val="List Paragraph"/>
    <w:basedOn w:val="a"/>
    <w:uiPriority w:val="99"/>
    <w:qFormat/>
    <w:rsid w:val="00B94F8B"/>
    <w:pPr>
      <w:suppressAutoHyphens/>
      <w:spacing w:after="200" w:line="276" w:lineRule="auto"/>
      <w:ind w:left="708"/>
    </w:pPr>
    <w:rPr>
      <w:rFonts w:ascii="Calibri" w:eastAsia="Times New Roman" w:hAnsi="Calibri" w:cs="Times New Roman"/>
      <w:lang w:eastAsia="zh-CN"/>
    </w:rPr>
  </w:style>
  <w:style w:type="character" w:customStyle="1" w:styleId="apple-converted-space">
    <w:name w:val="apple-converted-space"/>
    <w:uiPriority w:val="99"/>
    <w:rsid w:val="00B94F8B"/>
  </w:style>
  <w:style w:type="paragraph" w:styleId="a7">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8"/>
    <w:uiPriority w:val="99"/>
    <w:semiHidden/>
    <w:unhideWhenUsed/>
    <w:rsid w:val="00B94F8B"/>
    <w:pPr>
      <w:spacing w:after="0" w:line="240" w:lineRule="auto"/>
    </w:pPr>
    <w:rPr>
      <w:sz w:val="20"/>
      <w:szCs w:val="20"/>
    </w:rPr>
  </w:style>
  <w:style w:type="character" w:customStyle="1" w:styleId="a8">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7"/>
    <w:uiPriority w:val="99"/>
    <w:semiHidden/>
    <w:rsid w:val="00B94F8B"/>
    <w:rPr>
      <w:sz w:val="20"/>
      <w:szCs w:val="20"/>
    </w:rPr>
  </w:style>
  <w:style w:type="character" w:styleId="a9">
    <w:name w:val="annotation reference"/>
    <w:basedOn w:val="a0"/>
    <w:uiPriority w:val="99"/>
    <w:semiHidden/>
    <w:unhideWhenUsed/>
    <w:rsid w:val="00427455"/>
    <w:rPr>
      <w:sz w:val="16"/>
      <w:szCs w:val="16"/>
    </w:rPr>
  </w:style>
  <w:style w:type="paragraph" w:styleId="aa">
    <w:name w:val="annotation text"/>
    <w:basedOn w:val="a"/>
    <w:link w:val="ab"/>
    <w:uiPriority w:val="99"/>
    <w:semiHidden/>
    <w:unhideWhenUsed/>
    <w:rsid w:val="00427455"/>
    <w:pPr>
      <w:spacing w:line="240" w:lineRule="auto"/>
    </w:pPr>
    <w:rPr>
      <w:sz w:val="20"/>
      <w:szCs w:val="20"/>
    </w:rPr>
  </w:style>
  <w:style w:type="character" w:customStyle="1" w:styleId="ab">
    <w:name w:val="Текст примечания Знак"/>
    <w:basedOn w:val="a0"/>
    <w:link w:val="aa"/>
    <w:uiPriority w:val="99"/>
    <w:semiHidden/>
    <w:rsid w:val="00427455"/>
    <w:rPr>
      <w:sz w:val="20"/>
      <w:szCs w:val="20"/>
    </w:rPr>
  </w:style>
  <w:style w:type="paragraph" w:styleId="ac">
    <w:name w:val="annotation subject"/>
    <w:basedOn w:val="aa"/>
    <w:next w:val="aa"/>
    <w:link w:val="ad"/>
    <w:uiPriority w:val="99"/>
    <w:semiHidden/>
    <w:unhideWhenUsed/>
    <w:rsid w:val="00427455"/>
    <w:rPr>
      <w:b/>
      <w:bCs/>
    </w:rPr>
  </w:style>
  <w:style w:type="character" w:customStyle="1" w:styleId="ad">
    <w:name w:val="Тема примечания Знак"/>
    <w:basedOn w:val="ab"/>
    <w:link w:val="ac"/>
    <w:uiPriority w:val="99"/>
    <w:semiHidden/>
    <w:rsid w:val="00427455"/>
    <w:rPr>
      <w:b/>
      <w:bCs/>
      <w:sz w:val="20"/>
      <w:szCs w:val="20"/>
    </w:rPr>
  </w:style>
  <w:style w:type="paragraph" w:styleId="ae">
    <w:name w:val="Balloon Text"/>
    <w:basedOn w:val="a"/>
    <w:link w:val="af"/>
    <w:uiPriority w:val="99"/>
    <w:semiHidden/>
    <w:unhideWhenUsed/>
    <w:rsid w:val="00427455"/>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427455"/>
    <w:rPr>
      <w:rFonts w:ascii="Segoe UI" w:hAnsi="Segoe UI" w:cs="Segoe UI"/>
      <w:sz w:val="18"/>
      <w:szCs w:val="18"/>
    </w:rPr>
  </w:style>
  <w:style w:type="table" w:styleId="af0">
    <w:name w:val="Table Grid"/>
    <w:basedOn w:val="a1"/>
    <w:uiPriority w:val="59"/>
    <w:rsid w:val="005B112D"/>
    <w:pPr>
      <w:spacing w:after="0" w:line="240" w:lineRule="auto"/>
    </w:pPr>
    <w:rPr>
      <w:rFonts w:ascii="Times New Roman" w:hAnsi="Times New Roman" w:cs="Times New Roman"/>
      <w:sz w:val="28"/>
      <w:szCs w:val="28"/>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TotalTime>
  <Pages>25</Pages>
  <Words>5028</Words>
  <Characters>28665</Characters>
  <Application>Microsoft Office Word</Application>
  <DocSecurity>0</DocSecurity>
  <Lines>238</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Елена</cp:lastModifiedBy>
  <cp:revision>12</cp:revision>
  <cp:lastPrinted>2021-08-15T18:25:00Z</cp:lastPrinted>
  <dcterms:created xsi:type="dcterms:W3CDTF">2021-10-11T15:05:00Z</dcterms:created>
  <dcterms:modified xsi:type="dcterms:W3CDTF">2021-10-13T06:36:00Z</dcterms:modified>
</cp:coreProperties>
</file>